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8" w:type="dxa"/>
        <w:tblLook w:val="01E0" w:firstRow="1" w:lastRow="1" w:firstColumn="1" w:lastColumn="1" w:noHBand="0" w:noVBand="0"/>
      </w:tblPr>
      <w:tblGrid>
        <w:gridCol w:w="3141"/>
        <w:gridCol w:w="6207"/>
      </w:tblGrid>
      <w:tr w:rsidR="00D92267" w:rsidRPr="00643B54" w14:paraId="65C7685F" w14:textId="77777777" w:rsidTr="00D939A4">
        <w:tc>
          <w:tcPr>
            <w:tcW w:w="3141" w:type="dxa"/>
          </w:tcPr>
          <w:p w14:paraId="7A798FD9" w14:textId="77777777" w:rsidR="00D92267" w:rsidRPr="00643B54" w:rsidRDefault="00D92267" w:rsidP="00DB24C8">
            <w:pPr>
              <w:jc w:val="center"/>
              <w:rPr>
                <w:b/>
                <w:sz w:val="28"/>
                <w:szCs w:val="26"/>
                <w:lang w:val="fr-FR"/>
              </w:rPr>
            </w:pPr>
            <w:r w:rsidRPr="00643B54">
              <w:rPr>
                <w:b/>
                <w:sz w:val="28"/>
                <w:szCs w:val="26"/>
                <w:lang w:val="fr-FR"/>
              </w:rPr>
              <w:t>BỘ Y TẾ</w:t>
            </w:r>
          </w:p>
          <w:p w14:paraId="24907125" w14:textId="77777777" w:rsidR="00D92267" w:rsidRPr="00643B54" w:rsidRDefault="009D5F46" w:rsidP="00DB24C8">
            <w:pPr>
              <w:tabs>
                <w:tab w:val="left" w:pos="729"/>
                <w:tab w:val="center" w:pos="1462"/>
              </w:tabs>
              <w:jc w:val="center"/>
              <w:rPr>
                <w:b/>
                <w:sz w:val="28"/>
                <w:lang w:val="fr-FR"/>
              </w:rPr>
            </w:pPr>
            <w:r w:rsidRPr="00643B54">
              <w:rPr>
                <w:b/>
                <w:noProof/>
                <w:sz w:val="28"/>
                <w:szCs w:val="26"/>
                <w:lang w:eastAsia="vi-VN"/>
              </w:rPr>
              <mc:AlternateContent>
                <mc:Choice Requires="wps">
                  <w:drawing>
                    <wp:anchor distT="0" distB="0" distL="114300" distR="114300" simplePos="0" relativeHeight="251653120" behindDoc="0" locked="0" layoutInCell="1" allowOverlap="1" wp14:anchorId="7A0F98B1" wp14:editId="4361C253">
                      <wp:simplePos x="0" y="0"/>
                      <wp:positionH relativeFrom="column">
                        <wp:posOffset>728345</wp:posOffset>
                      </wp:positionH>
                      <wp:positionV relativeFrom="paragraph">
                        <wp:posOffset>30480</wp:posOffset>
                      </wp:positionV>
                      <wp:extent cx="414020" cy="0"/>
                      <wp:effectExtent l="0" t="0" r="5080" b="0"/>
                      <wp:wrapNone/>
                      <wp:docPr id="31" name="Line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line w14:anchorId="16F49FCA" id="Line 44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2.4pt" to="89.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">
                      <o:lock v:ext="edit" shapetype="f"/>
                    </v:line>
                  </w:pict>
                </mc:Fallback>
              </mc:AlternateContent>
            </w:r>
            <w:r w:rsidR="00D92267" w:rsidRPr="00643B54">
              <w:rPr>
                <w:b/>
                <w:sz w:val="28"/>
                <w:lang w:val="fr-FR"/>
              </w:rPr>
              <w:tab/>
            </w:r>
          </w:p>
          <w:p w14:paraId="54514EEA" w14:textId="77777777" w:rsidR="004D28B9" w:rsidRPr="00643B54" w:rsidRDefault="004D28B9" w:rsidP="00DB24C8">
            <w:pPr>
              <w:tabs>
                <w:tab w:val="left" w:pos="729"/>
                <w:tab w:val="center" w:pos="1462"/>
              </w:tabs>
              <w:jc w:val="center"/>
              <w:rPr>
                <w:sz w:val="28"/>
                <w:lang w:val="fr-FR"/>
              </w:rPr>
            </w:pPr>
          </w:p>
          <w:p w14:paraId="4E4D42DF" w14:textId="527E520D" w:rsidR="00D92267" w:rsidRPr="00643B54" w:rsidRDefault="00D92267" w:rsidP="00F52839">
            <w:pPr>
              <w:tabs>
                <w:tab w:val="left" w:pos="729"/>
                <w:tab w:val="center" w:pos="1462"/>
              </w:tabs>
              <w:jc w:val="center"/>
              <w:rPr>
                <w:sz w:val="28"/>
                <w:lang w:val="fr-FR"/>
              </w:rPr>
            </w:pPr>
            <w:r w:rsidRPr="00643B54">
              <w:rPr>
                <w:sz w:val="28"/>
                <w:lang w:val="fr-FR"/>
              </w:rPr>
              <w:t>Số:</w:t>
            </w:r>
            <w:r w:rsidR="00BE0540" w:rsidRPr="00643B54">
              <w:rPr>
                <w:sz w:val="28"/>
                <w:lang w:val="fr-FR"/>
              </w:rPr>
              <w:t xml:space="preserve"> </w:t>
            </w:r>
            <w:r w:rsidR="00B82F7B" w:rsidRPr="00643B54">
              <w:rPr>
                <w:sz w:val="28"/>
                <w:lang w:val="fr-FR"/>
              </w:rPr>
              <w:t xml:space="preserve">     </w:t>
            </w:r>
            <w:r w:rsidR="00F52839" w:rsidRPr="00643B54">
              <w:rPr>
                <w:sz w:val="28"/>
                <w:lang w:val="fr-FR"/>
              </w:rPr>
              <w:t xml:space="preserve">   </w:t>
            </w:r>
            <w:r w:rsidR="00B82F7B" w:rsidRPr="00643B54">
              <w:rPr>
                <w:sz w:val="28"/>
                <w:lang w:val="fr-FR"/>
              </w:rPr>
              <w:t xml:space="preserve"> </w:t>
            </w:r>
            <w:r w:rsidRPr="00643B54">
              <w:rPr>
                <w:sz w:val="28"/>
                <w:lang w:val="fr-FR"/>
              </w:rPr>
              <w:t>/QĐ-BYT</w:t>
            </w:r>
          </w:p>
        </w:tc>
        <w:tc>
          <w:tcPr>
            <w:tcW w:w="6207" w:type="dxa"/>
          </w:tcPr>
          <w:p w14:paraId="050B3304" w14:textId="77777777" w:rsidR="00D92267" w:rsidRPr="00643B54" w:rsidRDefault="00D92267" w:rsidP="00DB24C8">
            <w:pPr>
              <w:jc w:val="center"/>
              <w:rPr>
                <w:b/>
                <w:sz w:val="28"/>
                <w:lang w:val="fr-FR"/>
              </w:rPr>
            </w:pPr>
            <w:r w:rsidRPr="00643B54">
              <w:rPr>
                <w:b/>
                <w:sz w:val="28"/>
                <w:lang w:val="fr-FR"/>
              </w:rPr>
              <w:t>CỘNG HÒA XÃ HỘI CHỦ NGHĨA</w:t>
            </w:r>
            <w:r w:rsidRPr="00643B54">
              <w:rPr>
                <w:sz w:val="28"/>
                <w:lang w:val="fr-FR"/>
              </w:rPr>
              <w:t xml:space="preserve"> </w:t>
            </w:r>
            <w:r w:rsidRPr="00643B54">
              <w:rPr>
                <w:b/>
                <w:sz w:val="28"/>
                <w:lang w:val="fr-FR"/>
              </w:rPr>
              <w:t>VIỆT NAM</w:t>
            </w:r>
          </w:p>
          <w:p w14:paraId="19B0D74E" w14:textId="77777777" w:rsidR="00D92267" w:rsidRPr="00643B54" w:rsidRDefault="00D92267" w:rsidP="00DB24C8">
            <w:pPr>
              <w:jc w:val="center"/>
              <w:rPr>
                <w:b/>
                <w:sz w:val="28"/>
              </w:rPr>
            </w:pPr>
            <w:r w:rsidRPr="00643B54">
              <w:rPr>
                <w:b/>
                <w:sz w:val="28"/>
              </w:rPr>
              <w:t>Độc lập - Tự do - Hạnh phúc</w:t>
            </w:r>
          </w:p>
          <w:p w14:paraId="30407D50" w14:textId="77777777" w:rsidR="00D92267" w:rsidRPr="00643B54" w:rsidRDefault="009D5F46" w:rsidP="00DB24C8">
            <w:pPr>
              <w:jc w:val="center"/>
              <w:rPr>
                <w:b/>
                <w:sz w:val="28"/>
              </w:rPr>
            </w:pPr>
            <w:r w:rsidRPr="00643B54">
              <w:rPr>
                <w:b/>
                <w:noProof/>
                <w:sz w:val="28"/>
                <w:lang w:eastAsia="vi-VN"/>
              </w:rPr>
              <mc:AlternateContent>
                <mc:Choice Requires="wps">
                  <w:drawing>
                    <wp:anchor distT="0" distB="0" distL="114300" distR="114300" simplePos="0" relativeHeight="251652096" behindDoc="0" locked="0" layoutInCell="1" allowOverlap="1" wp14:anchorId="1868C618" wp14:editId="06843554">
                      <wp:simplePos x="0" y="0"/>
                      <wp:positionH relativeFrom="column">
                        <wp:posOffset>897255</wp:posOffset>
                      </wp:positionH>
                      <wp:positionV relativeFrom="paragraph">
                        <wp:posOffset>25400</wp:posOffset>
                      </wp:positionV>
                      <wp:extent cx="1986915" cy="0"/>
                      <wp:effectExtent l="0" t="0" r="0" b="0"/>
                      <wp:wrapNone/>
                      <wp:docPr id="30" name="Line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6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line w14:anchorId="11F8DCC0" id="Line 44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2pt" to="227.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">
                      <o:lock v:ext="edit" shapetype="f"/>
                    </v:line>
                  </w:pict>
                </mc:Fallback>
              </mc:AlternateContent>
            </w:r>
          </w:p>
          <w:p w14:paraId="351445D2" w14:textId="74BFAA41" w:rsidR="00D92267" w:rsidRPr="00643B54" w:rsidRDefault="007465F5" w:rsidP="00ED761F">
            <w:pPr>
              <w:jc w:val="center"/>
              <w:rPr>
                <w:i/>
                <w:sz w:val="28"/>
              </w:rPr>
            </w:pPr>
            <w:r w:rsidRPr="00643B54">
              <w:rPr>
                <w:i/>
                <w:sz w:val="28"/>
              </w:rPr>
              <w:t>Hà Nội, ngày</w:t>
            </w:r>
            <w:r w:rsidR="00BE0540" w:rsidRPr="00643B54">
              <w:rPr>
                <w:i/>
                <w:sz w:val="28"/>
              </w:rPr>
              <w:t xml:space="preserve"> </w:t>
            </w:r>
            <w:r w:rsidR="00B82F7B" w:rsidRPr="00643B54">
              <w:rPr>
                <w:i/>
                <w:sz w:val="28"/>
              </w:rPr>
              <w:t xml:space="preserve"> </w:t>
            </w:r>
            <w:r w:rsidR="00F52839" w:rsidRPr="00643B54">
              <w:rPr>
                <w:i/>
                <w:sz w:val="28"/>
              </w:rPr>
              <w:t xml:space="preserve">   </w:t>
            </w:r>
            <w:r w:rsidR="00B82F7B" w:rsidRPr="00643B54">
              <w:rPr>
                <w:i/>
                <w:sz w:val="28"/>
              </w:rPr>
              <w:t xml:space="preserve"> </w:t>
            </w:r>
            <w:r w:rsidR="00BE0540" w:rsidRPr="00643B54">
              <w:rPr>
                <w:i/>
                <w:sz w:val="28"/>
              </w:rPr>
              <w:t xml:space="preserve"> </w:t>
            </w:r>
            <w:r w:rsidR="00D92267" w:rsidRPr="00643B54">
              <w:rPr>
                <w:i/>
                <w:sz w:val="28"/>
              </w:rPr>
              <w:t xml:space="preserve">tháng </w:t>
            </w:r>
            <w:r w:rsidR="00B82F7B" w:rsidRPr="00643B54">
              <w:rPr>
                <w:i/>
                <w:sz w:val="28"/>
              </w:rPr>
              <w:t>3</w:t>
            </w:r>
            <w:r w:rsidR="00D92267" w:rsidRPr="00643B54">
              <w:rPr>
                <w:i/>
                <w:sz w:val="28"/>
              </w:rPr>
              <w:t xml:space="preserve"> năm 20</w:t>
            </w:r>
            <w:r w:rsidR="000A654D" w:rsidRPr="00643B54">
              <w:rPr>
                <w:i/>
                <w:sz w:val="28"/>
              </w:rPr>
              <w:t>20</w:t>
            </w:r>
          </w:p>
        </w:tc>
      </w:tr>
    </w:tbl>
    <w:p w14:paraId="2DFBF19C" w14:textId="77777777" w:rsidR="008F5C06" w:rsidRPr="00643B54" w:rsidRDefault="008F5C06" w:rsidP="00DB24C8">
      <w:pPr>
        <w:jc w:val="center"/>
        <w:rPr>
          <w:b/>
          <w:bCs/>
          <w:sz w:val="26"/>
          <w:szCs w:val="26"/>
        </w:rPr>
      </w:pPr>
      <w:bookmarkStart w:id="0" w:name="bookmark0"/>
    </w:p>
    <w:p w14:paraId="3570B322" w14:textId="77777777" w:rsidR="00A15EA4" w:rsidRPr="00643B54" w:rsidRDefault="00A15EA4" w:rsidP="00DB24C8">
      <w:pPr>
        <w:jc w:val="center"/>
        <w:rPr>
          <w:b/>
          <w:bCs/>
          <w:sz w:val="28"/>
          <w:szCs w:val="26"/>
        </w:rPr>
      </w:pPr>
      <w:r w:rsidRPr="00643B54">
        <w:rPr>
          <w:b/>
          <w:bCs/>
          <w:sz w:val="28"/>
          <w:szCs w:val="26"/>
        </w:rPr>
        <w:t>QUYẾT ĐỊNH</w:t>
      </w:r>
    </w:p>
    <w:bookmarkEnd w:id="0"/>
    <w:p w14:paraId="26DFD65B" w14:textId="742F1BA6" w:rsidR="00B82F7B" w:rsidRPr="00643B54" w:rsidRDefault="008F5C06" w:rsidP="00B82F7B">
      <w:pPr>
        <w:jc w:val="center"/>
        <w:rPr>
          <w:b/>
          <w:spacing w:val="4"/>
          <w:sz w:val="28"/>
          <w:szCs w:val="28"/>
        </w:rPr>
      </w:pPr>
      <w:r w:rsidRPr="00643B54">
        <w:rPr>
          <w:b/>
          <w:spacing w:val="4"/>
          <w:sz w:val="28"/>
          <w:szCs w:val="28"/>
        </w:rPr>
        <w:t>Về việc ban hành</w:t>
      </w:r>
    </w:p>
    <w:p w14:paraId="3F94E170" w14:textId="22604013" w:rsidR="008F5C06" w:rsidRPr="00643B54" w:rsidRDefault="006C0321" w:rsidP="00B82F7B">
      <w:pPr>
        <w:jc w:val="center"/>
        <w:rPr>
          <w:b/>
          <w:spacing w:val="4"/>
          <w:sz w:val="28"/>
          <w:szCs w:val="28"/>
        </w:rPr>
      </w:pPr>
      <w:r w:rsidRPr="00643B54">
        <w:rPr>
          <w:b/>
          <w:spacing w:val="4"/>
          <w:sz w:val="28"/>
          <w:szCs w:val="28"/>
        </w:rPr>
        <w:t>“</w:t>
      </w:r>
      <w:bookmarkStart w:id="1" w:name="OLE_LINK9"/>
      <w:bookmarkStart w:id="2" w:name="OLE_LINK10"/>
      <w:r w:rsidRPr="00643B54">
        <w:rPr>
          <w:b/>
          <w:spacing w:val="4"/>
          <w:sz w:val="28"/>
          <w:szCs w:val="28"/>
        </w:rPr>
        <w:t>H</w:t>
      </w:r>
      <w:r w:rsidR="00B80D53" w:rsidRPr="00643B54">
        <w:rPr>
          <w:b/>
          <w:spacing w:val="4"/>
          <w:sz w:val="28"/>
          <w:szCs w:val="28"/>
        </w:rPr>
        <w:t>ướng dẫn</w:t>
      </w:r>
      <w:r w:rsidR="00A72EC5" w:rsidRPr="00643B54">
        <w:rPr>
          <w:b/>
          <w:spacing w:val="4"/>
          <w:sz w:val="28"/>
          <w:szCs w:val="28"/>
        </w:rPr>
        <w:t xml:space="preserve"> tạm thời</w:t>
      </w:r>
      <w:r w:rsidR="00B80D53" w:rsidRPr="00643B54">
        <w:rPr>
          <w:b/>
          <w:spacing w:val="4"/>
          <w:sz w:val="28"/>
          <w:szCs w:val="28"/>
        </w:rPr>
        <w:t xml:space="preserve"> giám sát và phòng, chống</w:t>
      </w:r>
      <w:r w:rsidR="000A654D" w:rsidRPr="00643B54">
        <w:rPr>
          <w:b/>
          <w:spacing w:val="4"/>
          <w:sz w:val="28"/>
          <w:szCs w:val="28"/>
        </w:rPr>
        <w:t xml:space="preserve"> </w:t>
      </w:r>
      <w:r w:rsidR="00B82F7B" w:rsidRPr="00643B54">
        <w:rPr>
          <w:b/>
          <w:spacing w:val="4"/>
          <w:sz w:val="28"/>
          <w:szCs w:val="28"/>
        </w:rPr>
        <w:t>COVID-19</w:t>
      </w:r>
      <w:bookmarkEnd w:id="1"/>
      <w:bookmarkEnd w:id="2"/>
      <w:r w:rsidRPr="00643B54">
        <w:rPr>
          <w:b/>
          <w:spacing w:val="4"/>
          <w:sz w:val="28"/>
          <w:szCs w:val="28"/>
        </w:rPr>
        <w:t>”</w:t>
      </w:r>
    </w:p>
    <w:p w14:paraId="4D996778" w14:textId="77777777" w:rsidR="00464261" w:rsidRPr="00643B54" w:rsidRDefault="009D5F46" w:rsidP="00B82F7B">
      <w:pPr>
        <w:jc w:val="center"/>
        <w:rPr>
          <w:b/>
          <w:bCs/>
          <w:spacing w:val="4"/>
          <w:sz w:val="28"/>
          <w:szCs w:val="26"/>
        </w:rPr>
      </w:pPr>
      <w:r w:rsidRPr="00643B54">
        <w:rPr>
          <w:b/>
          <w:bCs/>
          <w:noProof/>
          <w:spacing w:val="4"/>
          <w:sz w:val="28"/>
          <w:szCs w:val="26"/>
          <w:lang w:eastAsia="vi-VN"/>
        </w:rPr>
        <mc:AlternateContent>
          <mc:Choice Requires="wps">
            <w:drawing>
              <wp:anchor distT="0" distB="0" distL="114300" distR="114300" simplePos="0" relativeHeight="251654144" behindDoc="0" locked="0" layoutInCell="1" allowOverlap="1" wp14:anchorId="18FE8A3F" wp14:editId="780A453C">
                <wp:simplePos x="0" y="0"/>
                <wp:positionH relativeFrom="column">
                  <wp:posOffset>2000250</wp:posOffset>
                </wp:positionH>
                <wp:positionV relativeFrom="paragraph">
                  <wp:posOffset>22860</wp:posOffset>
                </wp:positionV>
                <wp:extent cx="1673860" cy="635"/>
                <wp:effectExtent l="0" t="0" r="2540" b="12065"/>
                <wp:wrapNone/>
                <wp:docPr id="29" name="AutoShape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738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shapetype w14:anchorId="70BA4F8C" id="_x0000_t32" coordsize="21600,21600" o:spt="32" o:oned="t" path="m,l21600,21600e" filled="f">
                <v:path arrowok="t" fillok="f" o:connecttype="none"/>
                <o:lock v:ext="edit" shapetype="t"/>
              </v:shapetype>
              <v:shape id="AutoShape 442" o:spid="_x0000_s1026" type="#_x0000_t32" style="position:absolute;margin-left:157.5pt;margin-top:1.8pt;width:131.8pt;height:.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">
                <o:lock v:ext="edit" shapetype="f"/>
              </v:shape>
            </w:pict>
          </mc:Fallback>
        </mc:AlternateContent>
      </w:r>
    </w:p>
    <w:p w14:paraId="11234202" w14:textId="77777777" w:rsidR="00B80D53" w:rsidRPr="00643B54" w:rsidRDefault="00B80D53" w:rsidP="00DB24C8">
      <w:pPr>
        <w:jc w:val="center"/>
        <w:rPr>
          <w:b/>
          <w:bCs/>
          <w:sz w:val="28"/>
          <w:szCs w:val="26"/>
        </w:rPr>
      </w:pPr>
    </w:p>
    <w:p w14:paraId="10A81149" w14:textId="77777777" w:rsidR="00A15EA4" w:rsidRPr="00643B54" w:rsidRDefault="00A15EA4" w:rsidP="00DB24C8">
      <w:pPr>
        <w:jc w:val="center"/>
        <w:rPr>
          <w:b/>
          <w:bCs/>
          <w:sz w:val="28"/>
          <w:szCs w:val="26"/>
        </w:rPr>
      </w:pPr>
      <w:r w:rsidRPr="00643B54">
        <w:rPr>
          <w:b/>
          <w:bCs/>
          <w:sz w:val="28"/>
          <w:szCs w:val="26"/>
        </w:rPr>
        <w:t>BỘ TRƯỞNG BỘ Y TẾ</w:t>
      </w:r>
    </w:p>
    <w:p w14:paraId="1AABC6BC" w14:textId="77777777" w:rsidR="00A15EA4" w:rsidRPr="00643B54" w:rsidRDefault="00A15EA4" w:rsidP="00DB24C8">
      <w:pPr>
        <w:jc w:val="center"/>
        <w:rPr>
          <w:b/>
          <w:bCs/>
          <w:sz w:val="28"/>
          <w:szCs w:val="26"/>
        </w:rPr>
      </w:pPr>
    </w:p>
    <w:p w14:paraId="4AF3CA07" w14:textId="7346C1C9" w:rsidR="00A15EA4" w:rsidRPr="00643B54" w:rsidRDefault="00F80B6D" w:rsidP="00DB24C8">
      <w:pPr>
        <w:spacing w:after="120"/>
        <w:ind w:firstLine="720"/>
        <w:jc w:val="both"/>
        <w:rPr>
          <w:iCs/>
          <w:sz w:val="28"/>
          <w:szCs w:val="26"/>
        </w:rPr>
      </w:pPr>
      <w:r w:rsidRPr="00643B54">
        <w:rPr>
          <w:iCs/>
          <w:sz w:val="28"/>
          <w:szCs w:val="26"/>
        </w:rPr>
        <w:t xml:space="preserve">Căn cứ Nghị định số </w:t>
      </w:r>
      <w:r w:rsidR="000A654D" w:rsidRPr="00643B54">
        <w:rPr>
          <w:iCs/>
          <w:sz w:val="28"/>
          <w:szCs w:val="26"/>
        </w:rPr>
        <w:t>75</w:t>
      </w:r>
      <w:r w:rsidR="00A15EA4" w:rsidRPr="00643B54">
        <w:rPr>
          <w:iCs/>
          <w:sz w:val="28"/>
          <w:szCs w:val="26"/>
        </w:rPr>
        <w:t>/20</w:t>
      </w:r>
      <w:r w:rsidR="003F7B23" w:rsidRPr="00643B54">
        <w:rPr>
          <w:iCs/>
          <w:sz w:val="28"/>
          <w:szCs w:val="26"/>
        </w:rPr>
        <w:t>1</w:t>
      </w:r>
      <w:r w:rsidR="006839B4" w:rsidRPr="00643B54">
        <w:rPr>
          <w:iCs/>
          <w:sz w:val="28"/>
          <w:szCs w:val="26"/>
        </w:rPr>
        <w:t>7</w:t>
      </w:r>
      <w:r w:rsidR="003F7B23" w:rsidRPr="00643B54">
        <w:rPr>
          <w:iCs/>
          <w:sz w:val="28"/>
          <w:szCs w:val="26"/>
        </w:rPr>
        <w:t>/</w:t>
      </w:r>
      <w:r w:rsidR="00A15EA4" w:rsidRPr="00643B54">
        <w:rPr>
          <w:iCs/>
          <w:sz w:val="28"/>
          <w:szCs w:val="26"/>
        </w:rPr>
        <w:t xml:space="preserve">NĐ-CP ngày </w:t>
      </w:r>
      <w:r w:rsidR="000A654D" w:rsidRPr="00643B54">
        <w:rPr>
          <w:iCs/>
          <w:sz w:val="28"/>
          <w:szCs w:val="26"/>
        </w:rPr>
        <w:t>20</w:t>
      </w:r>
      <w:r w:rsidR="004D28B9" w:rsidRPr="00643B54">
        <w:rPr>
          <w:iCs/>
          <w:sz w:val="28"/>
          <w:szCs w:val="26"/>
        </w:rPr>
        <w:t xml:space="preserve"> tháng </w:t>
      </w:r>
      <w:r w:rsidR="000A654D" w:rsidRPr="00643B54">
        <w:rPr>
          <w:iCs/>
          <w:sz w:val="28"/>
          <w:szCs w:val="26"/>
        </w:rPr>
        <w:t>6</w:t>
      </w:r>
      <w:r w:rsidR="004D28B9" w:rsidRPr="00643B54">
        <w:rPr>
          <w:iCs/>
          <w:sz w:val="28"/>
          <w:szCs w:val="26"/>
        </w:rPr>
        <w:t xml:space="preserve"> năm </w:t>
      </w:r>
      <w:r w:rsidR="003F7B23" w:rsidRPr="00643B54">
        <w:rPr>
          <w:iCs/>
          <w:sz w:val="28"/>
          <w:szCs w:val="26"/>
        </w:rPr>
        <w:t>20</w:t>
      </w:r>
      <w:r w:rsidR="00531717" w:rsidRPr="00643B54">
        <w:rPr>
          <w:iCs/>
          <w:sz w:val="28"/>
          <w:szCs w:val="26"/>
        </w:rPr>
        <w:t>17</w:t>
      </w:r>
      <w:r w:rsidR="00A15EA4" w:rsidRPr="00643B54">
        <w:rPr>
          <w:iCs/>
          <w:sz w:val="28"/>
          <w:szCs w:val="26"/>
        </w:rPr>
        <w:t xml:space="preserve"> của Chính phủ quy định chức năng, nhiệm vụ, quyền hạn và cơ cấu tổ chức Bộ Y tế;</w:t>
      </w:r>
    </w:p>
    <w:p w14:paraId="059A3D12" w14:textId="77777777" w:rsidR="00A15EA4" w:rsidRPr="00643B54" w:rsidRDefault="009A61D3" w:rsidP="00DB24C8">
      <w:pPr>
        <w:spacing w:after="120"/>
        <w:ind w:firstLine="720"/>
        <w:jc w:val="both"/>
        <w:rPr>
          <w:iCs/>
          <w:sz w:val="28"/>
          <w:szCs w:val="26"/>
        </w:rPr>
      </w:pPr>
      <w:r w:rsidRPr="00643B54">
        <w:rPr>
          <w:iCs/>
          <w:sz w:val="28"/>
          <w:szCs w:val="26"/>
        </w:rPr>
        <w:t>Xét</w:t>
      </w:r>
      <w:r w:rsidR="00A15EA4" w:rsidRPr="00643B54">
        <w:rPr>
          <w:iCs/>
          <w:sz w:val="28"/>
          <w:szCs w:val="26"/>
        </w:rPr>
        <w:t xml:space="preserve"> đề nghị của Cục trưởng Cục Y tế dự phòng</w:t>
      </w:r>
      <w:r w:rsidR="00D53661" w:rsidRPr="00643B54">
        <w:rPr>
          <w:iCs/>
          <w:sz w:val="28"/>
          <w:szCs w:val="26"/>
        </w:rPr>
        <w:t xml:space="preserve">, </w:t>
      </w:r>
      <w:r w:rsidR="00A15EA4" w:rsidRPr="00643B54">
        <w:rPr>
          <w:iCs/>
          <w:sz w:val="28"/>
          <w:szCs w:val="26"/>
        </w:rPr>
        <w:t>Bộ Y tế,</w:t>
      </w:r>
    </w:p>
    <w:p w14:paraId="09259CCE" w14:textId="77777777" w:rsidR="00A15EA4" w:rsidRPr="00643B54" w:rsidRDefault="00A15EA4" w:rsidP="00DB24C8">
      <w:pPr>
        <w:jc w:val="center"/>
        <w:rPr>
          <w:b/>
          <w:bCs/>
          <w:sz w:val="28"/>
          <w:szCs w:val="26"/>
        </w:rPr>
      </w:pPr>
    </w:p>
    <w:p w14:paraId="02FD4655" w14:textId="4E9AB225" w:rsidR="00A15EA4" w:rsidRPr="00643B54" w:rsidRDefault="00A15EA4" w:rsidP="00DB24C8">
      <w:pPr>
        <w:jc w:val="center"/>
        <w:rPr>
          <w:b/>
          <w:bCs/>
          <w:sz w:val="28"/>
          <w:szCs w:val="26"/>
        </w:rPr>
      </w:pPr>
      <w:r w:rsidRPr="00643B54">
        <w:rPr>
          <w:b/>
          <w:bCs/>
          <w:sz w:val="28"/>
          <w:szCs w:val="26"/>
        </w:rPr>
        <w:t>QUYẾT ĐỊNH</w:t>
      </w:r>
    </w:p>
    <w:p w14:paraId="497FE6E5" w14:textId="77777777" w:rsidR="00A15EA4" w:rsidRPr="00643B54" w:rsidRDefault="00A15EA4" w:rsidP="00DB24C8">
      <w:pPr>
        <w:jc w:val="center"/>
        <w:rPr>
          <w:b/>
          <w:bCs/>
          <w:sz w:val="28"/>
          <w:szCs w:val="26"/>
        </w:rPr>
      </w:pPr>
    </w:p>
    <w:p w14:paraId="4AC9CBFD" w14:textId="103AFEC9" w:rsidR="00A15EA4" w:rsidRPr="00643B54" w:rsidRDefault="00A15EA4" w:rsidP="009A61D3">
      <w:pPr>
        <w:spacing w:after="120"/>
        <w:ind w:firstLine="720"/>
        <w:jc w:val="both"/>
        <w:rPr>
          <w:sz w:val="28"/>
          <w:szCs w:val="26"/>
        </w:rPr>
      </w:pPr>
      <w:r w:rsidRPr="00643B54">
        <w:rPr>
          <w:b/>
          <w:bCs/>
          <w:sz w:val="28"/>
          <w:szCs w:val="26"/>
        </w:rPr>
        <w:t>Điều 1.</w:t>
      </w:r>
      <w:r w:rsidRPr="00643B54">
        <w:rPr>
          <w:sz w:val="28"/>
          <w:szCs w:val="26"/>
        </w:rPr>
        <w:t xml:space="preserve"> Ban hành kèm theo Quyết định này “</w:t>
      </w:r>
      <w:r w:rsidR="00B82F7B" w:rsidRPr="00643B54">
        <w:rPr>
          <w:spacing w:val="4"/>
          <w:sz w:val="28"/>
          <w:szCs w:val="28"/>
        </w:rPr>
        <w:t>Hướng dẫn tạm thời</w:t>
      </w:r>
      <w:r w:rsidR="00A86ACA" w:rsidRPr="00643B54">
        <w:rPr>
          <w:spacing w:val="4"/>
          <w:sz w:val="28"/>
          <w:szCs w:val="28"/>
        </w:rPr>
        <w:t xml:space="preserve"> giám sát và phòng, chống</w:t>
      </w:r>
      <w:r w:rsidR="00B82F7B" w:rsidRPr="00643B54">
        <w:rPr>
          <w:spacing w:val="4"/>
          <w:sz w:val="28"/>
          <w:szCs w:val="28"/>
        </w:rPr>
        <w:t xml:space="preserve"> COVID-19</w:t>
      </w:r>
      <w:r w:rsidRPr="00643B54">
        <w:rPr>
          <w:sz w:val="28"/>
          <w:szCs w:val="26"/>
        </w:rPr>
        <w:t>”.</w:t>
      </w:r>
    </w:p>
    <w:p w14:paraId="3AA38FDD" w14:textId="24CDF97F" w:rsidR="00A15EA4" w:rsidRPr="00643B54" w:rsidRDefault="00A15EA4" w:rsidP="009A61D3">
      <w:pPr>
        <w:spacing w:after="120"/>
        <w:ind w:firstLine="720"/>
        <w:jc w:val="both"/>
        <w:rPr>
          <w:sz w:val="28"/>
          <w:szCs w:val="26"/>
        </w:rPr>
      </w:pPr>
      <w:r w:rsidRPr="00643B54">
        <w:rPr>
          <w:b/>
          <w:bCs/>
          <w:sz w:val="28"/>
          <w:szCs w:val="26"/>
        </w:rPr>
        <w:t>Điều 2.</w:t>
      </w:r>
      <w:r w:rsidRPr="00643B54">
        <w:rPr>
          <w:sz w:val="28"/>
          <w:szCs w:val="26"/>
        </w:rPr>
        <w:t xml:space="preserve"> </w:t>
      </w:r>
      <w:r w:rsidR="0022122C" w:rsidRPr="00643B54">
        <w:rPr>
          <w:sz w:val="28"/>
          <w:szCs w:val="26"/>
        </w:rPr>
        <w:t>“</w:t>
      </w:r>
      <w:r w:rsidR="00B82F7B" w:rsidRPr="00643B54">
        <w:rPr>
          <w:spacing w:val="4"/>
          <w:sz w:val="28"/>
          <w:szCs w:val="28"/>
        </w:rPr>
        <w:t>Hướng dẫn tạm thời</w:t>
      </w:r>
      <w:r w:rsidR="00A86ACA" w:rsidRPr="00643B54">
        <w:rPr>
          <w:spacing w:val="4"/>
          <w:sz w:val="28"/>
          <w:szCs w:val="28"/>
        </w:rPr>
        <w:t xml:space="preserve"> giám sát và phòng, chống</w:t>
      </w:r>
      <w:r w:rsidR="00B82F7B" w:rsidRPr="00643B54">
        <w:rPr>
          <w:spacing w:val="4"/>
          <w:sz w:val="28"/>
          <w:szCs w:val="28"/>
        </w:rPr>
        <w:t xml:space="preserve"> COVID-19</w:t>
      </w:r>
      <w:r w:rsidR="0022122C" w:rsidRPr="00643B54">
        <w:rPr>
          <w:sz w:val="28"/>
          <w:szCs w:val="26"/>
        </w:rPr>
        <w:t>”</w:t>
      </w:r>
      <w:r w:rsidRPr="00643B54">
        <w:rPr>
          <w:sz w:val="28"/>
          <w:szCs w:val="26"/>
        </w:rPr>
        <w:t xml:space="preserve"> là tài liệu hướng dẫn được áp dụng </w:t>
      </w:r>
      <w:r w:rsidR="009B7CFB" w:rsidRPr="00643B54">
        <w:rPr>
          <w:sz w:val="28"/>
          <w:szCs w:val="26"/>
        </w:rPr>
        <w:t>tại</w:t>
      </w:r>
      <w:r w:rsidRPr="00643B54">
        <w:rPr>
          <w:sz w:val="28"/>
          <w:szCs w:val="26"/>
        </w:rPr>
        <w:t xml:space="preserve"> các cơ sở y tế dự phòng và khám, chữa bệnh trên toàn quốc.</w:t>
      </w:r>
    </w:p>
    <w:p w14:paraId="2FD2DACB" w14:textId="30207506" w:rsidR="00A15EA4" w:rsidRPr="00643B54" w:rsidRDefault="00A15EA4" w:rsidP="00747BEF">
      <w:pPr>
        <w:ind w:firstLine="720"/>
        <w:jc w:val="both"/>
        <w:rPr>
          <w:sz w:val="28"/>
          <w:szCs w:val="26"/>
        </w:rPr>
      </w:pPr>
      <w:r w:rsidRPr="00643B54">
        <w:rPr>
          <w:b/>
          <w:bCs/>
          <w:sz w:val="28"/>
          <w:szCs w:val="26"/>
        </w:rPr>
        <w:t>Điều 3.</w:t>
      </w:r>
      <w:r w:rsidRPr="00643B54">
        <w:rPr>
          <w:sz w:val="28"/>
          <w:szCs w:val="26"/>
        </w:rPr>
        <w:t xml:space="preserve"> </w:t>
      </w:r>
      <w:r w:rsidR="00254914" w:rsidRPr="00643B54">
        <w:rPr>
          <w:sz w:val="28"/>
          <w:szCs w:val="26"/>
        </w:rPr>
        <w:t xml:space="preserve">Quyết định này </w:t>
      </w:r>
      <w:r w:rsidR="00532688" w:rsidRPr="00643B54">
        <w:rPr>
          <w:sz w:val="28"/>
          <w:szCs w:val="26"/>
        </w:rPr>
        <w:t xml:space="preserve">có </w:t>
      </w:r>
      <w:r w:rsidR="000A654D" w:rsidRPr="00643B54">
        <w:rPr>
          <w:sz w:val="28"/>
          <w:szCs w:val="26"/>
        </w:rPr>
        <w:t>hiệu lực kể từ ngày ký ban hành</w:t>
      </w:r>
      <w:r w:rsidR="009A61D3" w:rsidRPr="00643B54">
        <w:rPr>
          <w:sz w:val="28"/>
          <w:szCs w:val="26"/>
        </w:rPr>
        <w:t xml:space="preserve"> và thay thế Quyết định số </w:t>
      </w:r>
      <w:r w:rsidR="00B82F7B" w:rsidRPr="00643B54">
        <w:rPr>
          <w:sz w:val="28"/>
          <w:szCs w:val="26"/>
        </w:rPr>
        <w:t>343</w:t>
      </w:r>
      <w:r w:rsidR="009A61D3" w:rsidRPr="00643B54">
        <w:rPr>
          <w:sz w:val="28"/>
          <w:szCs w:val="26"/>
        </w:rPr>
        <w:t xml:space="preserve">/QĐ-BYT ngày </w:t>
      </w:r>
      <w:r w:rsidR="00B82F7B" w:rsidRPr="00643B54">
        <w:rPr>
          <w:sz w:val="28"/>
          <w:szCs w:val="26"/>
        </w:rPr>
        <w:t>07</w:t>
      </w:r>
      <w:r w:rsidR="00D83A71" w:rsidRPr="00643B54">
        <w:rPr>
          <w:sz w:val="28"/>
          <w:szCs w:val="26"/>
        </w:rPr>
        <w:t xml:space="preserve"> tháng </w:t>
      </w:r>
      <w:r w:rsidR="009A61D3" w:rsidRPr="00643B54">
        <w:rPr>
          <w:sz w:val="28"/>
          <w:szCs w:val="26"/>
        </w:rPr>
        <w:t>0</w:t>
      </w:r>
      <w:r w:rsidR="00B82F7B" w:rsidRPr="00643B54">
        <w:rPr>
          <w:sz w:val="28"/>
          <w:szCs w:val="26"/>
        </w:rPr>
        <w:t>2</w:t>
      </w:r>
      <w:r w:rsidR="00D83A71" w:rsidRPr="00643B54">
        <w:rPr>
          <w:sz w:val="28"/>
          <w:szCs w:val="26"/>
        </w:rPr>
        <w:t xml:space="preserve"> năm </w:t>
      </w:r>
      <w:r w:rsidR="009A61D3" w:rsidRPr="00643B54">
        <w:rPr>
          <w:sz w:val="28"/>
          <w:szCs w:val="26"/>
        </w:rPr>
        <w:t>2020 của Bộ Y tế về việc ban hành</w:t>
      </w:r>
      <w:r w:rsidR="00632843" w:rsidRPr="00643B54">
        <w:rPr>
          <w:sz w:val="28"/>
          <w:szCs w:val="26"/>
        </w:rPr>
        <w:t xml:space="preserve"> Hướng dẫn tạm thời </w:t>
      </w:r>
      <w:r w:rsidR="00632843" w:rsidRPr="00643B54">
        <w:rPr>
          <w:sz w:val="28"/>
          <w:szCs w:val="28"/>
        </w:rPr>
        <w:t>g</w:t>
      </w:r>
      <w:r w:rsidR="00B82F7B" w:rsidRPr="00643B54">
        <w:rPr>
          <w:sz w:val="28"/>
          <w:szCs w:val="28"/>
        </w:rPr>
        <w:t>iám sát và phòng, chống bệnh viêm đường hô hấp cấp do chủng mới của vi rút Corona</w:t>
      </w:r>
      <w:r w:rsidR="00561A1E" w:rsidRPr="00643B54">
        <w:rPr>
          <w:sz w:val="28"/>
          <w:szCs w:val="28"/>
        </w:rPr>
        <w:t xml:space="preserve"> (nCoV)</w:t>
      </w:r>
      <w:r w:rsidR="009A61D3" w:rsidRPr="00643B54">
        <w:rPr>
          <w:sz w:val="28"/>
          <w:szCs w:val="26"/>
        </w:rPr>
        <w:t>.</w:t>
      </w:r>
    </w:p>
    <w:p w14:paraId="3EEF9CD6" w14:textId="5950B2F0" w:rsidR="00A15EA4" w:rsidRPr="00643B54" w:rsidRDefault="00A15EA4" w:rsidP="007E0B41">
      <w:pPr>
        <w:spacing w:before="120" w:after="120"/>
        <w:ind w:firstLine="720"/>
        <w:jc w:val="both"/>
        <w:rPr>
          <w:sz w:val="28"/>
          <w:szCs w:val="26"/>
        </w:rPr>
      </w:pPr>
      <w:r w:rsidRPr="00643B54">
        <w:rPr>
          <w:b/>
          <w:bCs/>
          <w:sz w:val="28"/>
          <w:szCs w:val="26"/>
        </w:rPr>
        <w:t>Điều 4.</w:t>
      </w:r>
      <w:r w:rsidRPr="00643B54">
        <w:rPr>
          <w:sz w:val="28"/>
          <w:szCs w:val="26"/>
        </w:rPr>
        <w:t xml:space="preserve"> Các ông, bà: Chánh Văn phòng Bộ; Chánh Thanh tra Bộ; Vụ trưở</w:t>
      </w:r>
      <w:r w:rsidR="000A654D" w:rsidRPr="00643B54">
        <w:rPr>
          <w:sz w:val="28"/>
          <w:szCs w:val="26"/>
        </w:rPr>
        <w:t>ng, Cục trưởng, Tổng Cục trưởng</w:t>
      </w:r>
      <w:r w:rsidR="009A61D3" w:rsidRPr="00643B54">
        <w:rPr>
          <w:sz w:val="28"/>
          <w:szCs w:val="26"/>
        </w:rPr>
        <w:t xml:space="preserve"> các Vụ, Cục, Tổng cục </w:t>
      </w:r>
      <w:r w:rsidRPr="00643B54">
        <w:rPr>
          <w:sz w:val="28"/>
          <w:szCs w:val="26"/>
        </w:rPr>
        <w:t xml:space="preserve">thuộc Bộ Y tế; </w:t>
      </w:r>
      <w:r w:rsidR="005F43BB" w:rsidRPr="00643B54">
        <w:rPr>
          <w:sz w:val="28"/>
          <w:szCs w:val="26"/>
        </w:rPr>
        <w:t xml:space="preserve">Viện </w:t>
      </w:r>
      <w:r w:rsidR="00651D75" w:rsidRPr="00643B54">
        <w:rPr>
          <w:sz w:val="28"/>
          <w:szCs w:val="26"/>
        </w:rPr>
        <w:t xml:space="preserve">trưởng </w:t>
      </w:r>
      <w:r w:rsidR="009A61D3" w:rsidRPr="00643B54">
        <w:rPr>
          <w:sz w:val="28"/>
          <w:szCs w:val="26"/>
        </w:rPr>
        <w:t>V</w:t>
      </w:r>
      <w:r w:rsidR="00651D75" w:rsidRPr="00643B54">
        <w:rPr>
          <w:sz w:val="28"/>
          <w:szCs w:val="26"/>
        </w:rPr>
        <w:t xml:space="preserve">iện </w:t>
      </w:r>
      <w:r w:rsidR="005F43BB" w:rsidRPr="00643B54">
        <w:rPr>
          <w:sz w:val="28"/>
          <w:szCs w:val="26"/>
        </w:rPr>
        <w:t>Vệ sinh dịch tễ</w:t>
      </w:r>
      <w:r w:rsidR="00651D75" w:rsidRPr="00643B54">
        <w:rPr>
          <w:sz w:val="28"/>
          <w:szCs w:val="26"/>
        </w:rPr>
        <w:t xml:space="preserve">, </w:t>
      </w:r>
      <w:r w:rsidR="009A61D3" w:rsidRPr="00643B54">
        <w:rPr>
          <w:sz w:val="28"/>
          <w:szCs w:val="26"/>
        </w:rPr>
        <w:t xml:space="preserve">Viện </w:t>
      </w:r>
      <w:r w:rsidR="005F43BB" w:rsidRPr="00643B54">
        <w:rPr>
          <w:sz w:val="28"/>
          <w:szCs w:val="26"/>
        </w:rPr>
        <w:t>Pasteur</w:t>
      </w:r>
      <w:r w:rsidR="00BE6F01" w:rsidRPr="00643B54">
        <w:rPr>
          <w:sz w:val="28"/>
          <w:szCs w:val="26"/>
        </w:rPr>
        <w:t xml:space="preserve">, Giám đốc các bệnh viện trực thuộc Bộ Y tế; </w:t>
      </w:r>
      <w:r w:rsidRPr="00643B54">
        <w:rPr>
          <w:sz w:val="28"/>
          <w:szCs w:val="26"/>
        </w:rPr>
        <w:t>Giám đốc Sở Y tế</w:t>
      </w:r>
      <w:r w:rsidR="009A61D3" w:rsidRPr="00643B54">
        <w:rPr>
          <w:sz w:val="28"/>
          <w:szCs w:val="26"/>
        </w:rPr>
        <w:t xml:space="preserve"> </w:t>
      </w:r>
      <w:r w:rsidRPr="00643B54">
        <w:rPr>
          <w:sz w:val="28"/>
          <w:szCs w:val="26"/>
        </w:rPr>
        <w:t xml:space="preserve">các tỉnh, thành phố trực thuộc </w:t>
      </w:r>
      <w:r w:rsidR="009A61D3" w:rsidRPr="00643B54">
        <w:rPr>
          <w:sz w:val="28"/>
          <w:szCs w:val="26"/>
        </w:rPr>
        <w:t>T</w:t>
      </w:r>
      <w:r w:rsidRPr="00643B54">
        <w:rPr>
          <w:sz w:val="28"/>
          <w:szCs w:val="26"/>
        </w:rPr>
        <w:t>rung ương; Thủ trưởng y tế các Bộ, ngành</w:t>
      </w:r>
      <w:r w:rsidR="00EE4599" w:rsidRPr="00643B54">
        <w:rPr>
          <w:sz w:val="28"/>
          <w:szCs w:val="26"/>
        </w:rPr>
        <w:t xml:space="preserve"> và</w:t>
      </w:r>
      <w:r w:rsidRPr="00643B54">
        <w:rPr>
          <w:sz w:val="28"/>
          <w:szCs w:val="26"/>
        </w:rPr>
        <w:t xml:space="preserve"> Thủ trưởng các đơn vị có liên quan chịu trách nhiệm thi hành Quyết định này./.</w:t>
      </w:r>
    </w:p>
    <w:tbl>
      <w:tblPr>
        <w:tblW w:w="0" w:type="auto"/>
        <w:tblInd w:w="108" w:type="dxa"/>
        <w:tblLook w:val="01E0" w:firstRow="1" w:lastRow="1" w:firstColumn="1" w:lastColumn="1" w:noHBand="0" w:noVBand="0"/>
      </w:tblPr>
      <w:tblGrid>
        <w:gridCol w:w="4320"/>
        <w:gridCol w:w="4770"/>
      </w:tblGrid>
      <w:tr w:rsidR="00A15EA4" w:rsidRPr="00643B54" w14:paraId="5717F39F" w14:textId="77777777" w:rsidTr="00BA12F8">
        <w:tc>
          <w:tcPr>
            <w:tcW w:w="4320" w:type="dxa"/>
          </w:tcPr>
          <w:p w14:paraId="09608707" w14:textId="03B66248" w:rsidR="00341CCF" w:rsidRPr="00643B54" w:rsidRDefault="00A15EA4" w:rsidP="000A654D">
            <w:pPr>
              <w:rPr>
                <w:bCs/>
                <w:sz w:val="22"/>
                <w:szCs w:val="26"/>
              </w:rPr>
            </w:pPr>
            <w:r w:rsidRPr="00643B54">
              <w:rPr>
                <w:b/>
                <w:bCs/>
                <w:i/>
                <w:iCs/>
                <w:szCs w:val="26"/>
              </w:rPr>
              <w:t>Nơi nhận:</w:t>
            </w:r>
            <w:r w:rsidRPr="00643B54">
              <w:rPr>
                <w:b/>
                <w:bCs/>
                <w:i/>
                <w:iCs/>
                <w:sz w:val="26"/>
                <w:szCs w:val="26"/>
              </w:rPr>
              <w:br/>
            </w:r>
            <w:r w:rsidRPr="00643B54">
              <w:rPr>
                <w:bCs/>
                <w:sz w:val="22"/>
                <w:szCs w:val="26"/>
              </w:rPr>
              <w:t>- Như Điều 4;</w:t>
            </w:r>
            <w:r w:rsidRPr="00643B54">
              <w:rPr>
                <w:bCs/>
                <w:sz w:val="22"/>
                <w:szCs w:val="26"/>
              </w:rPr>
              <w:tab/>
            </w:r>
            <w:r w:rsidRPr="00643B54">
              <w:rPr>
                <w:bCs/>
                <w:sz w:val="22"/>
                <w:szCs w:val="26"/>
              </w:rPr>
              <w:br/>
              <w:t xml:space="preserve">- </w:t>
            </w:r>
            <w:r w:rsidR="00341CCF" w:rsidRPr="00643B54">
              <w:rPr>
                <w:bCs/>
                <w:sz w:val="22"/>
                <w:szCs w:val="26"/>
              </w:rPr>
              <w:t>PTTg</w:t>
            </w:r>
            <w:r w:rsidR="00180027" w:rsidRPr="00643B54">
              <w:rPr>
                <w:bCs/>
                <w:sz w:val="22"/>
                <w:szCs w:val="26"/>
              </w:rPr>
              <w:t xml:space="preserve">. </w:t>
            </w:r>
            <w:r w:rsidR="00341CCF" w:rsidRPr="00643B54">
              <w:rPr>
                <w:bCs/>
                <w:sz w:val="22"/>
                <w:szCs w:val="26"/>
              </w:rPr>
              <w:t>Vũ Đức Đam (để báo cáo);</w:t>
            </w:r>
          </w:p>
          <w:p w14:paraId="06E5287F" w14:textId="6D89D433" w:rsidR="00AD4625" w:rsidRPr="00643B54" w:rsidRDefault="00AD4625" w:rsidP="000A654D">
            <w:pPr>
              <w:rPr>
                <w:bCs/>
                <w:sz w:val="22"/>
                <w:szCs w:val="26"/>
              </w:rPr>
            </w:pPr>
            <w:r w:rsidRPr="00643B54">
              <w:rPr>
                <w:bCs/>
                <w:sz w:val="22"/>
                <w:szCs w:val="26"/>
              </w:rPr>
              <w:t xml:space="preserve">- </w:t>
            </w:r>
            <w:r w:rsidR="00711D06" w:rsidRPr="00643B54">
              <w:rPr>
                <w:bCs/>
                <w:sz w:val="22"/>
                <w:szCs w:val="26"/>
              </w:rPr>
              <w:t xml:space="preserve">Các thành viên </w:t>
            </w:r>
            <w:r w:rsidR="00A86ACA" w:rsidRPr="00643B54">
              <w:rPr>
                <w:bCs/>
                <w:sz w:val="22"/>
                <w:szCs w:val="26"/>
              </w:rPr>
              <w:t>BCĐ QG Phòng chống dịch</w:t>
            </w:r>
            <w:r w:rsidRPr="00643B54">
              <w:rPr>
                <w:bCs/>
                <w:sz w:val="22"/>
                <w:szCs w:val="26"/>
              </w:rPr>
              <w:t xml:space="preserve"> </w:t>
            </w:r>
            <w:r w:rsidR="00143864" w:rsidRPr="00643B54">
              <w:rPr>
                <w:bCs/>
                <w:sz w:val="22"/>
                <w:szCs w:val="26"/>
              </w:rPr>
              <w:t>COVID-19</w:t>
            </w:r>
            <w:r w:rsidRPr="00643B54">
              <w:rPr>
                <w:bCs/>
                <w:sz w:val="22"/>
                <w:szCs w:val="26"/>
              </w:rPr>
              <w:t>;</w:t>
            </w:r>
          </w:p>
          <w:p w14:paraId="5728BD61" w14:textId="0156D46C" w:rsidR="00A15EA4" w:rsidRPr="00643B54" w:rsidRDefault="00BE6F01" w:rsidP="00BE6F01">
            <w:pPr>
              <w:rPr>
                <w:bCs/>
                <w:sz w:val="22"/>
                <w:szCs w:val="26"/>
              </w:rPr>
            </w:pPr>
            <w:r w:rsidRPr="00643B54">
              <w:rPr>
                <w:bCs/>
                <w:sz w:val="22"/>
                <w:szCs w:val="26"/>
              </w:rPr>
              <w:t>- Các đồng chí Thứ trưởng</w:t>
            </w:r>
            <w:r w:rsidR="00A15EA4" w:rsidRPr="00643B54">
              <w:rPr>
                <w:bCs/>
                <w:sz w:val="22"/>
                <w:szCs w:val="26"/>
              </w:rPr>
              <w:t>;</w:t>
            </w:r>
            <w:r w:rsidR="00A15EA4" w:rsidRPr="00643B54">
              <w:rPr>
                <w:bCs/>
                <w:sz w:val="22"/>
                <w:szCs w:val="26"/>
              </w:rPr>
              <w:br/>
              <w:t>- Cổng TTĐT Bộ Y tế;</w:t>
            </w:r>
            <w:r w:rsidR="00A15EA4" w:rsidRPr="00643B54">
              <w:rPr>
                <w:bCs/>
                <w:sz w:val="22"/>
                <w:szCs w:val="26"/>
              </w:rPr>
              <w:br/>
              <w:t>- Lưu: VT, DP.</w:t>
            </w:r>
          </w:p>
        </w:tc>
        <w:tc>
          <w:tcPr>
            <w:tcW w:w="4770" w:type="dxa"/>
          </w:tcPr>
          <w:p w14:paraId="50F62806" w14:textId="60E8B6B4" w:rsidR="00CC4EFA" w:rsidRPr="00643B54" w:rsidRDefault="00A15EA4" w:rsidP="00DB24C8">
            <w:pPr>
              <w:jc w:val="center"/>
              <w:rPr>
                <w:b/>
                <w:bCs/>
                <w:sz w:val="28"/>
                <w:szCs w:val="26"/>
              </w:rPr>
            </w:pPr>
            <w:r w:rsidRPr="00643B54">
              <w:rPr>
                <w:b/>
                <w:bCs/>
                <w:sz w:val="28"/>
                <w:szCs w:val="26"/>
              </w:rPr>
              <w:t>KT. BỘ TRƯỞNG</w:t>
            </w:r>
            <w:r w:rsidRPr="00643B54">
              <w:rPr>
                <w:b/>
                <w:bCs/>
                <w:sz w:val="28"/>
                <w:szCs w:val="26"/>
              </w:rPr>
              <w:br/>
              <w:t>THỨ TRƯỞNG</w:t>
            </w:r>
            <w:r w:rsidRPr="00643B54">
              <w:rPr>
                <w:b/>
                <w:bCs/>
                <w:sz w:val="28"/>
                <w:szCs w:val="26"/>
              </w:rPr>
              <w:br/>
            </w:r>
            <w:r w:rsidRPr="00643B54">
              <w:rPr>
                <w:b/>
                <w:bCs/>
                <w:sz w:val="28"/>
                <w:szCs w:val="26"/>
              </w:rPr>
              <w:br/>
            </w:r>
            <w:r w:rsidRPr="00643B54">
              <w:rPr>
                <w:b/>
                <w:bCs/>
                <w:sz w:val="28"/>
                <w:szCs w:val="26"/>
              </w:rPr>
              <w:br/>
            </w:r>
          </w:p>
          <w:p w14:paraId="0E6A5CB4" w14:textId="77777777" w:rsidR="00EA3AEA" w:rsidRPr="00643B54" w:rsidRDefault="00EA3AEA" w:rsidP="00DB24C8">
            <w:pPr>
              <w:jc w:val="center"/>
              <w:rPr>
                <w:b/>
                <w:bCs/>
                <w:sz w:val="28"/>
                <w:szCs w:val="26"/>
              </w:rPr>
            </w:pPr>
          </w:p>
          <w:p w14:paraId="217315CC" w14:textId="77777777" w:rsidR="00A15EA4" w:rsidRPr="00643B54" w:rsidRDefault="00A15EA4" w:rsidP="000A654D">
            <w:pPr>
              <w:jc w:val="center"/>
              <w:rPr>
                <w:b/>
                <w:bCs/>
                <w:sz w:val="28"/>
                <w:szCs w:val="28"/>
              </w:rPr>
            </w:pPr>
            <w:r w:rsidRPr="00643B54">
              <w:rPr>
                <w:b/>
                <w:bCs/>
                <w:sz w:val="28"/>
                <w:szCs w:val="26"/>
              </w:rPr>
              <w:br/>
            </w:r>
            <w:r w:rsidR="000A654D" w:rsidRPr="00643B54">
              <w:rPr>
                <w:b/>
                <w:bCs/>
                <w:sz w:val="28"/>
                <w:szCs w:val="28"/>
              </w:rPr>
              <w:t>Đỗ Xuân Tuyên</w:t>
            </w:r>
          </w:p>
        </w:tc>
      </w:tr>
    </w:tbl>
    <w:p w14:paraId="4CEA03A9" w14:textId="30E58B13" w:rsidR="000A654D" w:rsidRPr="00643B54" w:rsidRDefault="000A654D"/>
    <w:p w14:paraId="71151B2F" w14:textId="51C0DE9F" w:rsidR="00D01F3D" w:rsidRPr="00643B54" w:rsidRDefault="00D01F3D"/>
    <w:p w14:paraId="6F296009" w14:textId="77777777" w:rsidR="00D01F3D" w:rsidRPr="00643B54" w:rsidRDefault="00D01F3D"/>
    <w:tbl>
      <w:tblPr>
        <w:tblW w:w="0" w:type="auto"/>
        <w:jc w:val="center"/>
        <w:tblLook w:val="01E0" w:firstRow="1" w:lastRow="1" w:firstColumn="1" w:lastColumn="1" w:noHBand="0" w:noVBand="0"/>
      </w:tblPr>
      <w:tblGrid>
        <w:gridCol w:w="2336"/>
        <w:gridCol w:w="6520"/>
      </w:tblGrid>
      <w:tr w:rsidR="00E937FC" w:rsidRPr="00643B54" w14:paraId="34B5EA55" w14:textId="77777777" w:rsidTr="00180159">
        <w:trPr>
          <w:jc w:val="center"/>
        </w:trPr>
        <w:tc>
          <w:tcPr>
            <w:tcW w:w="2336" w:type="dxa"/>
          </w:tcPr>
          <w:p w14:paraId="489B4F9F" w14:textId="77777777" w:rsidR="00E937FC" w:rsidRPr="00643B54" w:rsidRDefault="00EA3AEA" w:rsidP="00180159">
            <w:pPr>
              <w:ind w:firstLine="248"/>
              <w:rPr>
                <w:b/>
                <w:bCs/>
                <w:iCs/>
                <w:sz w:val="26"/>
                <w:szCs w:val="26"/>
              </w:rPr>
            </w:pPr>
            <w:r w:rsidRPr="00643B54">
              <w:rPr>
                <w:b/>
                <w:bCs/>
                <w:sz w:val="26"/>
                <w:szCs w:val="26"/>
              </w:rPr>
              <w:br w:type="page"/>
            </w:r>
            <w:r w:rsidR="00E937FC" w:rsidRPr="00643B54">
              <w:rPr>
                <w:b/>
                <w:bCs/>
                <w:iCs/>
                <w:sz w:val="26"/>
                <w:szCs w:val="26"/>
              </w:rPr>
              <w:t>BỘ Y TẾ</w:t>
            </w:r>
          </w:p>
          <w:p w14:paraId="094A6FD1" w14:textId="77777777" w:rsidR="00E937FC" w:rsidRPr="00643B54" w:rsidRDefault="009D5F46" w:rsidP="00180159">
            <w:pPr>
              <w:ind w:firstLine="248"/>
              <w:rPr>
                <w:b/>
                <w:bCs/>
                <w:i/>
                <w:iCs/>
                <w:sz w:val="26"/>
                <w:szCs w:val="26"/>
              </w:rPr>
            </w:pPr>
            <w:r w:rsidRPr="00643B54">
              <w:rPr>
                <w:b/>
                <w:bCs/>
                <w:i/>
                <w:iCs/>
                <w:noProof/>
                <w:sz w:val="26"/>
                <w:szCs w:val="26"/>
                <w:lang w:eastAsia="vi-VN"/>
              </w:rPr>
              <mc:AlternateContent>
                <mc:Choice Requires="wps">
                  <w:drawing>
                    <wp:anchor distT="0" distB="0" distL="114300" distR="114300" simplePos="0" relativeHeight="251655168" behindDoc="0" locked="0" layoutInCell="1" allowOverlap="1" wp14:anchorId="3D0F1166" wp14:editId="061B409D">
                      <wp:simplePos x="0" y="0"/>
                      <wp:positionH relativeFrom="column">
                        <wp:posOffset>180340</wp:posOffset>
                      </wp:positionH>
                      <wp:positionV relativeFrom="paragraph">
                        <wp:posOffset>19685</wp:posOffset>
                      </wp:positionV>
                      <wp:extent cx="581025" cy="0"/>
                      <wp:effectExtent l="0" t="0" r="3175" b="0"/>
                      <wp:wrapNone/>
                      <wp:docPr id="28" name="AutoShap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shape w14:anchorId="3B2965C3" id="AutoShape 441" o:spid="_x0000_s1026" type="#_x0000_t32" style="position:absolute;margin-left:14.2pt;margin-top:1.55pt;width:45.7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">
                      <o:lock v:ext="edit" shapetype="f"/>
                    </v:shape>
                  </w:pict>
                </mc:Fallback>
              </mc:AlternateContent>
            </w:r>
          </w:p>
        </w:tc>
        <w:tc>
          <w:tcPr>
            <w:tcW w:w="6520" w:type="dxa"/>
          </w:tcPr>
          <w:p w14:paraId="07B04B5E" w14:textId="77777777" w:rsidR="00E937FC" w:rsidRPr="00643B54" w:rsidRDefault="00E937FC" w:rsidP="00180159">
            <w:pPr>
              <w:ind w:firstLine="248"/>
              <w:jc w:val="center"/>
              <w:rPr>
                <w:b/>
                <w:bCs/>
                <w:sz w:val="26"/>
                <w:szCs w:val="26"/>
              </w:rPr>
            </w:pPr>
            <w:r w:rsidRPr="00643B54">
              <w:rPr>
                <w:b/>
                <w:bCs/>
                <w:sz w:val="26"/>
                <w:szCs w:val="26"/>
              </w:rPr>
              <w:t>CỘNG H</w:t>
            </w:r>
            <w:r w:rsidR="000169EE" w:rsidRPr="00643B54">
              <w:rPr>
                <w:b/>
                <w:bCs/>
                <w:sz w:val="26"/>
                <w:szCs w:val="26"/>
              </w:rPr>
              <w:t>ÒA</w:t>
            </w:r>
            <w:r w:rsidRPr="00643B54">
              <w:rPr>
                <w:b/>
                <w:bCs/>
                <w:sz w:val="26"/>
                <w:szCs w:val="26"/>
              </w:rPr>
              <w:t xml:space="preserve"> XÃ HỘI CHỦ NGHĨA VIỆT NAM</w:t>
            </w:r>
          </w:p>
          <w:p w14:paraId="11480F98" w14:textId="77777777" w:rsidR="00E937FC" w:rsidRPr="00643B54" w:rsidRDefault="00E937FC" w:rsidP="00180159">
            <w:pPr>
              <w:ind w:firstLine="248"/>
              <w:jc w:val="center"/>
              <w:rPr>
                <w:b/>
                <w:bCs/>
                <w:sz w:val="26"/>
                <w:szCs w:val="26"/>
              </w:rPr>
            </w:pPr>
            <w:r w:rsidRPr="00643B54">
              <w:rPr>
                <w:b/>
                <w:bCs/>
                <w:sz w:val="26"/>
                <w:szCs w:val="26"/>
              </w:rPr>
              <w:t>Độc lập - Tự do - Hạnh phúc</w:t>
            </w:r>
          </w:p>
          <w:p w14:paraId="148B07C6" w14:textId="77777777" w:rsidR="00E937FC" w:rsidRPr="00643B54" w:rsidRDefault="009D5F46" w:rsidP="00180159">
            <w:pPr>
              <w:ind w:firstLine="248"/>
              <w:rPr>
                <w:b/>
                <w:bCs/>
                <w:sz w:val="26"/>
                <w:szCs w:val="26"/>
              </w:rPr>
            </w:pPr>
            <w:r w:rsidRPr="00643B54">
              <w:rPr>
                <w:b/>
                <w:bCs/>
                <w:noProof/>
                <w:sz w:val="26"/>
                <w:szCs w:val="26"/>
                <w:lang w:eastAsia="vi-VN"/>
              </w:rPr>
              <mc:AlternateContent>
                <mc:Choice Requires="wps">
                  <w:drawing>
                    <wp:anchor distT="0" distB="0" distL="114300" distR="114300" simplePos="0" relativeHeight="251656192" behindDoc="0" locked="0" layoutInCell="1" allowOverlap="1" wp14:anchorId="5E8A703F" wp14:editId="0000F6FC">
                      <wp:simplePos x="0" y="0"/>
                      <wp:positionH relativeFrom="column">
                        <wp:posOffset>1099820</wp:posOffset>
                      </wp:positionH>
                      <wp:positionV relativeFrom="paragraph">
                        <wp:posOffset>17145</wp:posOffset>
                      </wp:positionV>
                      <wp:extent cx="1950720" cy="0"/>
                      <wp:effectExtent l="0" t="0" r="5080" b="0"/>
                      <wp:wrapNone/>
                      <wp:docPr id="27" name="AutoShap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0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shape w14:anchorId="7E845AF5" id="AutoShape 440" o:spid="_x0000_s1026" type="#_x0000_t32" style="position:absolute;margin-left:86.6pt;margin-top:1.35pt;width:153.6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">
                      <o:lock v:ext="edit" shapetype="f"/>
                    </v:shape>
                  </w:pict>
                </mc:Fallback>
              </mc:AlternateContent>
            </w:r>
          </w:p>
        </w:tc>
      </w:tr>
    </w:tbl>
    <w:p w14:paraId="41EB8995" w14:textId="77777777" w:rsidR="00E937FC" w:rsidRPr="00643B54" w:rsidRDefault="00E937FC" w:rsidP="00DB24C8">
      <w:pPr>
        <w:jc w:val="center"/>
        <w:rPr>
          <w:b/>
          <w:bCs/>
          <w:sz w:val="26"/>
          <w:szCs w:val="26"/>
        </w:rPr>
      </w:pPr>
    </w:p>
    <w:p w14:paraId="0409F6A5" w14:textId="77777777" w:rsidR="00A15EA4" w:rsidRPr="00643B54" w:rsidRDefault="00A15EA4" w:rsidP="00DB24C8">
      <w:pPr>
        <w:jc w:val="center"/>
        <w:rPr>
          <w:b/>
          <w:bCs/>
          <w:sz w:val="28"/>
          <w:szCs w:val="28"/>
        </w:rPr>
      </w:pPr>
      <w:r w:rsidRPr="00643B54">
        <w:rPr>
          <w:b/>
          <w:bCs/>
          <w:sz w:val="28"/>
          <w:szCs w:val="28"/>
        </w:rPr>
        <w:t>HƯỚNG DẪN</w:t>
      </w:r>
      <w:r w:rsidR="00A72EC5" w:rsidRPr="00643B54">
        <w:rPr>
          <w:b/>
          <w:bCs/>
          <w:sz w:val="28"/>
          <w:szCs w:val="28"/>
        </w:rPr>
        <w:t xml:space="preserve"> TẠM THỜI</w:t>
      </w:r>
    </w:p>
    <w:p w14:paraId="1487AE3D" w14:textId="31C38915" w:rsidR="000A654D" w:rsidRPr="00643B54" w:rsidRDefault="00D83A71" w:rsidP="000A654D">
      <w:pPr>
        <w:jc w:val="center"/>
        <w:rPr>
          <w:b/>
          <w:bCs/>
          <w:sz w:val="28"/>
          <w:szCs w:val="28"/>
        </w:rPr>
      </w:pPr>
      <w:r w:rsidRPr="000B5DCA">
        <w:rPr>
          <w:b/>
          <w:bCs/>
          <w:spacing w:val="4"/>
          <w:sz w:val="28"/>
          <w:szCs w:val="28"/>
        </w:rPr>
        <w:t>G</w:t>
      </w:r>
      <w:r w:rsidR="00A86ACA" w:rsidRPr="00643B54">
        <w:rPr>
          <w:b/>
          <w:bCs/>
          <w:spacing w:val="4"/>
          <w:sz w:val="28"/>
          <w:szCs w:val="28"/>
        </w:rPr>
        <w:t>iám sát và phòng, chống</w:t>
      </w:r>
      <w:r w:rsidR="00B82F7B" w:rsidRPr="00643B54">
        <w:rPr>
          <w:b/>
          <w:bCs/>
          <w:spacing w:val="4"/>
          <w:sz w:val="28"/>
          <w:szCs w:val="28"/>
        </w:rPr>
        <w:t xml:space="preserve"> COVID-19</w:t>
      </w:r>
    </w:p>
    <w:p w14:paraId="34341461" w14:textId="5B449E8E" w:rsidR="005C2247" w:rsidRPr="00643B54" w:rsidRDefault="00A15EA4" w:rsidP="000A654D">
      <w:pPr>
        <w:jc w:val="center"/>
        <w:rPr>
          <w:i/>
          <w:iCs/>
          <w:sz w:val="28"/>
          <w:szCs w:val="28"/>
        </w:rPr>
      </w:pPr>
      <w:r w:rsidRPr="00643B54">
        <w:rPr>
          <w:i/>
          <w:iCs/>
          <w:sz w:val="28"/>
          <w:szCs w:val="28"/>
        </w:rPr>
        <w:t xml:space="preserve">(Ban hành kèm theo </w:t>
      </w:r>
      <w:r w:rsidR="005C2247" w:rsidRPr="00643B54">
        <w:rPr>
          <w:i/>
          <w:iCs/>
          <w:sz w:val="28"/>
          <w:szCs w:val="28"/>
        </w:rPr>
        <w:t>Quyết định</w:t>
      </w:r>
      <w:r w:rsidRPr="00643B54">
        <w:rPr>
          <w:i/>
          <w:iCs/>
          <w:sz w:val="28"/>
          <w:szCs w:val="28"/>
        </w:rPr>
        <w:t xml:space="preserve"> số</w:t>
      </w:r>
      <w:r w:rsidR="00BE0540" w:rsidRPr="00643B54">
        <w:rPr>
          <w:i/>
          <w:iCs/>
          <w:sz w:val="28"/>
          <w:szCs w:val="28"/>
        </w:rPr>
        <w:t xml:space="preserve"> </w:t>
      </w:r>
      <w:r w:rsidR="000B5DCA">
        <w:rPr>
          <w:i/>
          <w:iCs/>
          <w:sz w:val="28"/>
          <w:szCs w:val="28"/>
        </w:rPr>
        <w:t>936</w:t>
      </w:r>
      <w:r w:rsidR="00B82F7B" w:rsidRPr="00643B54">
        <w:rPr>
          <w:i/>
          <w:iCs/>
          <w:sz w:val="28"/>
          <w:szCs w:val="28"/>
        </w:rPr>
        <w:t xml:space="preserve"> </w:t>
      </w:r>
      <w:r w:rsidRPr="00643B54">
        <w:rPr>
          <w:i/>
          <w:iCs/>
          <w:sz w:val="28"/>
          <w:szCs w:val="28"/>
        </w:rPr>
        <w:t>/QĐ-BYT ngày</w:t>
      </w:r>
      <w:r w:rsidR="00BE0540" w:rsidRPr="00643B54">
        <w:rPr>
          <w:i/>
          <w:iCs/>
          <w:sz w:val="28"/>
          <w:szCs w:val="28"/>
        </w:rPr>
        <w:t xml:space="preserve"> </w:t>
      </w:r>
      <w:r w:rsidR="000B5DCA">
        <w:rPr>
          <w:i/>
          <w:iCs/>
          <w:sz w:val="28"/>
          <w:szCs w:val="28"/>
        </w:rPr>
        <w:t>18</w:t>
      </w:r>
      <w:r w:rsidR="00BE0540" w:rsidRPr="00643B54">
        <w:rPr>
          <w:i/>
          <w:iCs/>
          <w:sz w:val="28"/>
          <w:szCs w:val="28"/>
        </w:rPr>
        <w:t xml:space="preserve"> </w:t>
      </w:r>
      <w:r w:rsidR="005C2247" w:rsidRPr="00643B54">
        <w:rPr>
          <w:i/>
          <w:iCs/>
          <w:sz w:val="28"/>
          <w:szCs w:val="28"/>
        </w:rPr>
        <w:t>tháng</w:t>
      </w:r>
      <w:r w:rsidR="00880651" w:rsidRPr="00643B54">
        <w:rPr>
          <w:i/>
          <w:iCs/>
          <w:sz w:val="28"/>
          <w:szCs w:val="28"/>
        </w:rPr>
        <w:t xml:space="preserve"> </w:t>
      </w:r>
      <w:r w:rsidR="00B82F7B" w:rsidRPr="00643B54">
        <w:rPr>
          <w:i/>
          <w:iCs/>
          <w:sz w:val="28"/>
          <w:szCs w:val="28"/>
        </w:rPr>
        <w:t>3</w:t>
      </w:r>
      <w:r w:rsidR="005C2247" w:rsidRPr="00643B54">
        <w:rPr>
          <w:i/>
          <w:iCs/>
          <w:sz w:val="28"/>
          <w:szCs w:val="28"/>
        </w:rPr>
        <w:t xml:space="preserve"> năm </w:t>
      </w:r>
      <w:r w:rsidRPr="00643B54">
        <w:rPr>
          <w:i/>
          <w:iCs/>
          <w:sz w:val="28"/>
          <w:szCs w:val="28"/>
        </w:rPr>
        <w:t>20</w:t>
      </w:r>
      <w:r w:rsidR="000A654D" w:rsidRPr="00643B54">
        <w:rPr>
          <w:i/>
          <w:iCs/>
          <w:sz w:val="28"/>
          <w:szCs w:val="28"/>
        </w:rPr>
        <w:t>20</w:t>
      </w:r>
      <w:r w:rsidRPr="00643B54">
        <w:rPr>
          <w:i/>
          <w:iCs/>
          <w:sz w:val="28"/>
          <w:szCs w:val="28"/>
        </w:rPr>
        <w:t xml:space="preserve"> </w:t>
      </w:r>
    </w:p>
    <w:p w14:paraId="4CFEAC3F" w14:textId="77777777" w:rsidR="00A15EA4" w:rsidRPr="00643B54" w:rsidRDefault="00A15EA4" w:rsidP="00DB24C8">
      <w:pPr>
        <w:jc w:val="center"/>
        <w:rPr>
          <w:i/>
          <w:iCs/>
          <w:sz w:val="28"/>
          <w:szCs w:val="28"/>
        </w:rPr>
      </w:pPr>
      <w:r w:rsidRPr="00643B54">
        <w:rPr>
          <w:i/>
          <w:iCs/>
          <w:sz w:val="28"/>
          <w:szCs w:val="28"/>
        </w:rPr>
        <w:t>của Bộ Y tế)</w:t>
      </w:r>
    </w:p>
    <w:p w14:paraId="6122D303" w14:textId="77777777" w:rsidR="00A15EA4" w:rsidRPr="00643B54" w:rsidRDefault="009D5F46" w:rsidP="009C06A7">
      <w:pPr>
        <w:jc w:val="center"/>
        <w:rPr>
          <w:i/>
          <w:iCs/>
          <w:sz w:val="28"/>
          <w:szCs w:val="28"/>
        </w:rPr>
      </w:pPr>
      <w:r w:rsidRPr="00643B54">
        <w:rPr>
          <w:i/>
          <w:iCs/>
          <w:noProof/>
          <w:sz w:val="28"/>
          <w:szCs w:val="28"/>
          <w:lang w:eastAsia="vi-VN"/>
        </w:rPr>
        <mc:AlternateContent>
          <mc:Choice Requires="wps">
            <w:drawing>
              <wp:anchor distT="0" distB="0" distL="114300" distR="114300" simplePos="0" relativeHeight="251657216" behindDoc="0" locked="0" layoutInCell="1" allowOverlap="1" wp14:anchorId="400FC9B5" wp14:editId="38BA0C62">
                <wp:simplePos x="0" y="0"/>
                <wp:positionH relativeFrom="column">
                  <wp:posOffset>2604135</wp:posOffset>
                </wp:positionH>
                <wp:positionV relativeFrom="paragraph">
                  <wp:posOffset>43815</wp:posOffset>
                </wp:positionV>
                <wp:extent cx="742950" cy="635"/>
                <wp:effectExtent l="0" t="0" r="6350" b="12065"/>
                <wp:wrapNone/>
                <wp:docPr id="26" name="Auto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2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shape w14:anchorId="66BE52B1" id="AutoShape 439" o:spid="_x0000_s1026" type="#_x0000_t32" style="position:absolute;margin-left:205.05pt;margin-top:3.45pt;width:58.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">
                <o:lock v:ext="edit" shapetype="f"/>
              </v:shape>
            </w:pict>
          </mc:Fallback>
        </mc:AlternateContent>
      </w:r>
    </w:p>
    <w:p w14:paraId="10060A09" w14:textId="77777777" w:rsidR="00A15EA4" w:rsidRPr="00643B54" w:rsidRDefault="00A15EA4" w:rsidP="007E0B41">
      <w:pPr>
        <w:spacing w:before="120" w:after="120" w:line="252" w:lineRule="auto"/>
        <w:ind w:firstLine="720"/>
        <w:jc w:val="both"/>
        <w:rPr>
          <w:b/>
          <w:bCs/>
          <w:sz w:val="28"/>
          <w:szCs w:val="28"/>
        </w:rPr>
      </w:pPr>
      <w:r w:rsidRPr="00643B54">
        <w:rPr>
          <w:b/>
          <w:bCs/>
          <w:sz w:val="28"/>
          <w:szCs w:val="28"/>
        </w:rPr>
        <w:t>I. ĐẶC ĐIỂM CHUNG</w:t>
      </w:r>
    </w:p>
    <w:p w14:paraId="09A85593" w14:textId="6D8610DA" w:rsidR="00683C8E" w:rsidRPr="00643B54" w:rsidRDefault="000A654D" w:rsidP="00683C8E">
      <w:pPr>
        <w:spacing w:before="120" w:after="120"/>
        <w:ind w:firstLine="720"/>
        <w:jc w:val="both"/>
        <w:rPr>
          <w:spacing w:val="-2"/>
          <w:sz w:val="28"/>
          <w:szCs w:val="28"/>
        </w:rPr>
      </w:pPr>
      <w:r w:rsidRPr="00643B54">
        <w:rPr>
          <w:spacing w:val="-2"/>
          <w:sz w:val="28"/>
          <w:szCs w:val="28"/>
        </w:rPr>
        <w:t>Bệnh</w:t>
      </w:r>
      <w:r w:rsidR="007925D4" w:rsidRPr="00643B54">
        <w:rPr>
          <w:spacing w:val="-2"/>
          <w:sz w:val="28"/>
          <w:szCs w:val="28"/>
        </w:rPr>
        <w:t xml:space="preserve"> </w:t>
      </w:r>
      <w:r w:rsidR="00B82F7B" w:rsidRPr="00643B54">
        <w:rPr>
          <w:spacing w:val="-2"/>
          <w:sz w:val="28"/>
          <w:szCs w:val="28"/>
        </w:rPr>
        <w:t>COVID-19</w:t>
      </w:r>
      <w:r w:rsidR="00EE4599" w:rsidRPr="00643B54">
        <w:rPr>
          <w:spacing w:val="-2"/>
          <w:sz w:val="28"/>
          <w:szCs w:val="28"/>
        </w:rPr>
        <w:t xml:space="preserve"> </w:t>
      </w:r>
      <w:r w:rsidR="00A15EA4" w:rsidRPr="00643B54">
        <w:rPr>
          <w:spacing w:val="-2"/>
          <w:sz w:val="28"/>
          <w:szCs w:val="28"/>
        </w:rPr>
        <w:t xml:space="preserve">là bệnh truyền nhiễm </w:t>
      </w:r>
      <w:r w:rsidRPr="00643B54">
        <w:rPr>
          <w:spacing w:val="-2"/>
          <w:sz w:val="28"/>
          <w:szCs w:val="28"/>
        </w:rPr>
        <w:t>cấp tính</w:t>
      </w:r>
      <w:r w:rsidR="00050F19" w:rsidRPr="00643B54">
        <w:rPr>
          <w:spacing w:val="-2"/>
          <w:sz w:val="28"/>
          <w:szCs w:val="28"/>
        </w:rPr>
        <w:t xml:space="preserve"> thuộc nhóm A</w:t>
      </w:r>
      <w:r w:rsidR="004D2725" w:rsidRPr="00643B54">
        <w:rPr>
          <w:spacing w:val="-2"/>
          <w:sz w:val="28"/>
          <w:szCs w:val="28"/>
        </w:rPr>
        <w:t xml:space="preserve"> do vi rút </w:t>
      </w:r>
      <w:r w:rsidR="00A7790A" w:rsidRPr="000B5DCA">
        <w:rPr>
          <w:spacing w:val="-2"/>
          <w:sz w:val="28"/>
          <w:szCs w:val="28"/>
        </w:rPr>
        <w:t xml:space="preserve">  </w:t>
      </w:r>
      <w:r w:rsidR="004D2725" w:rsidRPr="00643B54">
        <w:rPr>
          <w:spacing w:val="-2"/>
          <w:sz w:val="28"/>
          <w:szCs w:val="28"/>
        </w:rPr>
        <w:t>SARS-CoV-2 gây ra</w:t>
      </w:r>
      <w:r w:rsidR="00ED1951" w:rsidRPr="00643B54">
        <w:rPr>
          <w:spacing w:val="-2"/>
          <w:sz w:val="28"/>
          <w:szCs w:val="28"/>
        </w:rPr>
        <w:t>.</w:t>
      </w:r>
      <w:r w:rsidR="008551EA" w:rsidRPr="00643B54">
        <w:rPr>
          <w:spacing w:val="-2"/>
          <w:sz w:val="28"/>
          <w:szCs w:val="28"/>
        </w:rPr>
        <w:t xml:space="preserve"> </w:t>
      </w:r>
      <w:r w:rsidR="00C83033" w:rsidRPr="00643B54">
        <w:rPr>
          <w:spacing w:val="-2"/>
          <w:sz w:val="28"/>
          <w:szCs w:val="28"/>
        </w:rPr>
        <w:t>Bệnh lây truyền từ người sang người. Thời gian ủ bệnh trong khoảng 14 ngày. Người mắc bệnh có triệu chứng viêm đường hô hấp cấp tính: sốt, ho, đau họng, khó thở, có thể dẫn đến viêm phổi nặng, suy hô hấp cấp và tử vong, đặc biệt ở những người có bệnh lý nền, mạn tính. Một số người nhiễm vi rút SARS-CoV-2 có thể có biểu hiện lâm sàng nhẹ không rõ triệu chứng nên gây khó khăn cho việc phát hiện.</w:t>
      </w:r>
      <w:r w:rsidR="00683C8E" w:rsidRPr="00643B54">
        <w:rPr>
          <w:spacing w:val="-2"/>
          <w:sz w:val="28"/>
          <w:szCs w:val="28"/>
        </w:rPr>
        <w:t xml:space="preserve"> Đến nay, bệnh chưa có thuốc điều trị đặc hiệu và vắc xin phòng bệnh.</w:t>
      </w:r>
    </w:p>
    <w:p w14:paraId="3614304A" w14:textId="40345679" w:rsidR="00C83033" w:rsidRPr="00643B54" w:rsidRDefault="00544405" w:rsidP="00C83033">
      <w:pPr>
        <w:spacing w:before="120" w:after="120"/>
        <w:ind w:firstLine="720"/>
        <w:jc w:val="both"/>
        <w:rPr>
          <w:spacing w:val="-2"/>
          <w:sz w:val="28"/>
          <w:szCs w:val="28"/>
        </w:rPr>
      </w:pPr>
      <w:r w:rsidRPr="00643B54">
        <w:rPr>
          <w:spacing w:val="-2"/>
          <w:sz w:val="28"/>
          <w:szCs w:val="28"/>
        </w:rPr>
        <w:t>C</w:t>
      </w:r>
      <w:r w:rsidR="004D2725" w:rsidRPr="00643B54">
        <w:rPr>
          <w:spacing w:val="-2"/>
          <w:sz w:val="28"/>
          <w:szCs w:val="28"/>
        </w:rPr>
        <w:t>a</w:t>
      </w:r>
      <w:r w:rsidR="009B7CFB" w:rsidRPr="00643B54">
        <w:rPr>
          <w:spacing w:val="-2"/>
          <w:sz w:val="28"/>
          <w:szCs w:val="28"/>
        </w:rPr>
        <w:t xml:space="preserve"> </w:t>
      </w:r>
      <w:r w:rsidR="004D2725" w:rsidRPr="00643B54">
        <w:rPr>
          <w:spacing w:val="-2"/>
          <w:sz w:val="28"/>
          <w:szCs w:val="28"/>
        </w:rPr>
        <w:t xml:space="preserve">bệnh </w:t>
      </w:r>
      <w:r w:rsidR="009B7CFB" w:rsidRPr="00643B54">
        <w:rPr>
          <w:spacing w:val="-2"/>
          <w:sz w:val="28"/>
          <w:szCs w:val="28"/>
        </w:rPr>
        <w:t xml:space="preserve">xác định đầu tiên </w:t>
      </w:r>
      <w:r w:rsidRPr="00643B54">
        <w:rPr>
          <w:spacing w:val="-2"/>
          <w:sz w:val="28"/>
          <w:szCs w:val="28"/>
        </w:rPr>
        <w:t>được</w:t>
      </w:r>
      <w:r w:rsidR="008551EA" w:rsidRPr="00643B54">
        <w:rPr>
          <w:spacing w:val="-2"/>
          <w:sz w:val="28"/>
          <w:szCs w:val="28"/>
        </w:rPr>
        <w:t xml:space="preserve"> ghi nhận tại thành phố Vũ Hán, </w:t>
      </w:r>
      <w:r w:rsidR="00A7790A" w:rsidRPr="000B5DCA">
        <w:rPr>
          <w:spacing w:val="-2"/>
          <w:sz w:val="28"/>
          <w:szCs w:val="28"/>
        </w:rPr>
        <w:t xml:space="preserve">tỉnh Hồ Bắc, </w:t>
      </w:r>
      <w:r w:rsidR="008551EA" w:rsidRPr="00643B54">
        <w:rPr>
          <w:spacing w:val="-2"/>
          <w:sz w:val="28"/>
          <w:szCs w:val="28"/>
        </w:rPr>
        <w:t>Trung Quốc</w:t>
      </w:r>
      <w:r w:rsidRPr="00643B54">
        <w:rPr>
          <w:spacing w:val="-2"/>
          <w:sz w:val="28"/>
          <w:szCs w:val="28"/>
        </w:rPr>
        <w:t xml:space="preserve"> </w:t>
      </w:r>
      <w:r w:rsidR="00C83033" w:rsidRPr="00643B54">
        <w:rPr>
          <w:spacing w:val="-2"/>
          <w:sz w:val="28"/>
          <w:szCs w:val="28"/>
        </w:rPr>
        <w:t>ngày 03/</w:t>
      </w:r>
      <w:r w:rsidR="008551EA" w:rsidRPr="00643B54">
        <w:rPr>
          <w:spacing w:val="-2"/>
          <w:sz w:val="28"/>
          <w:szCs w:val="28"/>
        </w:rPr>
        <w:t>12</w:t>
      </w:r>
      <w:r w:rsidR="00C83033" w:rsidRPr="00643B54">
        <w:rPr>
          <w:spacing w:val="-2"/>
          <w:sz w:val="28"/>
          <w:szCs w:val="28"/>
        </w:rPr>
        <w:t>/</w:t>
      </w:r>
      <w:r w:rsidR="008551EA" w:rsidRPr="00643B54">
        <w:rPr>
          <w:spacing w:val="-2"/>
          <w:sz w:val="28"/>
          <w:szCs w:val="28"/>
        </w:rPr>
        <w:t>2019</w:t>
      </w:r>
      <w:r w:rsidRPr="00643B54">
        <w:rPr>
          <w:spacing w:val="-2"/>
          <w:sz w:val="28"/>
          <w:szCs w:val="28"/>
        </w:rPr>
        <w:t>. Tính đến</w:t>
      </w:r>
      <w:r w:rsidR="00EE4599" w:rsidRPr="00643B54">
        <w:rPr>
          <w:spacing w:val="-2"/>
          <w:sz w:val="28"/>
          <w:szCs w:val="28"/>
        </w:rPr>
        <w:t xml:space="preserve"> </w:t>
      </w:r>
      <w:r w:rsidR="00683C8E" w:rsidRPr="00643B54">
        <w:rPr>
          <w:spacing w:val="-2"/>
          <w:sz w:val="28"/>
          <w:szCs w:val="28"/>
        </w:rPr>
        <w:t>ngày 1</w:t>
      </w:r>
      <w:r w:rsidR="00A7790A" w:rsidRPr="000B5DCA">
        <w:rPr>
          <w:spacing w:val="-2"/>
          <w:sz w:val="28"/>
          <w:szCs w:val="28"/>
        </w:rPr>
        <w:t>7</w:t>
      </w:r>
      <w:r w:rsidRPr="00643B54">
        <w:rPr>
          <w:spacing w:val="-2"/>
          <w:sz w:val="28"/>
          <w:szCs w:val="28"/>
        </w:rPr>
        <w:t xml:space="preserve"> tháng </w:t>
      </w:r>
      <w:r w:rsidR="00B82F7B" w:rsidRPr="00643B54">
        <w:rPr>
          <w:spacing w:val="-2"/>
          <w:sz w:val="28"/>
          <w:szCs w:val="28"/>
        </w:rPr>
        <w:t>3</w:t>
      </w:r>
      <w:r w:rsidRPr="00643B54">
        <w:rPr>
          <w:spacing w:val="-2"/>
          <w:sz w:val="28"/>
          <w:szCs w:val="28"/>
        </w:rPr>
        <w:t xml:space="preserve"> năm 2020, </w:t>
      </w:r>
      <w:r w:rsidR="00D258D0" w:rsidRPr="00643B54">
        <w:rPr>
          <w:spacing w:val="-2"/>
          <w:sz w:val="28"/>
          <w:szCs w:val="28"/>
        </w:rPr>
        <w:t>thế giới</w:t>
      </w:r>
      <w:r w:rsidRPr="00643B54">
        <w:rPr>
          <w:spacing w:val="-2"/>
          <w:sz w:val="28"/>
          <w:szCs w:val="28"/>
        </w:rPr>
        <w:t xml:space="preserve"> ghi nhận </w:t>
      </w:r>
      <w:r w:rsidR="00A7790A" w:rsidRPr="00643B54">
        <w:rPr>
          <w:spacing w:val="-2"/>
          <w:sz w:val="28"/>
          <w:szCs w:val="28"/>
        </w:rPr>
        <w:t>183.738</w:t>
      </w:r>
      <w:r w:rsidR="00A7790A" w:rsidRPr="00643B54">
        <w:rPr>
          <w:szCs w:val="28"/>
          <w:lang w:val="pt-BR"/>
        </w:rPr>
        <w:t xml:space="preserve"> </w:t>
      </w:r>
      <w:r w:rsidR="004D2725" w:rsidRPr="00643B54">
        <w:rPr>
          <w:spacing w:val="-2"/>
          <w:sz w:val="28"/>
          <w:szCs w:val="28"/>
        </w:rPr>
        <w:t>ca</w:t>
      </w:r>
      <w:r w:rsidRPr="00643B54">
        <w:rPr>
          <w:spacing w:val="-2"/>
          <w:sz w:val="28"/>
          <w:szCs w:val="28"/>
        </w:rPr>
        <w:t xml:space="preserve"> </w:t>
      </w:r>
      <w:r w:rsidR="00683C8E" w:rsidRPr="00643B54">
        <w:rPr>
          <w:spacing w:val="-2"/>
          <w:sz w:val="28"/>
          <w:szCs w:val="28"/>
        </w:rPr>
        <w:t xml:space="preserve">mắc </w:t>
      </w:r>
      <w:r w:rsidR="00B82F7B" w:rsidRPr="00643B54">
        <w:rPr>
          <w:spacing w:val="-2"/>
          <w:sz w:val="28"/>
          <w:szCs w:val="28"/>
        </w:rPr>
        <w:t>COVID-19</w:t>
      </w:r>
      <w:r w:rsidR="006E169D" w:rsidRPr="00643B54">
        <w:rPr>
          <w:spacing w:val="-2"/>
          <w:sz w:val="28"/>
          <w:szCs w:val="28"/>
        </w:rPr>
        <w:t xml:space="preserve"> </w:t>
      </w:r>
      <w:r w:rsidRPr="00643B54">
        <w:rPr>
          <w:spacing w:val="-2"/>
          <w:sz w:val="28"/>
          <w:szCs w:val="28"/>
        </w:rPr>
        <w:t xml:space="preserve">tại </w:t>
      </w:r>
      <w:r w:rsidR="00B82F7B" w:rsidRPr="00643B54">
        <w:rPr>
          <w:spacing w:val="-2"/>
          <w:sz w:val="28"/>
          <w:szCs w:val="28"/>
        </w:rPr>
        <w:t>1</w:t>
      </w:r>
      <w:r w:rsidR="00A7790A" w:rsidRPr="000B5DCA">
        <w:rPr>
          <w:spacing w:val="-2"/>
          <w:sz w:val="28"/>
          <w:szCs w:val="28"/>
        </w:rPr>
        <w:t>62</w:t>
      </w:r>
      <w:r w:rsidRPr="00643B54">
        <w:rPr>
          <w:spacing w:val="-2"/>
          <w:sz w:val="28"/>
          <w:szCs w:val="28"/>
        </w:rPr>
        <w:t> quốc gi</w:t>
      </w:r>
      <w:r w:rsidR="00683C8E" w:rsidRPr="00643B54">
        <w:rPr>
          <w:spacing w:val="-2"/>
          <w:sz w:val="28"/>
          <w:szCs w:val="28"/>
        </w:rPr>
        <w:t xml:space="preserve">a và </w:t>
      </w:r>
      <w:r w:rsidRPr="00643B54">
        <w:rPr>
          <w:spacing w:val="-2"/>
          <w:sz w:val="28"/>
          <w:szCs w:val="28"/>
        </w:rPr>
        <w:t>vùng lãnh thổ</w:t>
      </w:r>
      <w:r w:rsidR="00683C8E" w:rsidRPr="00643B54">
        <w:rPr>
          <w:spacing w:val="-2"/>
          <w:sz w:val="28"/>
          <w:szCs w:val="28"/>
        </w:rPr>
        <w:t xml:space="preserve">, trong đó có </w:t>
      </w:r>
      <w:r w:rsidR="00A7790A" w:rsidRPr="00643B54">
        <w:rPr>
          <w:spacing w:val="-2"/>
          <w:sz w:val="28"/>
          <w:szCs w:val="28"/>
        </w:rPr>
        <w:t>7.177</w:t>
      </w:r>
      <w:r w:rsidR="00A7790A" w:rsidRPr="00643B54">
        <w:rPr>
          <w:szCs w:val="28"/>
          <w:lang w:val="pt-BR"/>
        </w:rPr>
        <w:t xml:space="preserve"> </w:t>
      </w:r>
      <w:r w:rsidR="004D2725" w:rsidRPr="00643B54">
        <w:rPr>
          <w:spacing w:val="-2"/>
          <w:sz w:val="28"/>
          <w:szCs w:val="28"/>
        </w:rPr>
        <w:t>ca bệnh</w:t>
      </w:r>
      <w:r w:rsidRPr="00643B54">
        <w:rPr>
          <w:spacing w:val="-2"/>
          <w:sz w:val="28"/>
          <w:szCs w:val="28"/>
        </w:rPr>
        <w:t xml:space="preserve"> tử vong. </w:t>
      </w:r>
      <w:bookmarkStart w:id="3" w:name="OLE_LINK13"/>
      <w:bookmarkStart w:id="4" w:name="OLE_LINK14"/>
      <w:bookmarkStart w:id="5" w:name="OLE_LINK15"/>
      <w:r w:rsidR="005C7D0B" w:rsidRPr="00643B54">
        <w:rPr>
          <w:spacing w:val="-2"/>
          <w:sz w:val="28"/>
          <w:szCs w:val="28"/>
        </w:rPr>
        <w:t>Ngày</w:t>
      </w:r>
      <w:bookmarkEnd w:id="3"/>
      <w:bookmarkEnd w:id="4"/>
      <w:bookmarkEnd w:id="5"/>
      <w:r w:rsidR="00C83033" w:rsidRPr="00643B54">
        <w:rPr>
          <w:spacing w:val="-2"/>
          <w:sz w:val="28"/>
          <w:szCs w:val="28"/>
        </w:rPr>
        <w:t xml:space="preserve"> 11</w:t>
      </w:r>
      <w:r w:rsidR="00683C8E" w:rsidRPr="00643B54">
        <w:rPr>
          <w:spacing w:val="-2"/>
          <w:sz w:val="28"/>
          <w:szCs w:val="28"/>
        </w:rPr>
        <w:t xml:space="preserve"> tháng </w:t>
      </w:r>
      <w:r w:rsidR="00C83033" w:rsidRPr="00643B54">
        <w:rPr>
          <w:spacing w:val="-2"/>
          <w:sz w:val="28"/>
          <w:szCs w:val="28"/>
        </w:rPr>
        <w:t>3</w:t>
      </w:r>
      <w:r w:rsidR="00683C8E" w:rsidRPr="00643B54">
        <w:rPr>
          <w:spacing w:val="-2"/>
          <w:sz w:val="28"/>
          <w:szCs w:val="28"/>
        </w:rPr>
        <w:t xml:space="preserve"> năm </w:t>
      </w:r>
      <w:r w:rsidR="00C83033" w:rsidRPr="00643B54">
        <w:rPr>
          <w:spacing w:val="-2"/>
          <w:sz w:val="28"/>
          <w:szCs w:val="28"/>
        </w:rPr>
        <w:t xml:space="preserve">2020, WHO </w:t>
      </w:r>
      <w:r w:rsidR="008B5CA8" w:rsidRPr="000B5DCA">
        <w:rPr>
          <w:spacing w:val="-2"/>
          <w:sz w:val="28"/>
          <w:szCs w:val="28"/>
        </w:rPr>
        <w:t>nhận định</w:t>
      </w:r>
      <w:r w:rsidR="00C83033" w:rsidRPr="00643B54">
        <w:rPr>
          <w:spacing w:val="-2"/>
          <w:sz w:val="28"/>
          <w:szCs w:val="28"/>
        </w:rPr>
        <w:t xml:space="preserve"> </w:t>
      </w:r>
      <w:r w:rsidR="00683C8E" w:rsidRPr="00643B54">
        <w:rPr>
          <w:spacing w:val="-2"/>
          <w:sz w:val="28"/>
          <w:szCs w:val="28"/>
        </w:rPr>
        <w:t xml:space="preserve">dịch </w:t>
      </w:r>
      <w:r w:rsidR="00C83033" w:rsidRPr="00643B54">
        <w:rPr>
          <w:spacing w:val="-2"/>
          <w:sz w:val="28"/>
          <w:szCs w:val="28"/>
        </w:rPr>
        <w:t xml:space="preserve">COVID-19 </w:t>
      </w:r>
      <w:r w:rsidR="0070404C" w:rsidRPr="000B5DCA">
        <w:rPr>
          <w:spacing w:val="-2"/>
          <w:sz w:val="28"/>
          <w:szCs w:val="28"/>
        </w:rPr>
        <w:t xml:space="preserve">được coi </w:t>
      </w:r>
      <w:r w:rsidR="008B5CA8" w:rsidRPr="000B5DCA">
        <w:rPr>
          <w:spacing w:val="-2"/>
          <w:sz w:val="28"/>
          <w:szCs w:val="28"/>
        </w:rPr>
        <w:t>như</w:t>
      </w:r>
      <w:r w:rsidR="00C83033" w:rsidRPr="00643B54">
        <w:rPr>
          <w:spacing w:val="-2"/>
          <w:sz w:val="28"/>
          <w:szCs w:val="28"/>
        </w:rPr>
        <w:t xml:space="preserve"> </w:t>
      </w:r>
      <w:r w:rsidR="0070404C" w:rsidRPr="000B5DCA">
        <w:rPr>
          <w:spacing w:val="-2"/>
          <w:sz w:val="28"/>
          <w:szCs w:val="28"/>
        </w:rPr>
        <w:t>là</w:t>
      </w:r>
      <w:r w:rsidR="008B5CA8" w:rsidRPr="000B5DCA">
        <w:rPr>
          <w:spacing w:val="-2"/>
          <w:sz w:val="28"/>
          <w:szCs w:val="28"/>
        </w:rPr>
        <w:t xml:space="preserve"> </w:t>
      </w:r>
      <w:r w:rsidR="00C83033" w:rsidRPr="00643B54">
        <w:rPr>
          <w:spacing w:val="-2"/>
          <w:sz w:val="28"/>
          <w:szCs w:val="28"/>
        </w:rPr>
        <w:t>đại dịch</w:t>
      </w:r>
      <w:r w:rsidR="0070404C" w:rsidRPr="000B5DCA">
        <w:rPr>
          <w:spacing w:val="-2"/>
          <w:sz w:val="28"/>
          <w:szCs w:val="28"/>
        </w:rPr>
        <w:t xml:space="preserve"> toàn cầu</w:t>
      </w:r>
      <w:r w:rsidR="008B5CA8" w:rsidRPr="000B5DCA">
        <w:rPr>
          <w:spacing w:val="-2"/>
          <w:sz w:val="28"/>
          <w:szCs w:val="28"/>
        </w:rPr>
        <w:t>.</w:t>
      </w:r>
    </w:p>
    <w:p w14:paraId="52BBBCFB" w14:textId="225384E2" w:rsidR="008551EA" w:rsidRPr="00643B54" w:rsidRDefault="008551EA" w:rsidP="00A029DC">
      <w:pPr>
        <w:spacing w:before="120" w:after="120"/>
        <w:ind w:firstLine="720"/>
        <w:jc w:val="both"/>
        <w:rPr>
          <w:spacing w:val="-2"/>
          <w:sz w:val="28"/>
          <w:szCs w:val="28"/>
        </w:rPr>
      </w:pPr>
      <w:r w:rsidRPr="00643B54">
        <w:rPr>
          <w:spacing w:val="-2"/>
          <w:sz w:val="28"/>
          <w:szCs w:val="28"/>
        </w:rPr>
        <w:t xml:space="preserve">Tại Việt Nam đã ghi nhận </w:t>
      </w:r>
      <w:r w:rsidR="00A7790A" w:rsidRPr="000B5DCA">
        <w:rPr>
          <w:spacing w:val="-2"/>
          <w:sz w:val="28"/>
          <w:szCs w:val="28"/>
        </w:rPr>
        <w:t>66</w:t>
      </w:r>
      <w:r w:rsidR="00683C8E" w:rsidRPr="00643B54">
        <w:rPr>
          <w:spacing w:val="-2"/>
          <w:sz w:val="28"/>
          <w:szCs w:val="28"/>
        </w:rPr>
        <w:t xml:space="preserve"> </w:t>
      </w:r>
      <w:r w:rsidR="00D92F23" w:rsidRPr="00643B54">
        <w:rPr>
          <w:spacing w:val="-2"/>
          <w:sz w:val="28"/>
          <w:szCs w:val="28"/>
        </w:rPr>
        <w:t>ca</w:t>
      </w:r>
      <w:r w:rsidRPr="00643B54">
        <w:rPr>
          <w:spacing w:val="-2"/>
          <w:sz w:val="28"/>
          <w:szCs w:val="28"/>
        </w:rPr>
        <w:t xml:space="preserve"> mắc</w:t>
      </w:r>
      <w:r w:rsidR="00683C8E" w:rsidRPr="00643B54">
        <w:rPr>
          <w:spacing w:val="-2"/>
          <w:sz w:val="28"/>
          <w:szCs w:val="28"/>
        </w:rPr>
        <w:t xml:space="preserve"> tại </w:t>
      </w:r>
      <w:r w:rsidR="00A7790A" w:rsidRPr="000B5DCA">
        <w:rPr>
          <w:spacing w:val="-2"/>
          <w:sz w:val="28"/>
          <w:szCs w:val="28"/>
        </w:rPr>
        <w:t>13</w:t>
      </w:r>
      <w:r w:rsidR="00683C8E" w:rsidRPr="00643B54">
        <w:rPr>
          <w:spacing w:val="-2"/>
          <w:sz w:val="28"/>
          <w:szCs w:val="28"/>
        </w:rPr>
        <w:t xml:space="preserve"> tỉnh thành phố </w:t>
      </w:r>
      <w:r w:rsidR="009030D9" w:rsidRPr="00643B54">
        <w:rPr>
          <w:spacing w:val="-2"/>
          <w:sz w:val="28"/>
          <w:szCs w:val="28"/>
        </w:rPr>
        <w:t>ở cả  miền Bắc, miền Trung, miền Nam</w:t>
      </w:r>
      <w:r w:rsidR="007B3ADB" w:rsidRPr="00643B54">
        <w:rPr>
          <w:spacing w:val="-2"/>
          <w:sz w:val="28"/>
          <w:szCs w:val="28"/>
        </w:rPr>
        <w:t xml:space="preserve"> với </w:t>
      </w:r>
      <w:r w:rsidR="00A7790A" w:rsidRPr="000B5DCA">
        <w:rPr>
          <w:spacing w:val="-2"/>
          <w:sz w:val="28"/>
          <w:szCs w:val="28"/>
        </w:rPr>
        <w:t xml:space="preserve">41 </w:t>
      </w:r>
      <w:r w:rsidR="007B3ADB" w:rsidRPr="00643B54">
        <w:rPr>
          <w:spacing w:val="-2"/>
          <w:sz w:val="28"/>
          <w:szCs w:val="28"/>
        </w:rPr>
        <w:t>trường hợp mắc xâm nhập từ nhiều quốc gia và</w:t>
      </w:r>
      <w:r w:rsidR="00A7790A" w:rsidRPr="000B5DCA">
        <w:rPr>
          <w:spacing w:val="-2"/>
          <w:sz w:val="28"/>
          <w:szCs w:val="28"/>
        </w:rPr>
        <w:t xml:space="preserve"> 25 trường hợp</w:t>
      </w:r>
      <w:r w:rsidR="007B3ADB" w:rsidRPr="00643B54">
        <w:rPr>
          <w:spacing w:val="-2"/>
          <w:sz w:val="28"/>
          <w:szCs w:val="28"/>
        </w:rPr>
        <w:t xml:space="preserve"> lây truyền thứ phát trong nước.</w:t>
      </w:r>
    </w:p>
    <w:p w14:paraId="074DCE7E" w14:textId="108C8192" w:rsidR="00810BFB" w:rsidRPr="00643B54" w:rsidRDefault="00810BFB" w:rsidP="00A029DC">
      <w:pPr>
        <w:spacing w:before="120" w:after="120"/>
        <w:ind w:firstLine="720"/>
        <w:jc w:val="both"/>
        <w:rPr>
          <w:sz w:val="28"/>
          <w:szCs w:val="28"/>
        </w:rPr>
      </w:pPr>
      <w:r w:rsidRPr="00643B54">
        <w:rPr>
          <w:sz w:val="28"/>
          <w:szCs w:val="28"/>
        </w:rPr>
        <w:t>Hướng dẫn</w:t>
      </w:r>
      <w:r w:rsidR="00A72EC5" w:rsidRPr="00643B54">
        <w:rPr>
          <w:sz w:val="28"/>
          <w:szCs w:val="28"/>
        </w:rPr>
        <w:t xml:space="preserve"> tạm thời</w:t>
      </w:r>
      <w:r w:rsidRPr="00643B54">
        <w:rPr>
          <w:sz w:val="28"/>
          <w:szCs w:val="28"/>
        </w:rPr>
        <w:t xml:space="preserve"> này</w:t>
      </w:r>
      <w:r w:rsidR="00A029DC" w:rsidRPr="00643B54">
        <w:rPr>
          <w:sz w:val="28"/>
          <w:szCs w:val="28"/>
        </w:rPr>
        <w:t xml:space="preserve"> được xây dựng với</w:t>
      </w:r>
      <w:r w:rsidR="00150EA5" w:rsidRPr="00643B54">
        <w:rPr>
          <w:sz w:val="28"/>
          <w:szCs w:val="28"/>
        </w:rPr>
        <w:t xml:space="preserve"> </w:t>
      </w:r>
      <w:r w:rsidRPr="00643B54">
        <w:rPr>
          <w:sz w:val="28"/>
          <w:szCs w:val="28"/>
        </w:rPr>
        <w:t xml:space="preserve">các nội dung giám sát và các hoạt động </w:t>
      </w:r>
      <w:r w:rsidR="00A029DC" w:rsidRPr="00643B54">
        <w:rPr>
          <w:sz w:val="28"/>
          <w:szCs w:val="28"/>
        </w:rPr>
        <w:t>phòng, chống</w:t>
      </w:r>
      <w:r w:rsidR="009B7CFB" w:rsidRPr="00643B54">
        <w:rPr>
          <w:sz w:val="28"/>
          <w:szCs w:val="28"/>
        </w:rPr>
        <w:t xml:space="preserve"> </w:t>
      </w:r>
      <w:r w:rsidR="00A029DC" w:rsidRPr="00643B54">
        <w:rPr>
          <w:sz w:val="28"/>
          <w:szCs w:val="28"/>
        </w:rPr>
        <w:t>theo các</w:t>
      </w:r>
      <w:r w:rsidRPr="00643B54">
        <w:rPr>
          <w:sz w:val="28"/>
          <w:szCs w:val="28"/>
        </w:rPr>
        <w:t xml:space="preserve"> diễn biến</w:t>
      </w:r>
      <w:r w:rsidR="00A029DC" w:rsidRPr="00643B54">
        <w:rPr>
          <w:sz w:val="28"/>
          <w:szCs w:val="28"/>
        </w:rPr>
        <w:t xml:space="preserve"> tình hình</w:t>
      </w:r>
      <w:r w:rsidRPr="00643B54">
        <w:rPr>
          <w:sz w:val="28"/>
          <w:szCs w:val="28"/>
        </w:rPr>
        <w:t xml:space="preserve"> dịch bệnh để các tỉnh, thành phố</w:t>
      </w:r>
      <w:r w:rsidR="008B287D" w:rsidRPr="00643B54">
        <w:rPr>
          <w:sz w:val="28"/>
          <w:szCs w:val="28"/>
        </w:rPr>
        <w:t>, đơn vị y tế</w:t>
      </w:r>
      <w:r w:rsidRPr="00643B54">
        <w:rPr>
          <w:sz w:val="28"/>
          <w:szCs w:val="28"/>
        </w:rPr>
        <w:t xml:space="preserve"> và</w:t>
      </w:r>
      <w:r w:rsidR="00A029DC" w:rsidRPr="00643B54">
        <w:rPr>
          <w:sz w:val="28"/>
          <w:szCs w:val="28"/>
        </w:rPr>
        <w:t xml:space="preserve"> các</w:t>
      </w:r>
      <w:r w:rsidRPr="00643B54">
        <w:rPr>
          <w:sz w:val="28"/>
          <w:szCs w:val="28"/>
        </w:rPr>
        <w:t xml:space="preserve"> đơn vị liên quan căn cứ áp dụng</w:t>
      </w:r>
      <w:r w:rsidR="008B287D" w:rsidRPr="00643B54">
        <w:rPr>
          <w:sz w:val="28"/>
          <w:szCs w:val="28"/>
        </w:rPr>
        <w:t>, tổ chức</w:t>
      </w:r>
      <w:r w:rsidRPr="00643B54">
        <w:rPr>
          <w:sz w:val="28"/>
          <w:szCs w:val="28"/>
        </w:rPr>
        <w:t xml:space="preserve"> </w:t>
      </w:r>
      <w:r w:rsidR="00A029DC" w:rsidRPr="00643B54">
        <w:rPr>
          <w:sz w:val="28"/>
          <w:szCs w:val="28"/>
        </w:rPr>
        <w:t>triển khai</w:t>
      </w:r>
      <w:r w:rsidRPr="00643B54">
        <w:rPr>
          <w:sz w:val="28"/>
          <w:szCs w:val="28"/>
        </w:rPr>
        <w:t xml:space="preserve"> theo thực tế tại địa phương</w:t>
      </w:r>
      <w:r w:rsidR="008B287D" w:rsidRPr="00643B54">
        <w:rPr>
          <w:sz w:val="28"/>
          <w:szCs w:val="28"/>
        </w:rPr>
        <w:t>, đơn vị.</w:t>
      </w:r>
    </w:p>
    <w:p w14:paraId="4EF75B10" w14:textId="77777777" w:rsidR="00A15EA4" w:rsidRPr="00643B54" w:rsidRDefault="00A15EA4" w:rsidP="007E0B41">
      <w:pPr>
        <w:spacing w:before="120" w:after="120"/>
        <w:ind w:firstLine="720"/>
        <w:jc w:val="both"/>
        <w:rPr>
          <w:b/>
          <w:bCs/>
          <w:sz w:val="28"/>
          <w:szCs w:val="28"/>
        </w:rPr>
      </w:pPr>
      <w:r w:rsidRPr="00643B54">
        <w:rPr>
          <w:b/>
          <w:bCs/>
          <w:sz w:val="28"/>
          <w:szCs w:val="28"/>
        </w:rPr>
        <w:t>II. HƯỚNG DẪN GIÁM SÁT</w:t>
      </w:r>
    </w:p>
    <w:p w14:paraId="026D63DC" w14:textId="638ED7FB" w:rsidR="00A15EA4" w:rsidRPr="00643B54" w:rsidRDefault="00A15EA4" w:rsidP="007E0B41">
      <w:pPr>
        <w:spacing w:before="120" w:after="120"/>
        <w:ind w:right="-183" w:firstLine="720"/>
        <w:jc w:val="both"/>
        <w:rPr>
          <w:b/>
          <w:bCs/>
          <w:sz w:val="28"/>
          <w:szCs w:val="28"/>
        </w:rPr>
      </w:pPr>
      <w:r w:rsidRPr="00643B54">
        <w:rPr>
          <w:b/>
          <w:bCs/>
          <w:sz w:val="28"/>
          <w:szCs w:val="28"/>
        </w:rPr>
        <w:t xml:space="preserve">1. Định nghĩa </w:t>
      </w:r>
      <w:r w:rsidR="0060134B" w:rsidRPr="00643B54">
        <w:rPr>
          <w:b/>
          <w:bCs/>
          <w:sz w:val="28"/>
          <w:szCs w:val="28"/>
        </w:rPr>
        <w:t xml:space="preserve">ca </w:t>
      </w:r>
      <w:r w:rsidRPr="00643B54">
        <w:rPr>
          <w:b/>
          <w:bCs/>
          <w:sz w:val="28"/>
          <w:szCs w:val="28"/>
        </w:rPr>
        <w:t>bệnh</w:t>
      </w:r>
      <w:r w:rsidR="00A029DC" w:rsidRPr="00643B54">
        <w:rPr>
          <w:b/>
          <w:bCs/>
          <w:sz w:val="28"/>
          <w:szCs w:val="28"/>
        </w:rPr>
        <w:t>,</w:t>
      </w:r>
      <w:r w:rsidR="00FD6472" w:rsidRPr="00643B54">
        <w:rPr>
          <w:b/>
          <w:bCs/>
          <w:sz w:val="28"/>
          <w:szCs w:val="28"/>
        </w:rPr>
        <w:t xml:space="preserve"> </w:t>
      </w:r>
      <w:r w:rsidR="0060134B" w:rsidRPr="00643B54">
        <w:rPr>
          <w:b/>
          <w:bCs/>
          <w:sz w:val="28"/>
          <w:szCs w:val="28"/>
        </w:rPr>
        <w:t xml:space="preserve">người </w:t>
      </w:r>
      <w:r w:rsidR="00FD6472" w:rsidRPr="00643B54">
        <w:rPr>
          <w:b/>
          <w:bCs/>
          <w:sz w:val="28"/>
          <w:szCs w:val="28"/>
        </w:rPr>
        <w:t>tiếp xúc gần</w:t>
      </w:r>
      <w:r w:rsidR="007C172C" w:rsidRPr="00643B54">
        <w:rPr>
          <w:b/>
          <w:bCs/>
          <w:sz w:val="28"/>
          <w:szCs w:val="28"/>
        </w:rPr>
        <w:t xml:space="preserve"> </w:t>
      </w:r>
    </w:p>
    <w:p w14:paraId="399CA9BE" w14:textId="44F2EC72" w:rsidR="00A15EA4" w:rsidRPr="00643B54" w:rsidRDefault="00A15EA4" w:rsidP="007E0B41">
      <w:pPr>
        <w:spacing w:before="120" w:after="120"/>
        <w:ind w:firstLine="720"/>
        <w:jc w:val="both"/>
        <w:rPr>
          <w:b/>
          <w:bCs/>
          <w:i/>
          <w:sz w:val="28"/>
          <w:szCs w:val="28"/>
        </w:rPr>
      </w:pPr>
      <w:r w:rsidRPr="00643B54">
        <w:rPr>
          <w:b/>
          <w:bCs/>
          <w:i/>
          <w:sz w:val="28"/>
          <w:szCs w:val="28"/>
        </w:rPr>
        <w:t xml:space="preserve">1.1. </w:t>
      </w:r>
      <w:r w:rsidR="0060134B" w:rsidRPr="00643B54">
        <w:rPr>
          <w:b/>
          <w:bCs/>
          <w:i/>
          <w:sz w:val="28"/>
          <w:szCs w:val="28"/>
        </w:rPr>
        <w:t xml:space="preserve">Ca bệnh </w:t>
      </w:r>
      <w:r w:rsidR="00B63D8A" w:rsidRPr="00643B54">
        <w:rPr>
          <w:b/>
          <w:bCs/>
          <w:i/>
          <w:sz w:val="28"/>
          <w:szCs w:val="28"/>
        </w:rPr>
        <w:t>nghi ngờ</w:t>
      </w:r>
      <w:r w:rsidR="007D2760" w:rsidRPr="00643B54">
        <w:rPr>
          <w:b/>
          <w:bCs/>
          <w:i/>
          <w:sz w:val="28"/>
          <w:szCs w:val="28"/>
        </w:rPr>
        <w:t xml:space="preserve"> (</w:t>
      </w:r>
      <w:r w:rsidR="0060134B" w:rsidRPr="00643B54">
        <w:rPr>
          <w:b/>
          <w:bCs/>
          <w:i/>
          <w:sz w:val="28"/>
          <w:szCs w:val="28"/>
        </w:rPr>
        <w:t xml:space="preserve">ca </w:t>
      </w:r>
      <w:r w:rsidR="007D2760" w:rsidRPr="00643B54">
        <w:rPr>
          <w:b/>
          <w:bCs/>
          <w:i/>
          <w:sz w:val="28"/>
          <w:szCs w:val="28"/>
        </w:rPr>
        <w:t>bệnh giám sát)</w:t>
      </w:r>
    </w:p>
    <w:p w14:paraId="4A28A80E" w14:textId="7FE4D4F2" w:rsidR="00E7481B" w:rsidRPr="00643B54" w:rsidRDefault="00E7481B" w:rsidP="00A029DC">
      <w:pPr>
        <w:spacing w:before="120" w:after="120"/>
        <w:ind w:firstLine="720"/>
        <w:jc w:val="both"/>
        <w:rPr>
          <w:bCs/>
          <w:iCs/>
          <w:sz w:val="28"/>
          <w:szCs w:val="28"/>
        </w:rPr>
      </w:pPr>
      <w:r w:rsidRPr="00643B54">
        <w:rPr>
          <w:bCs/>
          <w:iCs/>
          <w:sz w:val="28"/>
          <w:szCs w:val="28"/>
        </w:rPr>
        <w:t xml:space="preserve">Là </w:t>
      </w:r>
      <w:r w:rsidR="000E7ECD" w:rsidRPr="00643B54">
        <w:rPr>
          <w:bCs/>
          <w:iCs/>
          <w:sz w:val="28"/>
          <w:szCs w:val="28"/>
        </w:rPr>
        <w:t>người</w:t>
      </w:r>
      <w:r w:rsidRPr="00643B54">
        <w:rPr>
          <w:bCs/>
          <w:iCs/>
          <w:sz w:val="28"/>
          <w:szCs w:val="28"/>
        </w:rPr>
        <w:t xml:space="preserve"> có ít nhất một trong các triệu chứng</w:t>
      </w:r>
      <w:r w:rsidR="0097486D" w:rsidRPr="00643B54">
        <w:rPr>
          <w:bCs/>
          <w:iCs/>
          <w:sz w:val="28"/>
          <w:szCs w:val="28"/>
        </w:rPr>
        <w:t>:</w:t>
      </w:r>
      <w:r w:rsidRPr="00643B54">
        <w:rPr>
          <w:bCs/>
          <w:iCs/>
          <w:sz w:val="28"/>
          <w:szCs w:val="28"/>
        </w:rPr>
        <w:t xml:space="preserve"> sốt</w:t>
      </w:r>
      <w:r w:rsidR="0097486D" w:rsidRPr="00643B54">
        <w:rPr>
          <w:bCs/>
          <w:iCs/>
          <w:sz w:val="28"/>
          <w:szCs w:val="28"/>
        </w:rPr>
        <w:t>;</w:t>
      </w:r>
      <w:r w:rsidRPr="00643B54">
        <w:rPr>
          <w:bCs/>
          <w:iCs/>
          <w:sz w:val="28"/>
          <w:szCs w:val="28"/>
        </w:rPr>
        <w:t xml:space="preserve"> ho</w:t>
      </w:r>
      <w:r w:rsidR="0097486D" w:rsidRPr="00643B54">
        <w:rPr>
          <w:bCs/>
          <w:iCs/>
          <w:sz w:val="28"/>
          <w:szCs w:val="28"/>
        </w:rPr>
        <w:t>;</w:t>
      </w:r>
      <w:r w:rsidR="006B5946" w:rsidRPr="00643B54">
        <w:rPr>
          <w:bCs/>
          <w:iCs/>
          <w:sz w:val="28"/>
          <w:szCs w:val="28"/>
        </w:rPr>
        <w:t xml:space="preserve"> đau họng</w:t>
      </w:r>
      <w:r w:rsidR="0097486D" w:rsidRPr="00643B54">
        <w:rPr>
          <w:bCs/>
          <w:iCs/>
          <w:sz w:val="28"/>
          <w:szCs w:val="28"/>
        </w:rPr>
        <w:t>;</w:t>
      </w:r>
      <w:r w:rsidR="006B5946" w:rsidRPr="00643B54">
        <w:rPr>
          <w:bCs/>
          <w:iCs/>
          <w:sz w:val="28"/>
          <w:szCs w:val="28"/>
        </w:rPr>
        <w:t xml:space="preserve"> </w:t>
      </w:r>
      <w:r w:rsidRPr="00643B54">
        <w:rPr>
          <w:bCs/>
          <w:iCs/>
          <w:sz w:val="28"/>
          <w:szCs w:val="28"/>
        </w:rPr>
        <w:t>khó thở hoặc viêm phổi và có một trong các yếu tố dịch tễ sau:</w:t>
      </w:r>
    </w:p>
    <w:p w14:paraId="14C3FD40" w14:textId="2D24BC9E" w:rsidR="00E44FE7" w:rsidRPr="00643B54" w:rsidRDefault="00E44FE7" w:rsidP="00A029DC">
      <w:pPr>
        <w:spacing w:before="120" w:after="120"/>
        <w:ind w:firstLine="720"/>
        <w:jc w:val="both"/>
        <w:rPr>
          <w:sz w:val="28"/>
          <w:szCs w:val="28"/>
        </w:rPr>
      </w:pPr>
      <w:r w:rsidRPr="00643B54">
        <w:rPr>
          <w:sz w:val="28"/>
          <w:szCs w:val="28"/>
        </w:rPr>
        <w:t xml:space="preserve">- </w:t>
      </w:r>
      <w:bookmarkStart w:id="6" w:name="_Hlk31732668"/>
      <w:r w:rsidR="002B0979" w:rsidRPr="00643B54">
        <w:rPr>
          <w:sz w:val="28"/>
          <w:szCs w:val="28"/>
        </w:rPr>
        <w:t xml:space="preserve">Có tiền sử đến/qua/ở/về </w:t>
      </w:r>
      <w:bookmarkStart w:id="7" w:name="OLE_LINK16"/>
      <w:bookmarkStart w:id="8" w:name="OLE_LINK17"/>
      <w:bookmarkEnd w:id="6"/>
      <w:r w:rsidR="00010D79" w:rsidRPr="00643B54">
        <w:rPr>
          <w:sz w:val="28"/>
          <w:szCs w:val="28"/>
        </w:rPr>
        <w:t xml:space="preserve">từ </w:t>
      </w:r>
      <w:bookmarkStart w:id="9" w:name="OLE_LINK18"/>
      <w:bookmarkStart w:id="10" w:name="OLE_LINK19"/>
      <w:r w:rsidR="0097486D" w:rsidRPr="00643B54">
        <w:rPr>
          <w:sz w:val="28"/>
          <w:szCs w:val="28"/>
        </w:rPr>
        <w:t xml:space="preserve">quốc gia, vùng lãnh thổ có ghi nhận </w:t>
      </w:r>
      <w:r w:rsidR="00D92F23" w:rsidRPr="00643B54">
        <w:rPr>
          <w:sz w:val="28"/>
          <w:szCs w:val="28"/>
        </w:rPr>
        <w:t>ca</w:t>
      </w:r>
      <w:r w:rsidR="0097486D" w:rsidRPr="00643B54">
        <w:rPr>
          <w:sz w:val="28"/>
          <w:szCs w:val="28"/>
        </w:rPr>
        <w:t xml:space="preserve"> mắc COVID-19</w:t>
      </w:r>
      <w:r w:rsidRPr="00643B54">
        <w:rPr>
          <w:sz w:val="28"/>
          <w:szCs w:val="28"/>
        </w:rPr>
        <w:t xml:space="preserve"> </w:t>
      </w:r>
      <w:r w:rsidR="002B0979" w:rsidRPr="00643B54">
        <w:rPr>
          <w:sz w:val="28"/>
          <w:szCs w:val="28"/>
        </w:rPr>
        <w:t xml:space="preserve"> lây truyền nội địa</w:t>
      </w:r>
      <w:bookmarkEnd w:id="9"/>
      <w:bookmarkEnd w:id="10"/>
      <w:r w:rsidR="002B0979" w:rsidRPr="00643B54">
        <w:rPr>
          <w:sz w:val="28"/>
          <w:szCs w:val="28"/>
        </w:rPr>
        <w:t xml:space="preserve"> (local transmission</w:t>
      </w:r>
      <w:r w:rsidR="00021EF5" w:rsidRPr="00643B54">
        <w:rPr>
          <w:sz w:val="28"/>
          <w:szCs w:val="28"/>
        </w:rPr>
        <w:t>)</w:t>
      </w:r>
      <w:bookmarkEnd w:id="7"/>
      <w:bookmarkEnd w:id="8"/>
      <w:r w:rsidR="002B0979" w:rsidRPr="00643B54">
        <w:rPr>
          <w:sz w:val="28"/>
          <w:szCs w:val="28"/>
        </w:rPr>
        <w:t xml:space="preserve">  theo thông tin của Tổ chức Y tế thế giới </w:t>
      </w:r>
      <w:r w:rsidRPr="00643B54">
        <w:rPr>
          <w:sz w:val="28"/>
          <w:szCs w:val="28"/>
        </w:rPr>
        <w:t>trong vòng 14 ngày kể từ ngày nhập cảnh</w:t>
      </w:r>
      <w:r w:rsidR="007255AF" w:rsidRPr="00643B54">
        <w:rPr>
          <w:sz w:val="28"/>
          <w:szCs w:val="28"/>
        </w:rPr>
        <w:t>.</w:t>
      </w:r>
    </w:p>
    <w:p w14:paraId="064F5C92" w14:textId="6A3D8436" w:rsidR="00E44FE7" w:rsidRPr="00643B54" w:rsidRDefault="00E44FE7" w:rsidP="00A029DC">
      <w:pPr>
        <w:spacing w:before="120" w:after="120"/>
        <w:ind w:firstLine="720"/>
        <w:jc w:val="both"/>
        <w:rPr>
          <w:sz w:val="28"/>
          <w:szCs w:val="28"/>
        </w:rPr>
      </w:pPr>
      <w:r w:rsidRPr="00643B54">
        <w:rPr>
          <w:sz w:val="28"/>
          <w:szCs w:val="28"/>
        </w:rPr>
        <w:t xml:space="preserve">- Có tiền sử đến/ở/về từ </w:t>
      </w:r>
      <w:r w:rsidR="000271B4" w:rsidRPr="00643B54">
        <w:rPr>
          <w:sz w:val="28"/>
          <w:szCs w:val="28"/>
        </w:rPr>
        <w:t xml:space="preserve">nơi </w:t>
      </w:r>
      <w:r w:rsidR="006915B3" w:rsidRPr="00643B54">
        <w:rPr>
          <w:sz w:val="28"/>
          <w:szCs w:val="28"/>
        </w:rPr>
        <w:t xml:space="preserve">có </w:t>
      </w:r>
      <w:r w:rsidR="008662CE" w:rsidRPr="00643B54">
        <w:rPr>
          <w:sz w:val="28"/>
          <w:szCs w:val="28"/>
        </w:rPr>
        <w:t xml:space="preserve">ổ </w:t>
      </w:r>
      <w:r w:rsidRPr="00643B54">
        <w:rPr>
          <w:sz w:val="28"/>
          <w:szCs w:val="28"/>
        </w:rPr>
        <w:t>dịch đang hoạt động tại Việt Nam trong vòng 14 ngày trước khi khởi phát bệnh</w:t>
      </w:r>
      <w:r w:rsidR="006C530C" w:rsidRPr="00643B54">
        <w:rPr>
          <w:sz w:val="28"/>
          <w:szCs w:val="28"/>
        </w:rPr>
        <w:t>.</w:t>
      </w:r>
      <w:r w:rsidR="003A48DC" w:rsidRPr="00643B54">
        <w:rPr>
          <w:sz w:val="28"/>
          <w:szCs w:val="28"/>
        </w:rPr>
        <w:t xml:space="preserve"> </w:t>
      </w:r>
      <w:r w:rsidR="00021EF5" w:rsidRPr="00643B54">
        <w:rPr>
          <w:sz w:val="28"/>
          <w:szCs w:val="28"/>
        </w:rPr>
        <w:t xml:space="preserve">Các Viện Vệ sinh dịch tễ/Pasteur hàng ngày tổng </w:t>
      </w:r>
      <w:r w:rsidR="00021EF5" w:rsidRPr="00643B54">
        <w:rPr>
          <w:sz w:val="28"/>
          <w:szCs w:val="28"/>
        </w:rPr>
        <w:lastRenderedPageBreak/>
        <w:t xml:space="preserve">hợp danh sách nơi có ổ dịch đang hoạt động </w:t>
      </w:r>
      <w:r w:rsidR="00884169" w:rsidRPr="00643B54">
        <w:rPr>
          <w:sz w:val="28"/>
          <w:szCs w:val="28"/>
        </w:rPr>
        <w:t>thuộc</w:t>
      </w:r>
      <w:r w:rsidR="00021EF5" w:rsidRPr="00643B54">
        <w:rPr>
          <w:sz w:val="28"/>
          <w:szCs w:val="28"/>
        </w:rPr>
        <w:t xml:space="preserve"> khu vực phụ trách gửi </w:t>
      </w:r>
      <w:r w:rsidR="0003589D" w:rsidRPr="00643B54">
        <w:rPr>
          <w:sz w:val="28"/>
          <w:szCs w:val="28"/>
        </w:rPr>
        <w:t xml:space="preserve">về </w:t>
      </w:r>
      <w:r w:rsidR="00021EF5" w:rsidRPr="00643B54">
        <w:rPr>
          <w:sz w:val="28"/>
          <w:szCs w:val="28"/>
        </w:rPr>
        <w:t>Cục Y tế dự phòng để thông báo cho các địa phương khai thác thông tin dịch tễ</w:t>
      </w:r>
      <w:r w:rsidR="007255AF" w:rsidRPr="00643B54">
        <w:rPr>
          <w:sz w:val="28"/>
          <w:szCs w:val="28"/>
        </w:rPr>
        <w:t>.</w:t>
      </w:r>
    </w:p>
    <w:p w14:paraId="2D9F0084" w14:textId="015CF4D4" w:rsidR="00EB6BF4" w:rsidRPr="00643B54" w:rsidRDefault="00E44FE7" w:rsidP="00A029DC">
      <w:pPr>
        <w:spacing w:before="120" w:after="120"/>
        <w:ind w:firstLine="720"/>
        <w:jc w:val="both"/>
        <w:rPr>
          <w:sz w:val="28"/>
          <w:szCs w:val="28"/>
        </w:rPr>
      </w:pPr>
      <w:r w:rsidRPr="00643B54">
        <w:rPr>
          <w:sz w:val="28"/>
          <w:szCs w:val="28"/>
        </w:rPr>
        <w:t xml:space="preserve">- Tiếp xúc gần với </w:t>
      </w:r>
      <w:r w:rsidR="00EE6ECD" w:rsidRPr="00643B54">
        <w:rPr>
          <w:sz w:val="28"/>
          <w:szCs w:val="28"/>
        </w:rPr>
        <w:t>ca</w:t>
      </w:r>
      <w:r w:rsidRPr="00643B54">
        <w:rPr>
          <w:sz w:val="28"/>
          <w:szCs w:val="28"/>
        </w:rPr>
        <w:t xml:space="preserve"> bệnh xác định hoặc </w:t>
      </w:r>
      <w:r w:rsidR="00EE6ECD" w:rsidRPr="00643B54">
        <w:rPr>
          <w:sz w:val="28"/>
          <w:szCs w:val="28"/>
        </w:rPr>
        <w:t>ca</w:t>
      </w:r>
      <w:r w:rsidR="007C172C" w:rsidRPr="00643B54">
        <w:rPr>
          <w:sz w:val="28"/>
          <w:szCs w:val="28"/>
        </w:rPr>
        <w:t xml:space="preserve"> bệnh</w:t>
      </w:r>
      <w:r w:rsidRPr="00643B54">
        <w:rPr>
          <w:sz w:val="28"/>
          <w:szCs w:val="28"/>
        </w:rPr>
        <w:t xml:space="preserve"> nghi ngờ trong vòng 14 ngày</w:t>
      </w:r>
      <w:r w:rsidR="00DF09DE" w:rsidRPr="00643B54">
        <w:rPr>
          <w:sz w:val="28"/>
          <w:szCs w:val="28"/>
        </w:rPr>
        <w:t xml:space="preserve"> trước khi khởi phát bệnh</w:t>
      </w:r>
      <w:r w:rsidRPr="00643B54">
        <w:rPr>
          <w:sz w:val="28"/>
          <w:szCs w:val="28"/>
        </w:rPr>
        <w:t>.</w:t>
      </w:r>
    </w:p>
    <w:p w14:paraId="47E399A0" w14:textId="2DFE78EC" w:rsidR="00A15EA4" w:rsidRPr="00643B54" w:rsidRDefault="00A15EA4" w:rsidP="007E0B41">
      <w:pPr>
        <w:spacing w:before="120" w:after="120"/>
        <w:ind w:firstLine="720"/>
        <w:jc w:val="both"/>
        <w:rPr>
          <w:b/>
          <w:bCs/>
          <w:i/>
          <w:sz w:val="28"/>
          <w:szCs w:val="28"/>
        </w:rPr>
      </w:pPr>
      <w:r w:rsidRPr="00643B54">
        <w:rPr>
          <w:b/>
          <w:bCs/>
          <w:i/>
          <w:sz w:val="28"/>
          <w:szCs w:val="28"/>
        </w:rPr>
        <w:t xml:space="preserve">1.2. </w:t>
      </w:r>
      <w:r w:rsidR="0060134B" w:rsidRPr="00643B54">
        <w:rPr>
          <w:b/>
          <w:bCs/>
          <w:i/>
          <w:sz w:val="28"/>
          <w:szCs w:val="28"/>
        </w:rPr>
        <w:t xml:space="preserve">Ca </w:t>
      </w:r>
      <w:r w:rsidR="00395D7A" w:rsidRPr="00643B54">
        <w:rPr>
          <w:b/>
          <w:bCs/>
          <w:i/>
          <w:sz w:val="28"/>
          <w:szCs w:val="28"/>
        </w:rPr>
        <w:t xml:space="preserve">bệnh </w:t>
      </w:r>
      <w:r w:rsidRPr="00643B54">
        <w:rPr>
          <w:b/>
          <w:bCs/>
          <w:i/>
          <w:sz w:val="28"/>
          <w:szCs w:val="28"/>
        </w:rPr>
        <w:t>xác định</w:t>
      </w:r>
    </w:p>
    <w:p w14:paraId="71885009" w14:textId="006A305A" w:rsidR="00157FF7" w:rsidRPr="00643B54" w:rsidRDefault="008E458F" w:rsidP="00157FF7">
      <w:pPr>
        <w:spacing w:before="120" w:after="120"/>
        <w:ind w:firstLine="720"/>
        <w:jc w:val="both"/>
        <w:rPr>
          <w:sz w:val="28"/>
          <w:szCs w:val="28"/>
        </w:rPr>
      </w:pPr>
      <w:r w:rsidRPr="00643B54">
        <w:rPr>
          <w:sz w:val="28"/>
          <w:szCs w:val="28"/>
        </w:rPr>
        <w:t>L</w:t>
      </w:r>
      <w:r w:rsidR="00157FF7" w:rsidRPr="00643B54">
        <w:rPr>
          <w:sz w:val="28"/>
          <w:szCs w:val="28"/>
        </w:rPr>
        <w:t xml:space="preserve">à ca bệnh nghi ngờ hoặc </w:t>
      </w:r>
      <w:r w:rsidR="0003589D" w:rsidRPr="00643B54">
        <w:rPr>
          <w:sz w:val="28"/>
          <w:szCs w:val="28"/>
        </w:rPr>
        <w:t xml:space="preserve">bất cứ </w:t>
      </w:r>
      <w:r w:rsidR="00157FF7" w:rsidRPr="00643B54">
        <w:rPr>
          <w:sz w:val="28"/>
          <w:szCs w:val="28"/>
        </w:rPr>
        <w:t xml:space="preserve">người </w:t>
      </w:r>
      <w:r w:rsidR="0003589D" w:rsidRPr="00643B54">
        <w:rPr>
          <w:sz w:val="28"/>
          <w:szCs w:val="28"/>
        </w:rPr>
        <w:t xml:space="preserve">nào </w:t>
      </w:r>
      <w:r w:rsidR="00157FF7" w:rsidRPr="00643B54">
        <w:rPr>
          <w:sz w:val="28"/>
          <w:szCs w:val="28"/>
        </w:rPr>
        <w:t xml:space="preserve">có xét nghiệm dương tính với vi rút SARS-CoV-2 </w:t>
      </w:r>
      <w:r w:rsidR="0003589D" w:rsidRPr="00643B54">
        <w:rPr>
          <w:sz w:val="28"/>
          <w:szCs w:val="28"/>
        </w:rPr>
        <w:t>được</w:t>
      </w:r>
      <w:r w:rsidRPr="00643B54">
        <w:rPr>
          <w:sz w:val="28"/>
          <w:szCs w:val="28"/>
        </w:rPr>
        <w:t xml:space="preserve"> thực hiện bởi các cơ sở xét nghiệm do Bộ Y tế cho phép khẳng định</w:t>
      </w:r>
      <w:r w:rsidR="00157FF7" w:rsidRPr="00643B54">
        <w:rPr>
          <w:sz w:val="28"/>
          <w:szCs w:val="28"/>
        </w:rPr>
        <w:t>.</w:t>
      </w:r>
    </w:p>
    <w:p w14:paraId="7AAEB1DB" w14:textId="48821AD1" w:rsidR="00BE12B8" w:rsidRPr="00643B54" w:rsidRDefault="00FD6472" w:rsidP="007E0B41">
      <w:pPr>
        <w:spacing w:before="120" w:after="120"/>
        <w:ind w:firstLine="720"/>
        <w:jc w:val="both"/>
        <w:rPr>
          <w:b/>
          <w:bCs/>
          <w:i/>
          <w:iCs/>
          <w:sz w:val="28"/>
          <w:szCs w:val="28"/>
        </w:rPr>
      </w:pPr>
      <w:r w:rsidRPr="00643B54">
        <w:rPr>
          <w:b/>
          <w:bCs/>
          <w:i/>
          <w:iCs/>
          <w:sz w:val="28"/>
          <w:szCs w:val="28"/>
        </w:rPr>
        <w:t>1.</w:t>
      </w:r>
      <w:r w:rsidR="00462114" w:rsidRPr="00643B54">
        <w:rPr>
          <w:b/>
          <w:bCs/>
          <w:i/>
          <w:iCs/>
          <w:sz w:val="28"/>
          <w:szCs w:val="28"/>
        </w:rPr>
        <w:t>3</w:t>
      </w:r>
      <w:r w:rsidRPr="00643B54">
        <w:rPr>
          <w:b/>
          <w:bCs/>
          <w:i/>
          <w:iCs/>
          <w:sz w:val="28"/>
          <w:szCs w:val="28"/>
        </w:rPr>
        <w:t xml:space="preserve">. </w:t>
      </w:r>
      <w:r w:rsidR="0060134B" w:rsidRPr="00643B54">
        <w:rPr>
          <w:b/>
          <w:bCs/>
          <w:i/>
          <w:iCs/>
          <w:sz w:val="28"/>
          <w:szCs w:val="28"/>
        </w:rPr>
        <w:t>Người</w:t>
      </w:r>
      <w:r w:rsidRPr="00643B54">
        <w:rPr>
          <w:b/>
          <w:bCs/>
          <w:i/>
          <w:iCs/>
          <w:sz w:val="28"/>
          <w:szCs w:val="28"/>
        </w:rPr>
        <w:t xml:space="preserve"> tiếp xúc gần</w:t>
      </w:r>
      <w:r w:rsidR="00A34BB7" w:rsidRPr="00643B54">
        <w:rPr>
          <w:b/>
          <w:bCs/>
          <w:i/>
          <w:iCs/>
          <w:sz w:val="28"/>
          <w:szCs w:val="28"/>
        </w:rPr>
        <w:t xml:space="preserve"> </w:t>
      </w:r>
    </w:p>
    <w:p w14:paraId="0F7B5E2E" w14:textId="7DA7A4A9" w:rsidR="00B61852" w:rsidRPr="00643B54" w:rsidRDefault="00BE12B8" w:rsidP="007E0B41">
      <w:pPr>
        <w:spacing w:before="120" w:after="120"/>
        <w:ind w:firstLine="720"/>
        <w:jc w:val="both"/>
        <w:rPr>
          <w:sz w:val="28"/>
          <w:szCs w:val="28"/>
        </w:rPr>
      </w:pPr>
      <w:r w:rsidRPr="00643B54">
        <w:rPr>
          <w:sz w:val="28"/>
          <w:szCs w:val="28"/>
        </w:rPr>
        <w:t xml:space="preserve">Tiếp xúc gần là </w:t>
      </w:r>
      <w:r w:rsidR="00BB77CA" w:rsidRPr="00643B54">
        <w:rPr>
          <w:sz w:val="28"/>
          <w:szCs w:val="28"/>
        </w:rPr>
        <w:t xml:space="preserve">người </w:t>
      </w:r>
      <w:r w:rsidRPr="00643B54">
        <w:rPr>
          <w:sz w:val="28"/>
          <w:szCs w:val="28"/>
        </w:rPr>
        <w:t xml:space="preserve">có </w:t>
      </w:r>
      <w:r w:rsidR="00A34BB7" w:rsidRPr="00643B54">
        <w:rPr>
          <w:sz w:val="28"/>
          <w:szCs w:val="28"/>
        </w:rPr>
        <w:t xml:space="preserve">tiếp xúc </w:t>
      </w:r>
      <w:r w:rsidR="00B61852" w:rsidRPr="00643B54">
        <w:rPr>
          <w:sz w:val="28"/>
          <w:szCs w:val="28"/>
        </w:rPr>
        <w:t>trong vòng 2 mét</w:t>
      </w:r>
      <w:r w:rsidR="00A34BB7" w:rsidRPr="00643B54">
        <w:rPr>
          <w:sz w:val="28"/>
          <w:szCs w:val="28"/>
        </w:rPr>
        <w:t xml:space="preserve"> </w:t>
      </w:r>
      <w:r w:rsidR="00A029DC" w:rsidRPr="00643B54">
        <w:rPr>
          <w:sz w:val="28"/>
          <w:szCs w:val="28"/>
        </w:rPr>
        <w:t>với</w:t>
      </w:r>
      <w:r w:rsidR="00A34BB7" w:rsidRPr="00643B54">
        <w:rPr>
          <w:sz w:val="28"/>
          <w:szCs w:val="28"/>
        </w:rPr>
        <w:t xml:space="preserve"> </w:t>
      </w:r>
      <w:r w:rsidR="00625949" w:rsidRPr="00643B54">
        <w:rPr>
          <w:sz w:val="28"/>
          <w:szCs w:val="28"/>
        </w:rPr>
        <w:t>ca</w:t>
      </w:r>
      <w:r w:rsidR="00A34BB7" w:rsidRPr="00643B54">
        <w:rPr>
          <w:sz w:val="28"/>
          <w:szCs w:val="28"/>
        </w:rPr>
        <w:t xml:space="preserve"> bệnh xác định hoặc </w:t>
      </w:r>
      <w:r w:rsidR="00625949" w:rsidRPr="00643B54">
        <w:rPr>
          <w:sz w:val="28"/>
          <w:szCs w:val="28"/>
        </w:rPr>
        <w:t>ca</w:t>
      </w:r>
      <w:r w:rsidR="00A34BB7" w:rsidRPr="00643B54">
        <w:rPr>
          <w:sz w:val="28"/>
          <w:szCs w:val="28"/>
        </w:rPr>
        <w:t xml:space="preserve"> bệnh nghi ngờ</w:t>
      </w:r>
      <w:r w:rsidR="00A029DC" w:rsidRPr="00643B54">
        <w:rPr>
          <w:sz w:val="28"/>
          <w:szCs w:val="28"/>
        </w:rPr>
        <w:t xml:space="preserve"> trong </w:t>
      </w:r>
      <w:r w:rsidR="00950ED4" w:rsidRPr="000B5DCA">
        <w:rPr>
          <w:sz w:val="28"/>
          <w:szCs w:val="28"/>
        </w:rPr>
        <w:t>thời kỳ</w:t>
      </w:r>
      <w:r w:rsidR="00A029DC" w:rsidRPr="00643B54">
        <w:rPr>
          <w:sz w:val="28"/>
          <w:szCs w:val="28"/>
        </w:rPr>
        <w:t xml:space="preserve"> mắc bệnh</w:t>
      </w:r>
      <w:r w:rsidR="00BB77CA" w:rsidRPr="00643B54">
        <w:rPr>
          <w:sz w:val="28"/>
          <w:szCs w:val="28"/>
        </w:rPr>
        <w:t>, bao gồm:</w:t>
      </w:r>
    </w:p>
    <w:p w14:paraId="3BA86AB6" w14:textId="3F56E51D" w:rsidR="00641E8B" w:rsidRPr="00643B54" w:rsidRDefault="00445CC2" w:rsidP="00A029DC">
      <w:pPr>
        <w:spacing w:before="120" w:after="120"/>
        <w:ind w:firstLine="720"/>
        <w:jc w:val="both"/>
        <w:rPr>
          <w:sz w:val="28"/>
          <w:szCs w:val="28"/>
        </w:rPr>
      </w:pPr>
      <w:r w:rsidRPr="00643B54">
        <w:rPr>
          <w:sz w:val="28"/>
          <w:szCs w:val="28"/>
        </w:rPr>
        <w:t>a</w:t>
      </w:r>
      <w:r w:rsidR="00A824E6" w:rsidRPr="00643B54">
        <w:rPr>
          <w:sz w:val="28"/>
          <w:szCs w:val="28"/>
        </w:rPr>
        <w:t>)</w:t>
      </w:r>
      <w:r w:rsidR="00641E8B" w:rsidRPr="00643B54">
        <w:rPr>
          <w:sz w:val="28"/>
          <w:szCs w:val="28"/>
        </w:rPr>
        <w:t xml:space="preserve"> Người sống trong </w:t>
      </w:r>
      <w:r w:rsidR="00033AD7" w:rsidRPr="00643B54">
        <w:rPr>
          <w:sz w:val="28"/>
          <w:szCs w:val="28"/>
        </w:rPr>
        <w:t>cùng hộ gia đình</w:t>
      </w:r>
      <w:r w:rsidR="00471D4F" w:rsidRPr="00643B54">
        <w:rPr>
          <w:sz w:val="28"/>
          <w:szCs w:val="28"/>
        </w:rPr>
        <w:t>, cùng nhà</w:t>
      </w:r>
      <w:r w:rsidR="00033AD7" w:rsidRPr="00643B54">
        <w:rPr>
          <w:sz w:val="28"/>
          <w:szCs w:val="28"/>
        </w:rPr>
        <w:t xml:space="preserve"> </w:t>
      </w:r>
      <w:r w:rsidR="00641E8B" w:rsidRPr="00643B54">
        <w:rPr>
          <w:sz w:val="28"/>
          <w:szCs w:val="28"/>
        </w:rPr>
        <w:t xml:space="preserve">với </w:t>
      </w:r>
      <w:r w:rsidR="003D5B01" w:rsidRPr="00643B54">
        <w:rPr>
          <w:sz w:val="28"/>
          <w:szCs w:val="28"/>
        </w:rPr>
        <w:t>ca</w:t>
      </w:r>
      <w:r w:rsidR="00BA12F8" w:rsidRPr="00643B54">
        <w:rPr>
          <w:sz w:val="28"/>
          <w:szCs w:val="28"/>
        </w:rPr>
        <w:t xml:space="preserve"> bệnh xác định hoặc </w:t>
      </w:r>
      <w:r w:rsidR="003D5B01" w:rsidRPr="00643B54">
        <w:rPr>
          <w:sz w:val="28"/>
          <w:szCs w:val="28"/>
        </w:rPr>
        <w:t>ca</w:t>
      </w:r>
      <w:r w:rsidR="00BA12F8" w:rsidRPr="00643B54">
        <w:rPr>
          <w:sz w:val="28"/>
          <w:szCs w:val="28"/>
        </w:rPr>
        <w:t xml:space="preserve"> bệnh nghi ngờ</w:t>
      </w:r>
      <w:r w:rsidR="00D52E53" w:rsidRPr="00643B54">
        <w:rPr>
          <w:sz w:val="28"/>
          <w:szCs w:val="28"/>
        </w:rPr>
        <w:t xml:space="preserve"> trong thời kỳ mắc bệnh</w:t>
      </w:r>
      <w:r w:rsidR="00A34BB7" w:rsidRPr="00643B54">
        <w:rPr>
          <w:sz w:val="28"/>
          <w:szCs w:val="28"/>
        </w:rPr>
        <w:t>.</w:t>
      </w:r>
    </w:p>
    <w:p w14:paraId="47129149" w14:textId="73A43185" w:rsidR="00D073C8" w:rsidRPr="00643B54" w:rsidRDefault="00445CC2" w:rsidP="00A029DC">
      <w:pPr>
        <w:spacing w:before="120" w:after="120"/>
        <w:ind w:firstLine="720"/>
        <w:jc w:val="both"/>
        <w:rPr>
          <w:sz w:val="28"/>
          <w:szCs w:val="28"/>
        </w:rPr>
      </w:pPr>
      <w:r w:rsidRPr="00643B54">
        <w:rPr>
          <w:sz w:val="28"/>
          <w:szCs w:val="28"/>
        </w:rPr>
        <w:t>b</w:t>
      </w:r>
      <w:r w:rsidR="00A824E6" w:rsidRPr="00643B54">
        <w:rPr>
          <w:sz w:val="28"/>
          <w:szCs w:val="28"/>
        </w:rPr>
        <w:t>)</w:t>
      </w:r>
      <w:r w:rsidR="00FD6472" w:rsidRPr="00643B54">
        <w:rPr>
          <w:sz w:val="28"/>
          <w:szCs w:val="28"/>
        </w:rPr>
        <w:t xml:space="preserve"> Người cùng </w:t>
      </w:r>
      <w:r w:rsidR="00893BF6" w:rsidRPr="00643B54">
        <w:rPr>
          <w:sz w:val="28"/>
          <w:szCs w:val="28"/>
        </w:rPr>
        <w:t xml:space="preserve">nhóm </w:t>
      </w:r>
      <w:r w:rsidR="00FD6472" w:rsidRPr="00643B54">
        <w:rPr>
          <w:sz w:val="28"/>
          <w:szCs w:val="28"/>
        </w:rPr>
        <w:t xml:space="preserve">làm việc hoặc </w:t>
      </w:r>
      <w:r w:rsidR="002313DC" w:rsidRPr="00643B54">
        <w:rPr>
          <w:sz w:val="28"/>
          <w:szCs w:val="28"/>
        </w:rPr>
        <w:t>cùng</w:t>
      </w:r>
      <w:r w:rsidR="00FD6472" w:rsidRPr="00643B54">
        <w:rPr>
          <w:sz w:val="28"/>
          <w:szCs w:val="28"/>
        </w:rPr>
        <w:t xml:space="preserve"> phòng </w:t>
      </w:r>
      <w:r w:rsidR="00A55FFD" w:rsidRPr="00643B54">
        <w:rPr>
          <w:sz w:val="28"/>
          <w:szCs w:val="28"/>
        </w:rPr>
        <w:t xml:space="preserve">làm việc </w:t>
      </w:r>
      <w:r w:rsidR="00FD6472" w:rsidRPr="00643B54">
        <w:rPr>
          <w:sz w:val="28"/>
          <w:szCs w:val="28"/>
        </w:rPr>
        <w:t xml:space="preserve">với </w:t>
      </w:r>
      <w:r w:rsidR="003D5B01" w:rsidRPr="00643B54">
        <w:rPr>
          <w:sz w:val="28"/>
          <w:szCs w:val="28"/>
        </w:rPr>
        <w:t>ca</w:t>
      </w:r>
      <w:r w:rsidR="00BA12F8" w:rsidRPr="00643B54">
        <w:rPr>
          <w:sz w:val="28"/>
          <w:szCs w:val="28"/>
        </w:rPr>
        <w:t xml:space="preserve"> bệnh xác định hoặc </w:t>
      </w:r>
      <w:r w:rsidR="003D5B01" w:rsidRPr="00643B54">
        <w:rPr>
          <w:sz w:val="28"/>
          <w:szCs w:val="28"/>
        </w:rPr>
        <w:t>ca</w:t>
      </w:r>
      <w:r w:rsidR="00BA12F8" w:rsidRPr="00643B54">
        <w:rPr>
          <w:sz w:val="28"/>
          <w:szCs w:val="28"/>
        </w:rPr>
        <w:t xml:space="preserve"> bệnh nghi ngờ</w:t>
      </w:r>
      <w:r w:rsidR="00D52E53" w:rsidRPr="00643B54">
        <w:rPr>
          <w:sz w:val="28"/>
          <w:szCs w:val="28"/>
        </w:rPr>
        <w:t xml:space="preserve"> trong thời kỳ mắc bệnh.</w:t>
      </w:r>
    </w:p>
    <w:p w14:paraId="2E5C727D" w14:textId="2CC45D95" w:rsidR="00BA7B10" w:rsidRPr="00643B54" w:rsidRDefault="00445CC2" w:rsidP="00A029DC">
      <w:pPr>
        <w:spacing w:before="120" w:after="120"/>
        <w:ind w:firstLine="720"/>
        <w:jc w:val="both"/>
        <w:rPr>
          <w:sz w:val="28"/>
          <w:szCs w:val="28"/>
        </w:rPr>
      </w:pPr>
      <w:r w:rsidRPr="00643B54">
        <w:rPr>
          <w:sz w:val="28"/>
          <w:szCs w:val="28"/>
        </w:rPr>
        <w:t>c</w:t>
      </w:r>
      <w:r w:rsidR="00A824E6" w:rsidRPr="00643B54">
        <w:rPr>
          <w:sz w:val="28"/>
          <w:szCs w:val="28"/>
        </w:rPr>
        <w:t>)</w:t>
      </w:r>
      <w:r w:rsidR="009F2015" w:rsidRPr="00643B54">
        <w:rPr>
          <w:sz w:val="28"/>
          <w:szCs w:val="28"/>
        </w:rPr>
        <w:t xml:space="preserve"> Người cùng nhóm:</w:t>
      </w:r>
      <w:r w:rsidR="00BA7B10" w:rsidRPr="00643B54">
        <w:rPr>
          <w:sz w:val="28"/>
          <w:szCs w:val="28"/>
        </w:rPr>
        <w:t xml:space="preserve">  </w:t>
      </w:r>
      <w:r w:rsidR="009F2015" w:rsidRPr="00643B54">
        <w:rPr>
          <w:sz w:val="28"/>
          <w:szCs w:val="28"/>
        </w:rPr>
        <w:t xml:space="preserve">du lịch, công tác, </w:t>
      </w:r>
      <w:r w:rsidR="00BA7B10" w:rsidRPr="00643B54">
        <w:rPr>
          <w:sz w:val="28"/>
          <w:szCs w:val="28"/>
        </w:rPr>
        <w:t>vui chơi</w:t>
      </w:r>
      <w:r w:rsidR="00BE12B8" w:rsidRPr="00643B54">
        <w:rPr>
          <w:sz w:val="28"/>
          <w:szCs w:val="28"/>
        </w:rPr>
        <w:t>, buổi liên hoan, cuộc họp</w:t>
      </w:r>
      <w:r w:rsidR="00E6175F" w:rsidRPr="00643B54">
        <w:rPr>
          <w:sz w:val="28"/>
          <w:szCs w:val="28"/>
        </w:rPr>
        <w:t xml:space="preserve"> ..</w:t>
      </w:r>
      <w:r w:rsidR="00BA7B10" w:rsidRPr="00643B54">
        <w:rPr>
          <w:sz w:val="28"/>
          <w:szCs w:val="28"/>
        </w:rPr>
        <w:t>.</w:t>
      </w:r>
      <w:r w:rsidR="00410112" w:rsidRPr="00643B54">
        <w:rPr>
          <w:sz w:val="28"/>
          <w:szCs w:val="28"/>
        </w:rPr>
        <w:t xml:space="preserve"> với ca bệnh xác định hoặc ca bệnh nghi ngờ trong thời kỳ mắc bệnh.</w:t>
      </w:r>
    </w:p>
    <w:p w14:paraId="77D8BEC7" w14:textId="0817B269" w:rsidR="00BE12B8" w:rsidRPr="00643B54" w:rsidRDefault="00445CC2" w:rsidP="00BE12B8">
      <w:pPr>
        <w:spacing w:before="120" w:after="120"/>
        <w:ind w:firstLine="720"/>
        <w:jc w:val="both"/>
        <w:rPr>
          <w:sz w:val="28"/>
          <w:szCs w:val="28"/>
        </w:rPr>
      </w:pPr>
      <w:r w:rsidRPr="00643B54">
        <w:rPr>
          <w:sz w:val="28"/>
          <w:szCs w:val="28"/>
        </w:rPr>
        <w:t>d</w:t>
      </w:r>
      <w:r w:rsidR="00A824E6" w:rsidRPr="00643B54">
        <w:rPr>
          <w:sz w:val="28"/>
          <w:szCs w:val="28"/>
        </w:rPr>
        <w:t>)</w:t>
      </w:r>
      <w:r w:rsidR="00370F26" w:rsidRPr="00643B54">
        <w:rPr>
          <w:sz w:val="28"/>
          <w:szCs w:val="28"/>
        </w:rPr>
        <w:t xml:space="preserve"> Người ngồi cùng hàng</w:t>
      </w:r>
      <w:r w:rsidR="00EF54D9" w:rsidRPr="00643B54">
        <w:rPr>
          <w:sz w:val="28"/>
          <w:szCs w:val="28"/>
        </w:rPr>
        <w:t xml:space="preserve"> và</w:t>
      </w:r>
      <w:r w:rsidR="00370F26" w:rsidRPr="00643B54">
        <w:rPr>
          <w:sz w:val="28"/>
          <w:szCs w:val="28"/>
        </w:rPr>
        <w:t xml:space="preserve"> trước sau hai hàng ghế trên cùng một </w:t>
      </w:r>
      <w:r w:rsidR="004443E6" w:rsidRPr="00643B54">
        <w:rPr>
          <w:sz w:val="28"/>
          <w:szCs w:val="28"/>
        </w:rPr>
        <w:t>phương tiện</w:t>
      </w:r>
      <w:r w:rsidR="00441F45" w:rsidRPr="00643B54">
        <w:rPr>
          <w:sz w:val="28"/>
          <w:szCs w:val="28"/>
        </w:rPr>
        <w:t xml:space="preserve"> giao thông</w:t>
      </w:r>
      <w:r w:rsidR="004443E6" w:rsidRPr="00643B54">
        <w:rPr>
          <w:sz w:val="28"/>
          <w:szCs w:val="28"/>
        </w:rPr>
        <w:t xml:space="preserve"> (tàu, </w:t>
      </w:r>
      <w:r w:rsidR="00370F26" w:rsidRPr="00643B54">
        <w:rPr>
          <w:sz w:val="28"/>
          <w:szCs w:val="28"/>
        </w:rPr>
        <w:t>xe</w:t>
      </w:r>
      <w:r w:rsidR="004443E6" w:rsidRPr="00643B54">
        <w:rPr>
          <w:sz w:val="28"/>
          <w:szCs w:val="28"/>
        </w:rPr>
        <w:t xml:space="preserve"> ô tô, </w:t>
      </w:r>
      <w:r w:rsidR="00370F26" w:rsidRPr="00643B54">
        <w:rPr>
          <w:sz w:val="28"/>
          <w:szCs w:val="28"/>
        </w:rPr>
        <w:t>máy</w:t>
      </w:r>
      <w:r w:rsidR="004443E6" w:rsidRPr="00643B54">
        <w:rPr>
          <w:sz w:val="28"/>
          <w:szCs w:val="28"/>
        </w:rPr>
        <w:t xml:space="preserve"> bay, tàu thuỷ…)</w:t>
      </w:r>
      <w:r w:rsidR="00370F26" w:rsidRPr="00643B54">
        <w:rPr>
          <w:sz w:val="28"/>
          <w:szCs w:val="28"/>
        </w:rPr>
        <w:t xml:space="preserve"> với </w:t>
      </w:r>
      <w:r w:rsidR="00410112" w:rsidRPr="00643B54">
        <w:rPr>
          <w:sz w:val="28"/>
          <w:szCs w:val="28"/>
        </w:rPr>
        <w:t>ca</w:t>
      </w:r>
      <w:r w:rsidR="00BA12F8" w:rsidRPr="00643B54">
        <w:rPr>
          <w:sz w:val="28"/>
          <w:szCs w:val="28"/>
        </w:rPr>
        <w:t xml:space="preserve"> bệnh xác định hoặc </w:t>
      </w:r>
      <w:r w:rsidR="00410112" w:rsidRPr="00643B54">
        <w:rPr>
          <w:sz w:val="28"/>
          <w:szCs w:val="28"/>
        </w:rPr>
        <w:t>ca</w:t>
      </w:r>
      <w:r w:rsidR="00BA12F8" w:rsidRPr="00643B54">
        <w:rPr>
          <w:sz w:val="28"/>
          <w:szCs w:val="28"/>
        </w:rPr>
        <w:t xml:space="preserve"> bệnh nghi ngờ</w:t>
      </w:r>
      <w:r w:rsidR="00D52E53" w:rsidRPr="00643B54">
        <w:rPr>
          <w:sz w:val="28"/>
          <w:szCs w:val="28"/>
        </w:rPr>
        <w:t xml:space="preserve"> trong thời kỳ mắc bệnh</w:t>
      </w:r>
      <w:r w:rsidR="00FD6472" w:rsidRPr="00643B54">
        <w:rPr>
          <w:sz w:val="28"/>
          <w:szCs w:val="28"/>
        </w:rPr>
        <w:t>.</w:t>
      </w:r>
      <w:r w:rsidR="004443E6" w:rsidRPr="00643B54">
        <w:rPr>
          <w:sz w:val="28"/>
          <w:szCs w:val="28"/>
        </w:rPr>
        <w:t xml:space="preserve"> Trong một số trường hợp cụ thể, tuỳ theo kết quả điều tra dịch tễ, cơ quan y tế sẽ quyết định việc mở rộng danh sách người tiếp xúc gần đối với hành khách đi cùng một phương tiện </w:t>
      </w:r>
      <w:r w:rsidR="00441F45" w:rsidRPr="00643B54">
        <w:rPr>
          <w:sz w:val="28"/>
          <w:szCs w:val="28"/>
        </w:rPr>
        <w:t>giao thông</w:t>
      </w:r>
      <w:r w:rsidR="004443E6" w:rsidRPr="00643B54">
        <w:rPr>
          <w:sz w:val="28"/>
          <w:szCs w:val="28"/>
        </w:rPr>
        <w:t>.</w:t>
      </w:r>
    </w:p>
    <w:p w14:paraId="32D70B06" w14:textId="4BB0A0D0" w:rsidR="00445CC2" w:rsidRPr="00643B54" w:rsidRDefault="00AD5E45" w:rsidP="00BE12B8">
      <w:pPr>
        <w:spacing w:before="120" w:after="120"/>
        <w:ind w:firstLine="720"/>
        <w:jc w:val="both"/>
        <w:rPr>
          <w:sz w:val="28"/>
          <w:szCs w:val="28"/>
        </w:rPr>
      </w:pPr>
      <w:r w:rsidRPr="00643B54">
        <w:rPr>
          <w:sz w:val="28"/>
          <w:szCs w:val="28"/>
        </w:rPr>
        <w:t>đ</w:t>
      </w:r>
      <w:r w:rsidR="00445CC2" w:rsidRPr="00643B54">
        <w:rPr>
          <w:sz w:val="28"/>
          <w:szCs w:val="28"/>
        </w:rPr>
        <w:t xml:space="preserve">) Bất cứ người nào có tiếp xúc gần với </w:t>
      </w:r>
      <w:r w:rsidR="00547DEA" w:rsidRPr="00643B54">
        <w:rPr>
          <w:sz w:val="28"/>
          <w:szCs w:val="28"/>
        </w:rPr>
        <w:t>ca</w:t>
      </w:r>
      <w:r w:rsidR="00445CC2" w:rsidRPr="00643B54">
        <w:rPr>
          <w:sz w:val="28"/>
          <w:szCs w:val="28"/>
        </w:rPr>
        <w:t xml:space="preserve"> bệnh xác định hoặc </w:t>
      </w:r>
      <w:r w:rsidR="00547DEA" w:rsidRPr="00643B54">
        <w:rPr>
          <w:sz w:val="28"/>
          <w:szCs w:val="28"/>
        </w:rPr>
        <w:t>ca</w:t>
      </w:r>
      <w:r w:rsidR="00445CC2" w:rsidRPr="00643B54">
        <w:rPr>
          <w:sz w:val="28"/>
          <w:szCs w:val="28"/>
        </w:rPr>
        <w:t xml:space="preserve"> bệnh nghi ngờ trong thời kỳ mắc bệnh</w:t>
      </w:r>
      <w:r w:rsidR="003D5B01" w:rsidRPr="00643B54">
        <w:rPr>
          <w:sz w:val="28"/>
          <w:szCs w:val="28"/>
        </w:rPr>
        <w:t xml:space="preserve"> ở các tình huống khác</w:t>
      </w:r>
      <w:r w:rsidR="00445CC2" w:rsidRPr="00643B54">
        <w:rPr>
          <w:sz w:val="28"/>
          <w:szCs w:val="28"/>
        </w:rPr>
        <w:t>.</w:t>
      </w:r>
    </w:p>
    <w:p w14:paraId="5A504D37" w14:textId="77777777" w:rsidR="00A15EA4" w:rsidRPr="00643B54" w:rsidRDefault="00A15EA4" w:rsidP="007E0B41">
      <w:pPr>
        <w:spacing w:before="120" w:after="120"/>
        <w:ind w:firstLine="720"/>
        <w:jc w:val="both"/>
        <w:rPr>
          <w:b/>
          <w:bCs/>
          <w:sz w:val="28"/>
          <w:szCs w:val="28"/>
        </w:rPr>
      </w:pPr>
      <w:r w:rsidRPr="00643B54">
        <w:rPr>
          <w:b/>
          <w:bCs/>
          <w:sz w:val="28"/>
          <w:szCs w:val="28"/>
        </w:rPr>
        <w:t>2. Định nghĩa ổ dịch</w:t>
      </w:r>
    </w:p>
    <w:p w14:paraId="55AF1337" w14:textId="0C8F02A9" w:rsidR="00A15EA4" w:rsidRPr="00643B54" w:rsidRDefault="00A15EA4" w:rsidP="007E0B41">
      <w:pPr>
        <w:spacing w:before="120" w:after="120"/>
        <w:ind w:firstLine="720"/>
        <w:jc w:val="both"/>
        <w:rPr>
          <w:sz w:val="28"/>
          <w:szCs w:val="28"/>
        </w:rPr>
      </w:pPr>
      <w:r w:rsidRPr="00643B54">
        <w:rPr>
          <w:b/>
          <w:bCs/>
          <w:i/>
          <w:sz w:val="28"/>
          <w:szCs w:val="28"/>
        </w:rPr>
        <w:t>2.1. Ổ dịch:</w:t>
      </w:r>
      <w:r w:rsidRPr="00643B54">
        <w:rPr>
          <w:i/>
          <w:sz w:val="28"/>
          <w:szCs w:val="28"/>
        </w:rPr>
        <w:t xml:space="preserve"> </w:t>
      </w:r>
      <w:r w:rsidRPr="00643B54">
        <w:rPr>
          <w:sz w:val="28"/>
          <w:szCs w:val="28"/>
        </w:rPr>
        <w:t xml:space="preserve">một nơi </w:t>
      </w:r>
      <w:r w:rsidR="00C46D34" w:rsidRPr="00643B54">
        <w:rPr>
          <w:sz w:val="28"/>
          <w:szCs w:val="28"/>
        </w:rPr>
        <w:t>(thôn, xóm, đội/tổ dân phố/</w:t>
      </w:r>
      <w:r w:rsidR="00C739BA" w:rsidRPr="00643B54">
        <w:rPr>
          <w:sz w:val="28"/>
          <w:szCs w:val="28"/>
        </w:rPr>
        <w:t>ấp/khóm/</w:t>
      </w:r>
      <w:r w:rsidR="00C46D34" w:rsidRPr="00643B54">
        <w:rPr>
          <w:sz w:val="28"/>
          <w:szCs w:val="28"/>
        </w:rPr>
        <w:t>đơn vị…)</w:t>
      </w:r>
      <w:r w:rsidR="00F11DC8" w:rsidRPr="00643B54">
        <w:rPr>
          <w:sz w:val="28"/>
          <w:szCs w:val="28"/>
        </w:rPr>
        <w:t xml:space="preserve"> </w:t>
      </w:r>
      <w:r w:rsidRPr="00643B54">
        <w:rPr>
          <w:sz w:val="28"/>
          <w:szCs w:val="28"/>
        </w:rPr>
        <w:t xml:space="preserve">ghi nhận </w:t>
      </w:r>
      <w:r w:rsidR="0096316D" w:rsidRPr="00643B54">
        <w:rPr>
          <w:sz w:val="28"/>
          <w:szCs w:val="28"/>
        </w:rPr>
        <w:t xml:space="preserve">từ </w:t>
      </w:r>
      <w:r w:rsidR="006F0FD4" w:rsidRPr="00643B54">
        <w:rPr>
          <w:sz w:val="28"/>
          <w:szCs w:val="28"/>
        </w:rPr>
        <w:t>0</w:t>
      </w:r>
      <w:r w:rsidRPr="00643B54">
        <w:rPr>
          <w:sz w:val="28"/>
          <w:szCs w:val="28"/>
        </w:rPr>
        <w:t xml:space="preserve">1 </w:t>
      </w:r>
      <w:r w:rsidR="00D92F23" w:rsidRPr="00643B54">
        <w:rPr>
          <w:sz w:val="28"/>
          <w:szCs w:val="28"/>
        </w:rPr>
        <w:t>ca</w:t>
      </w:r>
      <w:r w:rsidR="00C376F3" w:rsidRPr="00643B54">
        <w:rPr>
          <w:sz w:val="28"/>
          <w:szCs w:val="28"/>
        </w:rPr>
        <w:t xml:space="preserve"> </w:t>
      </w:r>
      <w:r w:rsidRPr="00643B54">
        <w:rPr>
          <w:sz w:val="28"/>
          <w:szCs w:val="28"/>
        </w:rPr>
        <w:t>bệnh xác định trở lên.</w:t>
      </w:r>
      <w:r w:rsidR="00B90A83" w:rsidRPr="00643B54">
        <w:rPr>
          <w:sz w:val="28"/>
          <w:szCs w:val="28"/>
        </w:rPr>
        <w:t xml:space="preserve"> </w:t>
      </w:r>
    </w:p>
    <w:p w14:paraId="388115D3" w14:textId="4F3E6FC3" w:rsidR="00A15EA4" w:rsidRPr="00643B54" w:rsidRDefault="00A15EA4" w:rsidP="007E0B41">
      <w:pPr>
        <w:spacing w:before="120" w:after="120"/>
        <w:ind w:firstLine="720"/>
        <w:jc w:val="both"/>
        <w:rPr>
          <w:sz w:val="28"/>
          <w:szCs w:val="28"/>
        </w:rPr>
      </w:pPr>
      <w:r w:rsidRPr="00643B54">
        <w:rPr>
          <w:b/>
          <w:bCs/>
          <w:i/>
          <w:sz w:val="28"/>
          <w:szCs w:val="28"/>
        </w:rPr>
        <w:t>2.2. Ổ dịch chấm dứt</w:t>
      </w:r>
      <w:r w:rsidR="00BB77CA" w:rsidRPr="00643B54">
        <w:rPr>
          <w:b/>
          <w:bCs/>
          <w:i/>
          <w:sz w:val="28"/>
          <w:szCs w:val="28"/>
        </w:rPr>
        <w:t xml:space="preserve"> hoạt động</w:t>
      </w:r>
      <w:r w:rsidRPr="00643B54">
        <w:rPr>
          <w:b/>
          <w:bCs/>
          <w:i/>
          <w:sz w:val="28"/>
          <w:szCs w:val="28"/>
        </w:rPr>
        <w:t>:</w:t>
      </w:r>
      <w:r w:rsidR="005350EC" w:rsidRPr="00643B54">
        <w:rPr>
          <w:sz w:val="28"/>
          <w:szCs w:val="28"/>
        </w:rPr>
        <w:t xml:space="preserve"> k</w:t>
      </w:r>
      <w:r w:rsidRPr="00643B54">
        <w:rPr>
          <w:sz w:val="28"/>
          <w:szCs w:val="28"/>
        </w:rPr>
        <w:t xml:space="preserve">hi không ghi nhận </w:t>
      </w:r>
      <w:r w:rsidR="00804BCA" w:rsidRPr="00643B54">
        <w:rPr>
          <w:sz w:val="28"/>
          <w:szCs w:val="28"/>
        </w:rPr>
        <w:t>ca</w:t>
      </w:r>
      <w:r w:rsidRPr="00643B54">
        <w:rPr>
          <w:sz w:val="28"/>
          <w:szCs w:val="28"/>
        </w:rPr>
        <w:t xml:space="preserve"> </w:t>
      </w:r>
      <w:r w:rsidR="007C172C" w:rsidRPr="00643B54">
        <w:rPr>
          <w:sz w:val="28"/>
          <w:szCs w:val="28"/>
        </w:rPr>
        <w:t>bệnh xác định</w:t>
      </w:r>
      <w:r w:rsidRPr="00643B54">
        <w:rPr>
          <w:sz w:val="28"/>
          <w:szCs w:val="28"/>
        </w:rPr>
        <w:t xml:space="preserve"> </w:t>
      </w:r>
      <w:r w:rsidR="0017644A" w:rsidRPr="00643B54">
        <w:rPr>
          <w:sz w:val="28"/>
          <w:szCs w:val="28"/>
        </w:rPr>
        <w:t xml:space="preserve">mắc </w:t>
      </w:r>
      <w:r w:rsidRPr="00643B54">
        <w:rPr>
          <w:sz w:val="28"/>
          <w:szCs w:val="28"/>
        </w:rPr>
        <w:t>mới trong vòng 2</w:t>
      </w:r>
      <w:r w:rsidR="00453359" w:rsidRPr="00643B54">
        <w:rPr>
          <w:sz w:val="28"/>
          <w:szCs w:val="28"/>
        </w:rPr>
        <w:t>8</w:t>
      </w:r>
      <w:r w:rsidRPr="00643B54">
        <w:rPr>
          <w:sz w:val="28"/>
          <w:szCs w:val="28"/>
        </w:rPr>
        <w:t xml:space="preserve"> ngày</w:t>
      </w:r>
      <w:r w:rsidR="001B6BA2" w:rsidRPr="00643B54">
        <w:rPr>
          <w:sz w:val="28"/>
          <w:szCs w:val="28"/>
        </w:rPr>
        <w:t xml:space="preserve"> kể từ ngày </w:t>
      </w:r>
      <w:r w:rsidR="0017644A" w:rsidRPr="00643B54">
        <w:rPr>
          <w:sz w:val="28"/>
          <w:szCs w:val="28"/>
        </w:rPr>
        <w:t>ca</w:t>
      </w:r>
      <w:r w:rsidR="0096316D" w:rsidRPr="00643B54">
        <w:rPr>
          <w:sz w:val="28"/>
          <w:szCs w:val="28"/>
        </w:rPr>
        <w:t xml:space="preserve"> </w:t>
      </w:r>
      <w:r w:rsidR="001B6BA2" w:rsidRPr="00643B54">
        <w:rPr>
          <w:sz w:val="28"/>
          <w:szCs w:val="28"/>
        </w:rPr>
        <w:t>bệnh</w:t>
      </w:r>
      <w:r w:rsidR="007C172C" w:rsidRPr="00643B54">
        <w:rPr>
          <w:sz w:val="28"/>
          <w:szCs w:val="28"/>
        </w:rPr>
        <w:t xml:space="preserve"> xác định</w:t>
      </w:r>
      <w:r w:rsidR="001B6BA2" w:rsidRPr="00643B54">
        <w:rPr>
          <w:sz w:val="28"/>
          <w:szCs w:val="28"/>
        </w:rPr>
        <w:t xml:space="preserve"> gần nhất</w:t>
      </w:r>
      <w:r w:rsidR="00453359" w:rsidRPr="00643B54">
        <w:rPr>
          <w:sz w:val="28"/>
          <w:szCs w:val="28"/>
        </w:rPr>
        <w:t xml:space="preserve"> được cách ly</w:t>
      </w:r>
      <w:r w:rsidR="00F07D29" w:rsidRPr="00643B54">
        <w:rPr>
          <w:sz w:val="28"/>
          <w:szCs w:val="28"/>
        </w:rPr>
        <w:t xml:space="preserve"> y tế</w:t>
      </w:r>
      <w:r w:rsidRPr="00643B54">
        <w:rPr>
          <w:sz w:val="28"/>
          <w:szCs w:val="28"/>
        </w:rPr>
        <w:t>.</w:t>
      </w:r>
    </w:p>
    <w:p w14:paraId="4B2F0842" w14:textId="44A75A0B" w:rsidR="00A15EA4" w:rsidRPr="00643B54" w:rsidRDefault="00A15EA4" w:rsidP="007E0B41">
      <w:pPr>
        <w:spacing w:before="120" w:after="120"/>
        <w:ind w:firstLine="720"/>
        <w:jc w:val="both"/>
        <w:rPr>
          <w:b/>
          <w:bCs/>
          <w:sz w:val="28"/>
          <w:szCs w:val="28"/>
        </w:rPr>
      </w:pPr>
      <w:r w:rsidRPr="00643B54">
        <w:rPr>
          <w:b/>
          <w:bCs/>
          <w:sz w:val="28"/>
          <w:szCs w:val="28"/>
        </w:rPr>
        <w:t>3. Nội dung giám sát</w:t>
      </w:r>
      <w:r w:rsidR="003224BB" w:rsidRPr="00643B54">
        <w:rPr>
          <w:b/>
          <w:bCs/>
          <w:sz w:val="28"/>
          <w:szCs w:val="28"/>
        </w:rPr>
        <w:t xml:space="preserve"> </w:t>
      </w:r>
    </w:p>
    <w:p w14:paraId="792BD3A1" w14:textId="5E8A2F9F" w:rsidR="00045D6C" w:rsidRPr="00643B54" w:rsidRDefault="00045D6C" w:rsidP="007E0B41">
      <w:pPr>
        <w:spacing w:before="120" w:after="120"/>
        <w:ind w:firstLine="720"/>
        <w:jc w:val="both"/>
        <w:rPr>
          <w:sz w:val="28"/>
          <w:szCs w:val="28"/>
        </w:rPr>
      </w:pPr>
      <w:r w:rsidRPr="00643B54">
        <w:rPr>
          <w:sz w:val="28"/>
          <w:szCs w:val="28"/>
        </w:rPr>
        <w:t>Dịch có thể diễn biến rất khác nhau ở các tỉnh, thành phố trong toàn quốc. Một số tỉnh, thành phố đã ghi nhận ca bệnh</w:t>
      </w:r>
      <w:r w:rsidR="007F16F3" w:rsidRPr="00643B54">
        <w:rPr>
          <w:sz w:val="28"/>
          <w:szCs w:val="28"/>
        </w:rPr>
        <w:t>;</w:t>
      </w:r>
      <w:r w:rsidRPr="00643B54">
        <w:rPr>
          <w:sz w:val="28"/>
          <w:szCs w:val="28"/>
        </w:rPr>
        <w:t xml:space="preserve"> một số tỉnh, thành phố khác chưa ghi nhận ca bệnh. Tùy theo diễn biến dịch ở </w:t>
      </w:r>
      <w:r w:rsidR="007F16F3" w:rsidRPr="00643B54">
        <w:rPr>
          <w:sz w:val="28"/>
          <w:szCs w:val="28"/>
        </w:rPr>
        <w:t>từng</w:t>
      </w:r>
      <w:r w:rsidRPr="00643B54">
        <w:rPr>
          <w:sz w:val="28"/>
          <w:szCs w:val="28"/>
        </w:rPr>
        <w:t xml:space="preserve"> tỉnh, thành phố mà thực hiện </w:t>
      </w:r>
      <w:r w:rsidR="007F16F3" w:rsidRPr="00643B54">
        <w:rPr>
          <w:sz w:val="28"/>
          <w:szCs w:val="28"/>
        </w:rPr>
        <w:t xml:space="preserve">nội dung </w:t>
      </w:r>
      <w:r w:rsidRPr="00643B54">
        <w:rPr>
          <w:sz w:val="28"/>
          <w:szCs w:val="28"/>
        </w:rPr>
        <w:t>giám sát như sau:</w:t>
      </w:r>
    </w:p>
    <w:p w14:paraId="665CA630" w14:textId="2075FC2B" w:rsidR="00043083" w:rsidRPr="00643B54" w:rsidRDefault="00043083" w:rsidP="007E0B41">
      <w:pPr>
        <w:spacing w:before="120" w:after="120"/>
        <w:ind w:firstLine="720"/>
        <w:jc w:val="both"/>
        <w:rPr>
          <w:b/>
          <w:bCs/>
          <w:i/>
          <w:iCs/>
          <w:sz w:val="28"/>
          <w:szCs w:val="28"/>
        </w:rPr>
      </w:pPr>
      <w:r w:rsidRPr="00643B54">
        <w:rPr>
          <w:b/>
          <w:bCs/>
          <w:i/>
          <w:iCs/>
          <w:sz w:val="28"/>
          <w:szCs w:val="28"/>
        </w:rPr>
        <w:t xml:space="preserve">3.1. Khi chưa ghi nhận </w:t>
      </w:r>
      <w:r w:rsidR="006E1F49" w:rsidRPr="00643B54">
        <w:rPr>
          <w:b/>
          <w:bCs/>
          <w:i/>
          <w:iCs/>
          <w:sz w:val="28"/>
          <w:szCs w:val="28"/>
        </w:rPr>
        <w:t>ca</w:t>
      </w:r>
      <w:r w:rsidRPr="00643B54">
        <w:rPr>
          <w:b/>
          <w:bCs/>
          <w:i/>
          <w:iCs/>
          <w:sz w:val="28"/>
          <w:szCs w:val="28"/>
        </w:rPr>
        <w:t xml:space="preserve"> bệnh</w:t>
      </w:r>
      <w:r w:rsidR="007C172C" w:rsidRPr="00643B54">
        <w:rPr>
          <w:b/>
          <w:bCs/>
          <w:i/>
          <w:iCs/>
          <w:sz w:val="28"/>
          <w:szCs w:val="28"/>
        </w:rPr>
        <w:t xml:space="preserve"> xác định</w:t>
      </w:r>
      <w:r w:rsidR="001B47CB" w:rsidRPr="00643B54">
        <w:rPr>
          <w:b/>
          <w:bCs/>
          <w:i/>
          <w:iCs/>
          <w:sz w:val="28"/>
          <w:szCs w:val="28"/>
        </w:rPr>
        <w:t xml:space="preserve"> trên địa bàn tỉnh/thành phố</w:t>
      </w:r>
    </w:p>
    <w:p w14:paraId="0B6073F4" w14:textId="5CD19AAB" w:rsidR="00043083" w:rsidRPr="00643B54" w:rsidRDefault="00043083" w:rsidP="00A029DC">
      <w:pPr>
        <w:spacing w:before="120" w:after="120"/>
        <w:ind w:firstLine="720"/>
        <w:jc w:val="both"/>
        <w:rPr>
          <w:sz w:val="28"/>
          <w:szCs w:val="28"/>
        </w:rPr>
      </w:pPr>
      <w:r w:rsidRPr="00643B54">
        <w:rPr>
          <w:sz w:val="28"/>
          <w:szCs w:val="28"/>
        </w:rPr>
        <w:t xml:space="preserve">Yêu cầu phát hiện sớm các </w:t>
      </w:r>
      <w:r w:rsidR="00D92F23" w:rsidRPr="00643B54">
        <w:rPr>
          <w:sz w:val="28"/>
          <w:szCs w:val="28"/>
        </w:rPr>
        <w:t>ca</w:t>
      </w:r>
      <w:r w:rsidR="007C172C" w:rsidRPr="00643B54">
        <w:rPr>
          <w:sz w:val="28"/>
          <w:szCs w:val="28"/>
        </w:rPr>
        <w:t xml:space="preserve"> bệnh</w:t>
      </w:r>
      <w:r w:rsidRPr="00643B54">
        <w:rPr>
          <w:sz w:val="28"/>
          <w:szCs w:val="28"/>
        </w:rPr>
        <w:t xml:space="preserve"> nghi ngờ đầu tiên để cách ly, lấy mẫu bệnh phẩm chẩn đoán xác định sớm </w:t>
      </w:r>
      <w:r w:rsidR="00D92F23" w:rsidRPr="00643B54">
        <w:rPr>
          <w:sz w:val="28"/>
          <w:szCs w:val="28"/>
        </w:rPr>
        <w:t>ca</w:t>
      </w:r>
      <w:r w:rsidRPr="00643B54">
        <w:rPr>
          <w:sz w:val="28"/>
          <w:szCs w:val="28"/>
        </w:rPr>
        <w:t xml:space="preserve"> bệnh</w:t>
      </w:r>
      <w:r w:rsidR="00CF6554" w:rsidRPr="00643B54">
        <w:rPr>
          <w:sz w:val="28"/>
          <w:szCs w:val="28"/>
        </w:rPr>
        <w:t xml:space="preserve"> không để dịch xâm nhập vào cộng đồng.</w:t>
      </w:r>
      <w:r w:rsidR="00330581" w:rsidRPr="00643B54">
        <w:rPr>
          <w:sz w:val="28"/>
          <w:szCs w:val="28"/>
        </w:rPr>
        <w:t xml:space="preserve"> Các nội dung giám sát bao gồm các hoạt động sau:</w:t>
      </w:r>
    </w:p>
    <w:p w14:paraId="0E4D1C6E" w14:textId="3951C12D" w:rsidR="00CA720E" w:rsidRPr="00643B54" w:rsidRDefault="00CF6554" w:rsidP="00BE58DF">
      <w:pPr>
        <w:spacing w:before="120" w:after="120"/>
        <w:ind w:firstLine="720"/>
        <w:jc w:val="both"/>
        <w:rPr>
          <w:sz w:val="28"/>
          <w:szCs w:val="28"/>
        </w:rPr>
      </w:pPr>
      <w:r w:rsidRPr="00643B54">
        <w:rPr>
          <w:sz w:val="28"/>
          <w:szCs w:val="28"/>
        </w:rPr>
        <w:lastRenderedPageBreak/>
        <w:t>- Thực hiện giám sát chặt chẽ tại cửa khẩu</w:t>
      </w:r>
      <w:r w:rsidR="008300F2" w:rsidRPr="00643B54">
        <w:rPr>
          <w:sz w:val="28"/>
          <w:szCs w:val="28"/>
        </w:rPr>
        <w:t xml:space="preserve"> kết hợp giám sát tại</w:t>
      </w:r>
      <w:r w:rsidRPr="00643B54">
        <w:rPr>
          <w:sz w:val="28"/>
          <w:szCs w:val="28"/>
        </w:rPr>
        <w:t xml:space="preserve"> </w:t>
      </w:r>
      <w:r w:rsidR="008300F2" w:rsidRPr="00643B54">
        <w:rPr>
          <w:sz w:val="28"/>
          <w:szCs w:val="28"/>
        </w:rPr>
        <w:t xml:space="preserve">cơ sở y tế và cộng đồng, </w:t>
      </w:r>
      <w:r w:rsidRPr="00643B54">
        <w:rPr>
          <w:sz w:val="28"/>
          <w:szCs w:val="28"/>
        </w:rPr>
        <w:t xml:space="preserve">trong đó chú trọng giám sát tại cửa khẩu đối với tất cả các hành khách nhập cảnh từ </w:t>
      </w:r>
      <w:r w:rsidR="00DB3642" w:rsidRPr="00643B54">
        <w:rPr>
          <w:sz w:val="28"/>
          <w:szCs w:val="28"/>
        </w:rPr>
        <w:t xml:space="preserve">các quốc gia, vùng lãnh thổ </w:t>
      </w:r>
      <w:r w:rsidRPr="00643B54">
        <w:rPr>
          <w:sz w:val="28"/>
          <w:szCs w:val="28"/>
        </w:rPr>
        <w:t xml:space="preserve">đã ghi nhận </w:t>
      </w:r>
      <w:r w:rsidR="00D92F23" w:rsidRPr="00643B54">
        <w:rPr>
          <w:sz w:val="28"/>
          <w:szCs w:val="28"/>
        </w:rPr>
        <w:t>ca</w:t>
      </w:r>
      <w:r w:rsidRPr="00643B54">
        <w:rPr>
          <w:sz w:val="28"/>
          <w:szCs w:val="28"/>
        </w:rPr>
        <w:t xml:space="preserve"> bệnh xác định thông qua đo thân nhiệt, quan sát thực tế và các biện pháp khác theo hướng dẫn của Bộ Y tế. </w:t>
      </w:r>
    </w:p>
    <w:p w14:paraId="3F4851B2" w14:textId="70563C9A" w:rsidR="008300F2" w:rsidRPr="00643B54" w:rsidRDefault="008300F2" w:rsidP="00BE58DF">
      <w:pPr>
        <w:spacing w:before="120" w:after="120"/>
        <w:ind w:firstLine="720"/>
        <w:jc w:val="both"/>
        <w:rPr>
          <w:sz w:val="28"/>
          <w:szCs w:val="28"/>
        </w:rPr>
      </w:pPr>
      <w:r w:rsidRPr="00643B54">
        <w:rPr>
          <w:sz w:val="28"/>
          <w:szCs w:val="28"/>
        </w:rPr>
        <w:t>- Giám sát,</w:t>
      </w:r>
      <w:r w:rsidR="00A029DC" w:rsidRPr="00643B54">
        <w:rPr>
          <w:sz w:val="28"/>
          <w:szCs w:val="28"/>
        </w:rPr>
        <w:t xml:space="preserve"> tổ chức</w:t>
      </w:r>
      <w:r w:rsidRPr="00643B54">
        <w:rPr>
          <w:sz w:val="28"/>
          <w:szCs w:val="28"/>
        </w:rPr>
        <w:t xml:space="preserve"> điều tra dịch tễ, lấy mẫu xét nghiệm</w:t>
      </w:r>
      <w:r w:rsidR="00453359" w:rsidRPr="00643B54">
        <w:rPr>
          <w:sz w:val="28"/>
          <w:szCs w:val="28"/>
        </w:rPr>
        <w:t>, lập danh sách</w:t>
      </w:r>
      <w:r w:rsidRPr="00643B54">
        <w:rPr>
          <w:sz w:val="28"/>
          <w:szCs w:val="28"/>
        </w:rPr>
        <w:t xml:space="preserve"> tất cả các </w:t>
      </w:r>
      <w:r w:rsidR="00D92F23" w:rsidRPr="00643B54">
        <w:rPr>
          <w:sz w:val="28"/>
          <w:szCs w:val="28"/>
        </w:rPr>
        <w:t>ca</w:t>
      </w:r>
      <w:r w:rsidRPr="00643B54">
        <w:rPr>
          <w:sz w:val="28"/>
          <w:szCs w:val="28"/>
        </w:rPr>
        <w:t xml:space="preserve"> bệnh </w:t>
      </w:r>
      <w:r w:rsidR="004109B5" w:rsidRPr="00643B54">
        <w:rPr>
          <w:sz w:val="28"/>
          <w:szCs w:val="28"/>
        </w:rPr>
        <w:t xml:space="preserve">xác định, ca bệnh </w:t>
      </w:r>
      <w:r w:rsidRPr="00643B54">
        <w:rPr>
          <w:sz w:val="28"/>
          <w:szCs w:val="28"/>
        </w:rPr>
        <w:t>nghi ngờ</w:t>
      </w:r>
      <w:r w:rsidR="00DB3642" w:rsidRPr="00643B54">
        <w:rPr>
          <w:sz w:val="28"/>
          <w:szCs w:val="28"/>
        </w:rPr>
        <w:t xml:space="preserve">, người tiếp xúc gần với </w:t>
      </w:r>
      <w:r w:rsidR="00D92F23" w:rsidRPr="00643B54">
        <w:rPr>
          <w:sz w:val="28"/>
          <w:szCs w:val="28"/>
        </w:rPr>
        <w:t>ca</w:t>
      </w:r>
      <w:r w:rsidR="00DB3642" w:rsidRPr="00643B54">
        <w:rPr>
          <w:sz w:val="28"/>
          <w:szCs w:val="28"/>
        </w:rPr>
        <w:t xml:space="preserve"> bệnh</w:t>
      </w:r>
      <w:r w:rsidR="00453359" w:rsidRPr="00643B54">
        <w:rPr>
          <w:sz w:val="28"/>
          <w:szCs w:val="28"/>
        </w:rPr>
        <w:t xml:space="preserve"> xác định</w:t>
      </w:r>
      <w:r w:rsidRPr="00643B54">
        <w:rPr>
          <w:sz w:val="28"/>
          <w:szCs w:val="28"/>
        </w:rPr>
        <w:t xml:space="preserve"> </w:t>
      </w:r>
      <w:r w:rsidR="0082149D" w:rsidRPr="00643B54">
        <w:rPr>
          <w:sz w:val="28"/>
          <w:szCs w:val="28"/>
        </w:rPr>
        <w:t>theo</w:t>
      </w:r>
      <w:r w:rsidR="00B74B64" w:rsidRPr="00643B54">
        <w:rPr>
          <w:sz w:val="28"/>
          <w:szCs w:val="28"/>
        </w:rPr>
        <w:t xml:space="preserve"> B</w:t>
      </w:r>
      <w:r w:rsidR="0082149D" w:rsidRPr="00643B54">
        <w:rPr>
          <w:sz w:val="28"/>
          <w:szCs w:val="28"/>
        </w:rPr>
        <w:t>iểu mẫu 1, 2</w:t>
      </w:r>
      <w:r w:rsidR="004109B5" w:rsidRPr="00643B54">
        <w:rPr>
          <w:sz w:val="28"/>
          <w:szCs w:val="28"/>
        </w:rPr>
        <w:t>,</w:t>
      </w:r>
      <w:r w:rsidR="0082149D" w:rsidRPr="00643B54">
        <w:rPr>
          <w:sz w:val="28"/>
          <w:szCs w:val="28"/>
        </w:rPr>
        <w:t xml:space="preserve"> 3</w:t>
      </w:r>
      <w:r w:rsidR="004109B5" w:rsidRPr="00643B54">
        <w:rPr>
          <w:sz w:val="28"/>
          <w:szCs w:val="28"/>
        </w:rPr>
        <w:t>, 4 và 6</w:t>
      </w:r>
      <w:r w:rsidR="00EE4599" w:rsidRPr="00643B54">
        <w:rPr>
          <w:sz w:val="28"/>
          <w:szCs w:val="28"/>
        </w:rPr>
        <w:t xml:space="preserve"> kèm theo</w:t>
      </w:r>
      <w:r w:rsidRPr="00643B54">
        <w:rPr>
          <w:sz w:val="28"/>
          <w:szCs w:val="28"/>
        </w:rPr>
        <w:t>.</w:t>
      </w:r>
    </w:p>
    <w:p w14:paraId="5472FA2C" w14:textId="2C6FC690" w:rsidR="00525535" w:rsidRPr="00643B54" w:rsidRDefault="00525535" w:rsidP="00BE58DF">
      <w:pPr>
        <w:spacing w:before="120" w:after="120"/>
        <w:ind w:firstLine="720"/>
        <w:jc w:val="both"/>
        <w:rPr>
          <w:spacing w:val="-4"/>
          <w:sz w:val="28"/>
          <w:szCs w:val="28"/>
        </w:rPr>
      </w:pPr>
      <w:r w:rsidRPr="00643B54">
        <w:rPr>
          <w:spacing w:val="-4"/>
          <w:sz w:val="28"/>
          <w:szCs w:val="28"/>
        </w:rPr>
        <w:t xml:space="preserve">- Thực hiện </w:t>
      </w:r>
      <w:r w:rsidR="00196563" w:rsidRPr="00643B54">
        <w:rPr>
          <w:spacing w:val="-4"/>
          <w:sz w:val="28"/>
          <w:szCs w:val="28"/>
        </w:rPr>
        <w:t xml:space="preserve">cách ly y tế, </w:t>
      </w:r>
      <w:r w:rsidRPr="00643B54">
        <w:rPr>
          <w:spacing w:val="-4"/>
          <w:sz w:val="28"/>
          <w:szCs w:val="28"/>
        </w:rPr>
        <w:t xml:space="preserve">theo dõi chặt chẽ </w:t>
      </w:r>
      <w:r w:rsidR="00196563" w:rsidRPr="00643B54">
        <w:rPr>
          <w:spacing w:val="-4"/>
          <w:sz w:val="28"/>
          <w:szCs w:val="28"/>
        </w:rPr>
        <w:t>người</w:t>
      </w:r>
      <w:r w:rsidRPr="00643B54">
        <w:rPr>
          <w:spacing w:val="-4"/>
          <w:sz w:val="28"/>
          <w:szCs w:val="28"/>
        </w:rPr>
        <w:t xml:space="preserve"> tiếp xúc gần</w:t>
      </w:r>
      <w:r w:rsidR="007C172C" w:rsidRPr="00643B54">
        <w:rPr>
          <w:spacing w:val="-4"/>
          <w:sz w:val="28"/>
          <w:szCs w:val="28"/>
        </w:rPr>
        <w:t xml:space="preserve"> </w:t>
      </w:r>
      <w:r w:rsidR="008300F2" w:rsidRPr="00643B54">
        <w:rPr>
          <w:spacing w:val="-4"/>
          <w:sz w:val="28"/>
          <w:szCs w:val="28"/>
        </w:rPr>
        <w:t>trong vòng 14 ngày</w:t>
      </w:r>
      <w:r w:rsidR="004E2615" w:rsidRPr="00643B54">
        <w:rPr>
          <w:spacing w:val="-4"/>
          <w:sz w:val="28"/>
          <w:szCs w:val="28"/>
        </w:rPr>
        <w:t xml:space="preserve"> </w:t>
      </w:r>
      <w:r w:rsidR="004E2615" w:rsidRPr="00643B54">
        <w:rPr>
          <w:sz w:val="28"/>
          <w:szCs w:val="28"/>
        </w:rPr>
        <w:t>kể từ ngày tiếp xúc lần cuối</w:t>
      </w:r>
      <w:r w:rsidR="008300F2" w:rsidRPr="00643B54">
        <w:rPr>
          <w:spacing w:val="-4"/>
          <w:sz w:val="28"/>
          <w:szCs w:val="28"/>
        </w:rPr>
        <w:t>.</w:t>
      </w:r>
    </w:p>
    <w:p w14:paraId="14698860" w14:textId="20D48C1B" w:rsidR="00311CCA" w:rsidRPr="00643B54" w:rsidRDefault="00B51683" w:rsidP="00BE58DF">
      <w:pPr>
        <w:spacing w:before="120" w:after="120"/>
        <w:ind w:firstLine="720"/>
        <w:jc w:val="both"/>
        <w:rPr>
          <w:sz w:val="28"/>
          <w:szCs w:val="28"/>
        </w:rPr>
      </w:pPr>
      <w:r w:rsidRPr="00643B54">
        <w:rPr>
          <w:sz w:val="28"/>
          <w:szCs w:val="28"/>
        </w:rPr>
        <w:t xml:space="preserve">- Thực hiện giám sát dựa vào sự kiện phát hiện sớm các </w:t>
      </w:r>
      <w:r w:rsidR="00D92F23" w:rsidRPr="00643B54">
        <w:rPr>
          <w:sz w:val="28"/>
          <w:szCs w:val="28"/>
        </w:rPr>
        <w:t>ca</w:t>
      </w:r>
      <w:r w:rsidRPr="00643B54">
        <w:rPr>
          <w:sz w:val="28"/>
          <w:szCs w:val="28"/>
        </w:rPr>
        <w:t xml:space="preserve"> nghi ngờ mắc bệnh tại cộng đồng.</w:t>
      </w:r>
    </w:p>
    <w:p w14:paraId="28F747B6" w14:textId="1509553B" w:rsidR="00B74B64" w:rsidRPr="00643B54" w:rsidRDefault="00B74B64" w:rsidP="00BE58DF">
      <w:pPr>
        <w:spacing w:before="120" w:after="120"/>
        <w:ind w:firstLine="720"/>
        <w:jc w:val="both"/>
        <w:rPr>
          <w:sz w:val="28"/>
          <w:szCs w:val="28"/>
        </w:rPr>
      </w:pPr>
      <w:r w:rsidRPr="00643B54">
        <w:rPr>
          <w:sz w:val="28"/>
          <w:szCs w:val="28"/>
        </w:rPr>
        <w:t>- Thực hiện báo cáo theo quy định tại mục 3.5 trong hướng dẫn tạm thời này.</w:t>
      </w:r>
    </w:p>
    <w:p w14:paraId="0A95CA6E" w14:textId="29292D49" w:rsidR="00043083" w:rsidRPr="00643B54" w:rsidRDefault="00043083" w:rsidP="00BE58DF">
      <w:pPr>
        <w:spacing w:before="120" w:after="120"/>
        <w:ind w:firstLine="720"/>
        <w:jc w:val="both"/>
        <w:rPr>
          <w:b/>
          <w:bCs/>
          <w:i/>
          <w:iCs/>
          <w:sz w:val="28"/>
          <w:szCs w:val="28"/>
        </w:rPr>
      </w:pPr>
      <w:r w:rsidRPr="00643B54">
        <w:rPr>
          <w:b/>
          <w:bCs/>
          <w:i/>
          <w:iCs/>
          <w:sz w:val="28"/>
          <w:szCs w:val="28"/>
        </w:rPr>
        <w:t xml:space="preserve">3.2. Khi </w:t>
      </w:r>
      <w:r w:rsidR="001B47CB" w:rsidRPr="00643B54">
        <w:rPr>
          <w:b/>
          <w:bCs/>
          <w:i/>
          <w:iCs/>
          <w:sz w:val="28"/>
          <w:szCs w:val="28"/>
        </w:rPr>
        <w:t>có</w:t>
      </w:r>
      <w:r w:rsidRPr="00643B54">
        <w:rPr>
          <w:b/>
          <w:bCs/>
          <w:i/>
          <w:iCs/>
          <w:sz w:val="28"/>
          <w:szCs w:val="28"/>
        </w:rPr>
        <w:t xml:space="preserve"> </w:t>
      </w:r>
      <w:r w:rsidR="006E1F49" w:rsidRPr="00643B54">
        <w:rPr>
          <w:b/>
          <w:bCs/>
          <w:i/>
          <w:iCs/>
          <w:sz w:val="28"/>
          <w:szCs w:val="28"/>
        </w:rPr>
        <w:t>ca</w:t>
      </w:r>
      <w:r w:rsidRPr="00643B54">
        <w:rPr>
          <w:b/>
          <w:bCs/>
          <w:i/>
          <w:iCs/>
          <w:sz w:val="28"/>
          <w:szCs w:val="28"/>
        </w:rPr>
        <w:t xml:space="preserve"> bệnh xác định</w:t>
      </w:r>
      <w:r w:rsidR="00B61852" w:rsidRPr="00643B54">
        <w:rPr>
          <w:b/>
          <w:bCs/>
          <w:i/>
          <w:iCs/>
          <w:sz w:val="28"/>
          <w:szCs w:val="28"/>
        </w:rPr>
        <w:t xml:space="preserve"> </w:t>
      </w:r>
      <w:r w:rsidR="00744336" w:rsidRPr="00643B54">
        <w:rPr>
          <w:b/>
          <w:bCs/>
          <w:i/>
          <w:iCs/>
          <w:sz w:val="28"/>
          <w:szCs w:val="28"/>
        </w:rPr>
        <w:t>và</w:t>
      </w:r>
      <w:r w:rsidR="00B61852" w:rsidRPr="00643B54">
        <w:rPr>
          <w:b/>
          <w:bCs/>
          <w:i/>
          <w:iCs/>
          <w:sz w:val="28"/>
          <w:szCs w:val="28"/>
        </w:rPr>
        <w:t xml:space="preserve"> </w:t>
      </w:r>
      <w:r w:rsidR="00744336" w:rsidRPr="00643B54">
        <w:rPr>
          <w:b/>
          <w:bCs/>
          <w:i/>
          <w:iCs/>
          <w:sz w:val="28"/>
          <w:szCs w:val="28"/>
        </w:rPr>
        <w:t>chưa lây lan rộng trong cộng đồng</w:t>
      </w:r>
      <w:r w:rsidRPr="00643B54">
        <w:rPr>
          <w:b/>
          <w:bCs/>
          <w:i/>
          <w:iCs/>
          <w:sz w:val="28"/>
          <w:szCs w:val="28"/>
        </w:rPr>
        <w:t xml:space="preserve"> </w:t>
      </w:r>
      <w:r w:rsidR="001B47CB" w:rsidRPr="00643B54">
        <w:rPr>
          <w:b/>
          <w:bCs/>
          <w:i/>
          <w:iCs/>
          <w:sz w:val="28"/>
          <w:szCs w:val="28"/>
        </w:rPr>
        <w:t>trên địa bàn tỉnh</w:t>
      </w:r>
      <w:r w:rsidR="00F35248" w:rsidRPr="00643B54">
        <w:rPr>
          <w:b/>
          <w:bCs/>
          <w:i/>
          <w:iCs/>
          <w:sz w:val="28"/>
          <w:szCs w:val="28"/>
        </w:rPr>
        <w:t xml:space="preserve">, </w:t>
      </w:r>
      <w:r w:rsidR="001B47CB" w:rsidRPr="00643B54">
        <w:rPr>
          <w:b/>
          <w:bCs/>
          <w:i/>
          <w:iCs/>
          <w:sz w:val="28"/>
          <w:szCs w:val="28"/>
        </w:rPr>
        <w:t>thành phố</w:t>
      </w:r>
    </w:p>
    <w:p w14:paraId="2F83A72B" w14:textId="165A1B70" w:rsidR="001B47CB" w:rsidRPr="00643B54" w:rsidRDefault="001B47CB" w:rsidP="00BE58DF">
      <w:pPr>
        <w:spacing w:before="120" w:after="120"/>
        <w:ind w:firstLine="720"/>
        <w:jc w:val="both"/>
        <w:rPr>
          <w:sz w:val="28"/>
          <w:szCs w:val="28"/>
        </w:rPr>
      </w:pPr>
      <w:r w:rsidRPr="00643B54">
        <w:rPr>
          <w:sz w:val="28"/>
          <w:szCs w:val="28"/>
        </w:rPr>
        <w:t>Yêu cầu phát hiện</w:t>
      </w:r>
      <w:r w:rsidR="00BD08E7" w:rsidRPr="00643B54">
        <w:rPr>
          <w:sz w:val="28"/>
          <w:szCs w:val="28"/>
        </w:rPr>
        <w:t xml:space="preserve"> </w:t>
      </w:r>
      <w:r w:rsidRPr="00643B54">
        <w:rPr>
          <w:sz w:val="28"/>
          <w:szCs w:val="28"/>
        </w:rPr>
        <w:t xml:space="preserve">ngay các </w:t>
      </w:r>
      <w:r w:rsidR="00D92F23" w:rsidRPr="00643B54">
        <w:rPr>
          <w:sz w:val="28"/>
          <w:szCs w:val="28"/>
        </w:rPr>
        <w:t>ca</w:t>
      </w:r>
      <w:r w:rsidRPr="00643B54">
        <w:rPr>
          <w:sz w:val="28"/>
          <w:szCs w:val="28"/>
        </w:rPr>
        <w:t xml:space="preserve"> bệnh</w:t>
      </w:r>
      <w:r w:rsidR="0098233C" w:rsidRPr="00643B54">
        <w:rPr>
          <w:sz w:val="28"/>
          <w:szCs w:val="28"/>
        </w:rPr>
        <w:t xml:space="preserve"> nghi ngờ, ca bệnh</w:t>
      </w:r>
      <w:r w:rsidRPr="00643B54">
        <w:rPr>
          <w:sz w:val="28"/>
          <w:szCs w:val="28"/>
        </w:rPr>
        <w:t xml:space="preserve"> </w:t>
      </w:r>
      <w:r w:rsidR="000F4AC7" w:rsidRPr="00643B54">
        <w:rPr>
          <w:sz w:val="28"/>
          <w:szCs w:val="28"/>
        </w:rPr>
        <w:t>mắc</w:t>
      </w:r>
      <w:r w:rsidRPr="00643B54">
        <w:rPr>
          <w:sz w:val="28"/>
          <w:szCs w:val="28"/>
        </w:rPr>
        <w:t xml:space="preserve"> mới</w:t>
      </w:r>
      <w:r w:rsidR="000F4AC7" w:rsidRPr="00643B54">
        <w:rPr>
          <w:sz w:val="28"/>
          <w:szCs w:val="28"/>
        </w:rPr>
        <w:t xml:space="preserve">, người tiếp xúc gần; </w:t>
      </w:r>
      <w:r w:rsidR="008300F2" w:rsidRPr="00643B54">
        <w:rPr>
          <w:sz w:val="28"/>
          <w:szCs w:val="28"/>
        </w:rPr>
        <w:t>tổ chức</w:t>
      </w:r>
      <w:r w:rsidRPr="00643B54">
        <w:rPr>
          <w:sz w:val="28"/>
          <w:szCs w:val="28"/>
        </w:rPr>
        <w:t xml:space="preserve"> cách ly</w:t>
      </w:r>
      <w:r w:rsidR="0098233C" w:rsidRPr="00643B54">
        <w:rPr>
          <w:sz w:val="28"/>
          <w:szCs w:val="28"/>
        </w:rPr>
        <w:t xml:space="preserve"> y tế</w:t>
      </w:r>
      <w:r w:rsidR="000F4AC7" w:rsidRPr="00643B54">
        <w:rPr>
          <w:sz w:val="28"/>
          <w:szCs w:val="28"/>
        </w:rPr>
        <w:t>;</w:t>
      </w:r>
      <w:r w:rsidRPr="00643B54">
        <w:rPr>
          <w:sz w:val="28"/>
          <w:szCs w:val="28"/>
        </w:rPr>
        <w:t xml:space="preserve"> xử lý triệt để ổ dịch</w:t>
      </w:r>
      <w:r w:rsidR="000F4AC7" w:rsidRPr="00643B54">
        <w:rPr>
          <w:sz w:val="28"/>
          <w:szCs w:val="28"/>
        </w:rPr>
        <w:t xml:space="preserve"> để</w:t>
      </w:r>
      <w:r w:rsidRPr="00643B54">
        <w:rPr>
          <w:sz w:val="28"/>
          <w:szCs w:val="28"/>
        </w:rPr>
        <w:t xml:space="preserve"> hạn chế tối đa khả năng dịch lan rộng trong cộng đồng.</w:t>
      </w:r>
      <w:r w:rsidR="00330581" w:rsidRPr="00643B54">
        <w:rPr>
          <w:sz w:val="28"/>
          <w:szCs w:val="28"/>
        </w:rPr>
        <w:t xml:space="preserve"> Các nội dung giám sát bao gồm các hoạt động sau:</w:t>
      </w:r>
    </w:p>
    <w:p w14:paraId="68B0E1DA" w14:textId="483445A0" w:rsidR="00901EC5" w:rsidRPr="00643B54" w:rsidRDefault="00901EC5" w:rsidP="00BE58DF">
      <w:pPr>
        <w:spacing w:before="120" w:after="120"/>
        <w:ind w:firstLine="720"/>
        <w:jc w:val="both"/>
        <w:rPr>
          <w:sz w:val="28"/>
          <w:szCs w:val="28"/>
        </w:rPr>
      </w:pPr>
      <w:r w:rsidRPr="00643B54">
        <w:rPr>
          <w:sz w:val="28"/>
          <w:szCs w:val="28"/>
        </w:rPr>
        <w:t xml:space="preserve">- Tiếp tục thực hiện giám sát phát hiện các </w:t>
      </w:r>
      <w:r w:rsidR="00D92F23" w:rsidRPr="00643B54">
        <w:rPr>
          <w:sz w:val="28"/>
          <w:szCs w:val="28"/>
        </w:rPr>
        <w:t>ca</w:t>
      </w:r>
      <w:r w:rsidRPr="00643B54">
        <w:rPr>
          <w:sz w:val="28"/>
          <w:szCs w:val="28"/>
        </w:rPr>
        <w:t xml:space="preserve"> bệnh nghi ngờ tại cửa khẩu, cơ sở điều trị và tại cộng đồng</w:t>
      </w:r>
      <w:r w:rsidR="0088247C" w:rsidRPr="00643B54">
        <w:rPr>
          <w:sz w:val="28"/>
          <w:szCs w:val="28"/>
        </w:rPr>
        <w:t xml:space="preserve"> theo hướng dẫn của Bộ Y tế.</w:t>
      </w:r>
    </w:p>
    <w:p w14:paraId="0BF64D1F" w14:textId="77777777" w:rsidR="004109B5" w:rsidRPr="00643B54" w:rsidRDefault="004109B5" w:rsidP="00BE58DF">
      <w:pPr>
        <w:spacing w:before="120" w:after="120"/>
        <w:ind w:firstLine="720"/>
        <w:jc w:val="both"/>
        <w:rPr>
          <w:sz w:val="28"/>
          <w:szCs w:val="28"/>
        </w:rPr>
      </w:pPr>
      <w:r w:rsidRPr="00643B54">
        <w:rPr>
          <w:sz w:val="28"/>
          <w:szCs w:val="28"/>
        </w:rPr>
        <w:t>- Giám sát, tổ chức điều tra dịch tễ, lấy mẫu xét nghiệm, lập danh sách tất cả các ca bệnh xác định, ca bệnh nghi ngờ, người tiếp xúc gần với ca bệnh xác định theo Biểu mẫu 1, 2, 3, 4 và 6 kèm theo.</w:t>
      </w:r>
    </w:p>
    <w:p w14:paraId="42761425" w14:textId="4500265F" w:rsidR="000132D8" w:rsidRPr="00643B54" w:rsidRDefault="001B47CB" w:rsidP="00BE58DF">
      <w:pPr>
        <w:spacing w:before="120" w:after="120"/>
        <w:ind w:firstLine="720"/>
        <w:jc w:val="both"/>
        <w:rPr>
          <w:sz w:val="28"/>
          <w:szCs w:val="28"/>
        </w:rPr>
      </w:pPr>
      <w:r w:rsidRPr="00643B54">
        <w:rPr>
          <w:sz w:val="28"/>
          <w:szCs w:val="28"/>
        </w:rPr>
        <w:t>- Tăng cường giám sát viêm phổi nặng</w:t>
      </w:r>
      <w:r w:rsidR="0087027C" w:rsidRPr="00643B54">
        <w:rPr>
          <w:sz w:val="28"/>
          <w:szCs w:val="28"/>
        </w:rPr>
        <w:t>, viêm đường hô hấp cấp tính nặng (SARI)</w:t>
      </w:r>
      <w:r w:rsidRPr="00643B54">
        <w:rPr>
          <w:sz w:val="28"/>
          <w:szCs w:val="28"/>
        </w:rPr>
        <w:t xml:space="preserve"> nghi do vi rút tại các cơ sở điều trị; giám sát dựa vào sự kiện phát hiện sớm các </w:t>
      </w:r>
      <w:r w:rsidR="00D92F23" w:rsidRPr="00643B54">
        <w:rPr>
          <w:sz w:val="28"/>
          <w:szCs w:val="28"/>
        </w:rPr>
        <w:t>ca</w:t>
      </w:r>
      <w:r w:rsidR="00B51683" w:rsidRPr="00643B54">
        <w:rPr>
          <w:sz w:val="28"/>
          <w:szCs w:val="28"/>
        </w:rPr>
        <w:t xml:space="preserve"> nghi ngờ mắc bệnh</w:t>
      </w:r>
      <w:r w:rsidRPr="00643B54">
        <w:rPr>
          <w:sz w:val="28"/>
          <w:szCs w:val="28"/>
        </w:rPr>
        <w:t xml:space="preserve"> tại cộng đồng. Những </w:t>
      </w:r>
      <w:r w:rsidR="00D92F23" w:rsidRPr="00643B54">
        <w:rPr>
          <w:sz w:val="28"/>
          <w:szCs w:val="28"/>
        </w:rPr>
        <w:t>người</w:t>
      </w:r>
      <w:r w:rsidRPr="00643B54">
        <w:rPr>
          <w:sz w:val="28"/>
          <w:szCs w:val="28"/>
        </w:rPr>
        <w:t xml:space="preserve"> này cần được lấy mẫu xét nghiệm </w:t>
      </w:r>
      <w:r w:rsidR="00BF0590" w:rsidRPr="00643B54">
        <w:rPr>
          <w:sz w:val="28"/>
          <w:szCs w:val="28"/>
        </w:rPr>
        <w:t>SARS-CoV-2</w:t>
      </w:r>
      <w:r w:rsidRPr="00643B54">
        <w:rPr>
          <w:sz w:val="28"/>
          <w:szCs w:val="28"/>
        </w:rPr>
        <w:t>.</w:t>
      </w:r>
    </w:p>
    <w:p w14:paraId="7BD50A4C" w14:textId="510D0541" w:rsidR="00B74B64" w:rsidRPr="00643B54" w:rsidRDefault="00B74B64" w:rsidP="00BE58DF">
      <w:pPr>
        <w:spacing w:before="120" w:after="120"/>
        <w:ind w:firstLine="720"/>
        <w:jc w:val="both"/>
        <w:rPr>
          <w:sz w:val="28"/>
          <w:szCs w:val="28"/>
        </w:rPr>
      </w:pPr>
      <w:r w:rsidRPr="00643B54">
        <w:rPr>
          <w:sz w:val="28"/>
          <w:szCs w:val="28"/>
        </w:rPr>
        <w:t>- Thực hiện báo cáo theo quy định tại mục 3.5 trong hướng dẫn tạm thời này.</w:t>
      </w:r>
    </w:p>
    <w:p w14:paraId="46EFA48F" w14:textId="77777777" w:rsidR="00632963" w:rsidRPr="00643B54" w:rsidRDefault="00043083" w:rsidP="00BE58DF">
      <w:pPr>
        <w:spacing w:before="120" w:after="120"/>
        <w:ind w:firstLine="720"/>
        <w:jc w:val="both"/>
        <w:rPr>
          <w:b/>
          <w:bCs/>
          <w:i/>
          <w:iCs/>
          <w:sz w:val="28"/>
          <w:szCs w:val="28"/>
        </w:rPr>
      </w:pPr>
      <w:r w:rsidRPr="00643B54">
        <w:rPr>
          <w:b/>
          <w:bCs/>
          <w:i/>
          <w:iCs/>
          <w:sz w:val="28"/>
          <w:szCs w:val="28"/>
        </w:rPr>
        <w:t xml:space="preserve">3.3. </w:t>
      </w:r>
      <w:r w:rsidR="001B47CB" w:rsidRPr="00643B54">
        <w:rPr>
          <w:b/>
          <w:bCs/>
          <w:i/>
          <w:iCs/>
          <w:sz w:val="28"/>
          <w:szCs w:val="28"/>
        </w:rPr>
        <w:t>Khi d</w:t>
      </w:r>
      <w:r w:rsidRPr="00643B54">
        <w:rPr>
          <w:b/>
          <w:bCs/>
          <w:i/>
          <w:iCs/>
          <w:sz w:val="28"/>
          <w:szCs w:val="28"/>
        </w:rPr>
        <w:t>ịch lây lan</w:t>
      </w:r>
      <w:r w:rsidR="001B47CB" w:rsidRPr="00643B54">
        <w:rPr>
          <w:b/>
          <w:bCs/>
          <w:i/>
          <w:iCs/>
          <w:sz w:val="28"/>
          <w:szCs w:val="28"/>
        </w:rPr>
        <w:t xml:space="preserve"> rộng</w:t>
      </w:r>
      <w:r w:rsidRPr="00643B54">
        <w:rPr>
          <w:b/>
          <w:bCs/>
          <w:i/>
          <w:iCs/>
          <w:sz w:val="28"/>
          <w:szCs w:val="28"/>
        </w:rPr>
        <w:t xml:space="preserve"> trong cộng đồng</w:t>
      </w:r>
      <w:r w:rsidR="001B47CB" w:rsidRPr="00643B54">
        <w:rPr>
          <w:b/>
          <w:bCs/>
          <w:i/>
          <w:iCs/>
          <w:sz w:val="28"/>
          <w:szCs w:val="28"/>
        </w:rPr>
        <w:t xml:space="preserve"> </w:t>
      </w:r>
    </w:p>
    <w:p w14:paraId="7288E8F9" w14:textId="558B3CD8" w:rsidR="00703139" w:rsidRPr="00643B54" w:rsidRDefault="00632963" w:rsidP="00BE58DF">
      <w:pPr>
        <w:spacing w:before="120" w:after="120"/>
        <w:ind w:firstLine="720"/>
        <w:jc w:val="both"/>
        <w:rPr>
          <w:b/>
          <w:bCs/>
          <w:sz w:val="28"/>
          <w:szCs w:val="28"/>
        </w:rPr>
      </w:pPr>
      <w:r w:rsidRPr="00643B54">
        <w:rPr>
          <w:sz w:val="28"/>
          <w:szCs w:val="28"/>
        </w:rPr>
        <w:t xml:space="preserve">Dịch lây lan rộng trong cộng đồng khi </w:t>
      </w:r>
      <w:r w:rsidR="00EC3644" w:rsidRPr="00643B54">
        <w:rPr>
          <w:sz w:val="28"/>
          <w:szCs w:val="28"/>
        </w:rPr>
        <w:t xml:space="preserve">ghi nhận tổng số trên </w:t>
      </w:r>
      <w:r w:rsidR="00AE4ED6" w:rsidRPr="00643B54">
        <w:rPr>
          <w:sz w:val="28"/>
          <w:szCs w:val="28"/>
        </w:rPr>
        <w:t>5</w:t>
      </w:r>
      <w:r w:rsidR="00925BAB" w:rsidRPr="00643B54">
        <w:rPr>
          <w:sz w:val="28"/>
          <w:szCs w:val="28"/>
        </w:rPr>
        <w:t>0</w:t>
      </w:r>
      <w:r w:rsidR="00EC3644" w:rsidRPr="00643B54">
        <w:rPr>
          <w:sz w:val="28"/>
          <w:szCs w:val="28"/>
        </w:rPr>
        <w:t xml:space="preserve"> </w:t>
      </w:r>
      <w:r w:rsidR="00D92F23" w:rsidRPr="00643B54">
        <w:rPr>
          <w:sz w:val="28"/>
          <w:szCs w:val="28"/>
        </w:rPr>
        <w:t>ca</w:t>
      </w:r>
      <w:r w:rsidRPr="00643B54">
        <w:rPr>
          <w:sz w:val="28"/>
          <w:szCs w:val="28"/>
        </w:rPr>
        <w:t xml:space="preserve"> </w:t>
      </w:r>
      <w:r w:rsidR="00EC3644" w:rsidRPr="00643B54">
        <w:rPr>
          <w:sz w:val="28"/>
          <w:szCs w:val="28"/>
        </w:rPr>
        <w:t>bệnh</w:t>
      </w:r>
      <w:r w:rsidR="007C172C" w:rsidRPr="00643B54">
        <w:rPr>
          <w:sz w:val="28"/>
          <w:szCs w:val="28"/>
        </w:rPr>
        <w:t xml:space="preserve"> xác định</w:t>
      </w:r>
      <w:r w:rsidR="00EC3644" w:rsidRPr="00643B54">
        <w:rPr>
          <w:sz w:val="28"/>
          <w:szCs w:val="28"/>
        </w:rPr>
        <w:t xml:space="preserve"> </w:t>
      </w:r>
      <w:r w:rsidRPr="00643B54">
        <w:rPr>
          <w:sz w:val="28"/>
          <w:szCs w:val="28"/>
        </w:rPr>
        <w:t xml:space="preserve">lây truyền thứ phát </w:t>
      </w:r>
      <w:r w:rsidR="00744336" w:rsidRPr="00643B54">
        <w:rPr>
          <w:sz w:val="28"/>
          <w:szCs w:val="28"/>
        </w:rPr>
        <w:t xml:space="preserve">từ </w:t>
      </w:r>
      <w:r w:rsidR="00EC3644" w:rsidRPr="00643B54">
        <w:rPr>
          <w:sz w:val="28"/>
          <w:szCs w:val="28"/>
        </w:rPr>
        <w:t>0</w:t>
      </w:r>
      <w:r w:rsidR="001B47CB" w:rsidRPr="00643B54">
        <w:rPr>
          <w:sz w:val="28"/>
          <w:szCs w:val="28"/>
        </w:rPr>
        <w:t xml:space="preserve">2 </w:t>
      </w:r>
      <w:r w:rsidR="00A020B2" w:rsidRPr="00643B54">
        <w:rPr>
          <w:sz w:val="28"/>
          <w:szCs w:val="28"/>
        </w:rPr>
        <w:t>huyện/quận/thành phố/thị xã</w:t>
      </w:r>
      <w:r w:rsidR="001B47CB" w:rsidRPr="00643B54">
        <w:rPr>
          <w:sz w:val="28"/>
          <w:szCs w:val="28"/>
        </w:rPr>
        <w:t xml:space="preserve"> </w:t>
      </w:r>
      <w:r w:rsidR="00744336" w:rsidRPr="00643B54">
        <w:rPr>
          <w:sz w:val="28"/>
          <w:szCs w:val="28"/>
        </w:rPr>
        <w:t xml:space="preserve">trở lên </w:t>
      </w:r>
      <w:r w:rsidR="001B47CB" w:rsidRPr="00643B54">
        <w:rPr>
          <w:sz w:val="28"/>
          <w:szCs w:val="28"/>
        </w:rPr>
        <w:t xml:space="preserve">trên địa bàn </w:t>
      </w:r>
      <w:r w:rsidR="0099700F" w:rsidRPr="00643B54">
        <w:rPr>
          <w:sz w:val="28"/>
          <w:szCs w:val="28"/>
        </w:rPr>
        <w:t xml:space="preserve">một </w:t>
      </w:r>
      <w:r w:rsidR="001B47CB" w:rsidRPr="00643B54">
        <w:rPr>
          <w:sz w:val="28"/>
          <w:szCs w:val="28"/>
        </w:rPr>
        <w:t>tỉnh/thành phố</w:t>
      </w:r>
      <w:r w:rsidR="00AF77F2" w:rsidRPr="00643B54">
        <w:rPr>
          <w:sz w:val="28"/>
          <w:szCs w:val="28"/>
        </w:rPr>
        <w:t xml:space="preserve"> trong vòng </w:t>
      </w:r>
      <w:r w:rsidR="00AE4ED6" w:rsidRPr="00643B54">
        <w:rPr>
          <w:sz w:val="28"/>
          <w:szCs w:val="28"/>
        </w:rPr>
        <w:t>14</w:t>
      </w:r>
      <w:r w:rsidR="00AF77F2" w:rsidRPr="00643B54">
        <w:rPr>
          <w:sz w:val="28"/>
          <w:szCs w:val="28"/>
        </w:rPr>
        <w:t xml:space="preserve"> ngày</w:t>
      </w:r>
      <w:r w:rsidRPr="00643B54">
        <w:rPr>
          <w:sz w:val="28"/>
          <w:szCs w:val="28"/>
        </w:rPr>
        <w:t>.</w:t>
      </w:r>
      <w:r w:rsidR="001B47CB" w:rsidRPr="00643B54">
        <w:rPr>
          <w:b/>
          <w:bCs/>
          <w:sz w:val="28"/>
          <w:szCs w:val="28"/>
        </w:rPr>
        <w:t xml:space="preserve"> </w:t>
      </w:r>
    </w:p>
    <w:p w14:paraId="095E8F4C" w14:textId="77777777" w:rsidR="000132D8" w:rsidRPr="00643B54" w:rsidRDefault="000132D8" w:rsidP="00BE58DF">
      <w:pPr>
        <w:spacing w:before="120" w:after="120"/>
        <w:ind w:firstLine="720"/>
        <w:jc w:val="both"/>
        <w:rPr>
          <w:sz w:val="28"/>
          <w:szCs w:val="28"/>
        </w:rPr>
      </w:pPr>
      <w:r w:rsidRPr="00643B54">
        <w:rPr>
          <w:sz w:val="28"/>
          <w:szCs w:val="28"/>
        </w:rPr>
        <w:t xml:space="preserve">Yêu cầu duy trì việc phát hiện </w:t>
      </w:r>
      <w:r w:rsidR="00703139" w:rsidRPr="00643B54">
        <w:rPr>
          <w:sz w:val="28"/>
          <w:szCs w:val="28"/>
        </w:rPr>
        <w:t>sớm</w:t>
      </w:r>
      <w:r w:rsidRPr="00643B54">
        <w:rPr>
          <w:sz w:val="28"/>
          <w:szCs w:val="28"/>
        </w:rPr>
        <w:t xml:space="preserve"> các ổ dịch mới trong cộng đồng, xử lý triệt để ổ dịch mới, tiếp tục duy trì khống chế các ổ dịch cũ đang hoạt động, hạn chế tối đa dịch bùng phát lớn, lan tràn trong cộng đồng.</w:t>
      </w:r>
      <w:r w:rsidR="00330581" w:rsidRPr="00643B54">
        <w:rPr>
          <w:sz w:val="28"/>
          <w:szCs w:val="28"/>
        </w:rPr>
        <w:t xml:space="preserve"> Các nội dung giám sát bao gồm các hoạt động sau:</w:t>
      </w:r>
    </w:p>
    <w:p w14:paraId="0BAC0D63" w14:textId="45B95620" w:rsidR="00901EC5" w:rsidRPr="00643B54" w:rsidRDefault="00901EC5" w:rsidP="00BE58DF">
      <w:pPr>
        <w:spacing w:before="120" w:after="120"/>
        <w:ind w:firstLine="720"/>
        <w:jc w:val="both"/>
        <w:rPr>
          <w:sz w:val="28"/>
          <w:szCs w:val="28"/>
        </w:rPr>
      </w:pPr>
      <w:r w:rsidRPr="00643B54">
        <w:rPr>
          <w:sz w:val="28"/>
          <w:szCs w:val="28"/>
        </w:rPr>
        <w:t xml:space="preserve">- Tiếp tục thực hiện giám sát phát hiện các </w:t>
      </w:r>
      <w:r w:rsidR="00D92F23" w:rsidRPr="00643B54">
        <w:rPr>
          <w:sz w:val="28"/>
          <w:szCs w:val="28"/>
        </w:rPr>
        <w:t>ca</w:t>
      </w:r>
      <w:r w:rsidRPr="00643B54">
        <w:rPr>
          <w:sz w:val="28"/>
          <w:szCs w:val="28"/>
        </w:rPr>
        <w:t xml:space="preserve"> bệnh nghi ngờ tại cộng đồng, cơ sở điều trị và tại cửa khẩu</w:t>
      </w:r>
      <w:r w:rsidR="0088247C" w:rsidRPr="00643B54">
        <w:rPr>
          <w:sz w:val="28"/>
          <w:szCs w:val="28"/>
        </w:rPr>
        <w:t xml:space="preserve"> theo hướng dẫn của Bộ Y tế.</w:t>
      </w:r>
    </w:p>
    <w:p w14:paraId="628A39F9" w14:textId="6574BCE0" w:rsidR="000132D8" w:rsidRPr="00643B54" w:rsidRDefault="000132D8" w:rsidP="00BE58DF">
      <w:pPr>
        <w:spacing w:before="120" w:after="120"/>
        <w:ind w:firstLine="720"/>
        <w:jc w:val="both"/>
        <w:rPr>
          <w:sz w:val="28"/>
          <w:szCs w:val="28"/>
        </w:rPr>
      </w:pPr>
      <w:r w:rsidRPr="00643B54">
        <w:rPr>
          <w:sz w:val="28"/>
          <w:szCs w:val="28"/>
        </w:rPr>
        <w:t xml:space="preserve">- </w:t>
      </w:r>
      <w:r w:rsidR="00B74B64" w:rsidRPr="00643B54">
        <w:rPr>
          <w:sz w:val="28"/>
          <w:szCs w:val="28"/>
        </w:rPr>
        <w:t xml:space="preserve">Tại </w:t>
      </w:r>
      <w:r w:rsidRPr="00643B54">
        <w:rPr>
          <w:sz w:val="28"/>
          <w:szCs w:val="28"/>
        </w:rPr>
        <w:t xml:space="preserve">các </w:t>
      </w:r>
      <w:r w:rsidR="00A020B2" w:rsidRPr="00643B54">
        <w:rPr>
          <w:sz w:val="28"/>
          <w:szCs w:val="28"/>
        </w:rPr>
        <w:t xml:space="preserve">huyện/quận/thành phố/thị xã </w:t>
      </w:r>
      <w:r w:rsidRPr="00643B54">
        <w:rPr>
          <w:sz w:val="28"/>
          <w:szCs w:val="28"/>
        </w:rPr>
        <w:t xml:space="preserve">chưa ghi nhận </w:t>
      </w:r>
      <w:r w:rsidR="00D92F23" w:rsidRPr="00643B54">
        <w:rPr>
          <w:sz w:val="28"/>
          <w:szCs w:val="28"/>
        </w:rPr>
        <w:t>ca</w:t>
      </w:r>
      <w:r w:rsidRPr="00643B54">
        <w:rPr>
          <w:sz w:val="28"/>
          <w:szCs w:val="28"/>
        </w:rPr>
        <w:t xml:space="preserve"> bệnh</w:t>
      </w:r>
      <w:r w:rsidR="007C172C" w:rsidRPr="00643B54">
        <w:rPr>
          <w:sz w:val="28"/>
          <w:szCs w:val="28"/>
        </w:rPr>
        <w:t xml:space="preserve"> xác định</w:t>
      </w:r>
      <w:r w:rsidRPr="00643B54">
        <w:rPr>
          <w:sz w:val="28"/>
          <w:szCs w:val="28"/>
        </w:rPr>
        <w:t>: Giám sát, điều tra dịch tễ, lấy mẫu xét nghiệm</w:t>
      </w:r>
      <w:r w:rsidR="00AB0063" w:rsidRPr="00643B54">
        <w:rPr>
          <w:sz w:val="28"/>
          <w:szCs w:val="28"/>
        </w:rPr>
        <w:t>, cách ly</w:t>
      </w:r>
      <w:r w:rsidRPr="00643B54">
        <w:rPr>
          <w:sz w:val="28"/>
          <w:szCs w:val="28"/>
        </w:rPr>
        <w:t xml:space="preserve"> tất cả các </w:t>
      </w:r>
      <w:r w:rsidR="00D92F23" w:rsidRPr="00643B54">
        <w:rPr>
          <w:sz w:val="28"/>
          <w:szCs w:val="28"/>
        </w:rPr>
        <w:t>ca</w:t>
      </w:r>
      <w:r w:rsidRPr="00643B54">
        <w:rPr>
          <w:sz w:val="28"/>
          <w:szCs w:val="28"/>
        </w:rPr>
        <w:t xml:space="preserve"> bệnh nghi ngờ</w:t>
      </w:r>
      <w:r w:rsidR="00AB0063" w:rsidRPr="00643B54">
        <w:rPr>
          <w:sz w:val="28"/>
          <w:szCs w:val="28"/>
        </w:rPr>
        <w:t>, người tiếp xúc gần với ca bệnh xác định</w:t>
      </w:r>
      <w:r w:rsidRPr="00643B54">
        <w:rPr>
          <w:sz w:val="28"/>
          <w:szCs w:val="28"/>
        </w:rPr>
        <w:t xml:space="preserve">. </w:t>
      </w:r>
    </w:p>
    <w:p w14:paraId="6BDEE956" w14:textId="6333C050" w:rsidR="006664FA" w:rsidRPr="00643B54" w:rsidRDefault="000132D8" w:rsidP="00BE58DF">
      <w:pPr>
        <w:spacing w:before="120" w:after="120"/>
        <w:ind w:firstLine="720"/>
        <w:jc w:val="both"/>
        <w:rPr>
          <w:sz w:val="28"/>
          <w:szCs w:val="28"/>
        </w:rPr>
      </w:pPr>
      <w:r w:rsidRPr="00643B54">
        <w:rPr>
          <w:sz w:val="28"/>
          <w:szCs w:val="28"/>
        </w:rPr>
        <w:lastRenderedPageBreak/>
        <w:t xml:space="preserve">- </w:t>
      </w:r>
      <w:r w:rsidR="001B7176" w:rsidRPr="00643B54">
        <w:rPr>
          <w:sz w:val="28"/>
          <w:szCs w:val="28"/>
        </w:rPr>
        <w:t xml:space="preserve">Tại </w:t>
      </w:r>
      <w:r w:rsidR="006664FA" w:rsidRPr="00643B54">
        <w:rPr>
          <w:sz w:val="28"/>
          <w:szCs w:val="28"/>
        </w:rPr>
        <w:t xml:space="preserve">các </w:t>
      </w:r>
      <w:r w:rsidR="00A020B2" w:rsidRPr="00643B54">
        <w:rPr>
          <w:sz w:val="28"/>
          <w:szCs w:val="28"/>
        </w:rPr>
        <w:t xml:space="preserve">huyện/quận/thành phố/thị xã </w:t>
      </w:r>
      <w:r w:rsidR="006664FA" w:rsidRPr="00643B54">
        <w:rPr>
          <w:sz w:val="28"/>
          <w:szCs w:val="28"/>
        </w:rPr>
        <w:t xml:space="preserve">đã ghi nhận </w:t>
      </w:r>
      <w:r w:rsidR="00D92F23" w:rsidRPr="00643B54">
        <w:rPr>
          <w:sz w:val="28"/>
          <w:szCs w:val="28"/>
        </w:rPr>
        <w:t>ca</w:t>
      </w:r>
      <w:r w:rsidR="006664FA" w:rsidRPr="00643B54">
        <w:rPr>
          <w:sz w:val="28"/>
          <w:szCs w:val="28"/>
        </w:rPr>
        <w:t xml:space="preserve"> bệnh</w:t>
      </w:r>
      <w:r w:rsidR="007C172C" w:rsidRPr="00643B54">
        <w:rPr>
          <w:sz w:val="28"/>
          <w:szCs w:val="28"/>
        </w:rPr>
        <w:t xml:space="preserve"> xác định</w:t>
      </w:r>
      <w:r w:rsidRPr="00643B54">
        <w:rPr>
          <w:sz w:val="28"/>
          <w:szCs w:val="28"/>
        </w:rPr>
        <w:t xml:space="preserve">: </w:t>
      </w:r>
    </w:p>
    <w:p w14:paraId="61AA66F3" w14:textId="09E7A583" w:rsidR="006664FA" w:rsidRPr="00643B54" w:rsidRDefault="006664FA" w:rsidP="00BE58DF">
      <w:pPr>
        <w:spacing w:before="120" w:after="120"/>
        <w:ind w:firstLine="720"/>
        <w:jc w:val="both"/>
        <w:rPr>
          <w:sz w:val="28"/>
          <w:szCs w:val="28"/>
        </w:rPr>
      </w:pPr>
      <w:r w:rsidRPr="00643B54">
        <w:rPr>
          <w:sz w:val="28"/>
          <w:szCs w:val="28"/>
        </w:rPr>
        <w:t xml:space="preserve">+ </w:t>
      </w:r>
      <w:r w:rsidR="000132D8" w:rsidRPr="00643B54">
        <w:rPr>
          <w:sz w:val="28"/>
          <w:szCs w:val="28"/>
        </w:rPr>
        <w:t xml:space="preserve">Giám sát, điều tra dịch tễ, lấy mẫu xét nghiệm </w:t>
      </w:r>
      <w:r w:rsidR="001B7176" w:rsidRPr="00643B54">
        <w:rPr>
          <w:sz w:val="28"/>
          <w:szCs w:val="28"/>
        </w:rPr>
        <w:t>để khẳng định tối thiểu</w:t>
      </w:r>
      <w:r w:rsidR="000132D8" w:rsidRPr="00643B54">
        <w:rPr>
          <w:sz w:val="28"/>
          <w:szCs w:val="28"/>
        </w:rPr>
        <w:t xml:space="preserve"> 5 </w:t>
      </w:r>
      <w:r w:rsidR="00D92F23" w:rsidRPr="00643B54">
        <w:rPr>
          <w:sz w:val="28"/>
          <w:szCs w:val="28"/>
        </w:rPr>
        <w:t>ca</w:t>
      </w:r>
      <w:r w:rsidR="000132D8" w:rsidRPr="00643B54">
        <w:rPr>
          <w:sz w:val="28"/>
          <w:szCs w:val="28"/>
        </w:rPr>
        <w:t xml:space="preserve"> bệnh</w:t>
      </w:r>
      <w:r w:rsidR="007C172C" w:rsidRPr="00643B54">
        <w:rPr>
          <w:sz w:val="28"/>
          <w:szCs w:val="28"/>
        </w:rPr>
        <w:t xml:space="preserve"> xác định</w:t>
      </w:r>
      <w:r w:rsidR="000132D8" w:rsidRPr="00643B54">
        <w:rPr>
          <w:sz w:val="28"/>
          <w:szCs w:val="28"/>
        </w:rPr>
        <w:t xml:space="preserve"> phát hiện đầu tiên</w:t>
      </w:r>
      <w:r w:rsidRPr="00643B54">
        <w:rPr>
          <w:sz w:val="28"/>
          <w:szCs w:val="28"/>
        </w:rPr>
        <w:t xml:space="preserve"> ở ổ dịch mới</w:t>
      </w:r>
      <w:r w:rsidR="001B7176" w:rsidRPr="00643B54">
        <w:rPr>
          <w:sz w:val="28"/>
          <w:szCs w:val="28"/>
        </w:rPr>
        <w:t xml:space="preserve">. Những </w:t>
      </w:r>
      <w:r w:rsidR="00D92F23" w:rsidRPr="00643B54">
        <w:rPr>
          <w:sz w:val="28"/>
          <w:szCs w:val="28"/>
        </w:rPr>
        <w:t>ca</w:t>
      </w:r>
      <w:r w:rsidR="001B7176" w:rsidRPr="00643B54">
        <w:rPr>
          <w:sz w:val="28"/>
          <w:szCs w:val="28"/>
        </w:rPr>
        <w:t xml:space="preserve"> tiếp theo lấy mẫu theo chỉ định </w:t>
      </w:r>
      <w:r w:rsidR="00875DF2" w:rsidRPr="00643B54">
        <w:rPr>
          <w:sz w:val="28"/>
          <w:szCs w:val="28"/>
        </w:rPr>
        <w:t>của Viện Vệ sinh dịc</w:t>
      </w:r>
      <w:r w:rsidR="00AB2B4B" w:rsidRPr="00643B54">
        <w:rPr>
          <w:sz w:val="28"/>
          <w:szCs w:val="28"/>
        </w:rPr>
        <w:t>h</w:t>
      </w:r>
      <w:r w:rsidR="00875DF2" w:rsidRPr="00643B54">
        <w:rPr>
          <w:sz w:val="28"/>
          <w:szCs w:val="28"/>
        </w:rPr>
        <w:t xml:space="preserve"> tễ</w:t>
      </w:r>
      <w:r w:rsidR="00AB2B4B" w:rsidRPr="00643B54">
        <w:rPr>
          <w:sz w:val="28"/>
          <w:szCs w:val="28"/>
        </w:rPr>
        <w:t xml:space="preserve">, Viện </w:t>
      </w:r>
      <w:r w:rsidR="00875DF2" w:rsidRPr="00643B54">
        <w:rPr>
          <w:sz w:val="28"/>
          <w:szCs w:val="28"/>
        </w:rPr>
        <w:t>Pasteur</w:t>
      </w:r>
      <w:r w:rsidR="00AB2B4B" w:rsidRPr="00643B54">
        <w:rPr>
          <w:sz w:val="28"/>
          <w:szCs w:val="28"/>
        </w:rPr>
        <w:t>.</w:t>
      </w:r>
      <w:r w:rsidRPr="00643B54">
        <w:rPr>
          <w:sz w:val="28"/>
          <w:szCs w:val="28"/>
        </w:rPr>
        <w:t xml:space="preserve"> </w:t>
      </w:r>
    </w:p>
    <w:p w14:paraId="613C68E5" w14:textId="26DC05D8" w:rsidR="000132D8" w:rsidRPr="00643B54" w:rsidRDefault="006664FA" w:rsidP="00BE58DF">
      <w:pPr>
        <w:spacing w:before="120" w:after="120"/>
        <w:ind w:firstLine="720"/>
        <w:jc w:val="both"/>
        <w:rPr>
          <w:sz w:val="28"/>
          <w:szCs w:val="28"/>
        </w:rPr>
      </w:pPr>
      <w:r w:rsidRPr="00643B54">
        <w:rPr>
          <w:sz w:val="28"/>
          <w:szCs w:val="28"/>
        </w:rPr>
        <w:t xml:space="preserve">+ Tại các ổ dịch đã xác định và đang hoạt động thì các </w:t>
      </w:r>
      <w:r w:rsidR="00D92F23" w:rsidRPr="00643B54">
        <w:rPr>
          <w:sz w:val="28"/>
          <w:szCs w:val="28"/>
        </w:rPr>
        <w:t>ca</w:t>
      </w:r>
      <w:r w:rsidRPr="00643B54">
        <w:rPr>
          <w:sz w:val="28"/>
          <w:szCs w:val="28"/>
        </w:rPr>
        <w:t xml:space="preserve"> bệnh nghi ngờ </w:t>
      </w:r>
      <w:r w:rsidR="00330581" w:rsidRPr="00643B54">
        <w:rPr>
          <w:sz w:val="28"/>
          <w:szCs w:val="28"/>
        </w:rPr>
        <w:t xml:space="preserve">trong ổ dịch </w:t>
      </w:r>
      <w:r w:rsidRPr="00643B54">
        <w:rPr>
          <w:sz w:val="28"/>
          <w:szCs w:val="28"/>
        </w:rPr>
        <w:t xml:space="preserve">đều được coi là </w:t>
      </w:r>
      <w:r w:rsidR="001B3A7F" w:rsidRPr="00643B54">
        <w:rPr>
          <w:sz w:val="28"/>
          <w:szCs w:val="28"/>
        </w:rPr>
        <w:t>ca</w:t>
      </w:r>
      <w:r w:rsidRPr="00643B54">
        <w:rPr>
          <w:sz w:val="28"/>
          <w:szCs w:val="28"/>
        </w:rPr>
        <w:t xml:space="preserve"> bệnh</w:t>
      </w:r>
      <w:r w:rsidR="00703139" w:rsidRPr="00643B54">
        <w:rPr>
          <w:sz w:val="28"/>
          <w:szCs w:val="28"/>
        </w:rPr>
        <w:t xml:space="preserve"> </w:t>
      </w:r>
      <w:r w:rsidR="006E1F49" w:rsidRPr="00643B54">
        <w:rPr>
          <w:sz w:val="28"/>
          <w:szCs w:val="28"/>
        </w:rPr>
        <w:t xml:space="preserve">lâm sàng </w:t>
      </w:r>
      <w:r w:rsidR="00703139" w:rsidRPr="00643B54">
        <w:rPr>
          <w:sz w:val="28"/>
          <w:szCs w:val="28"/>
        </w:rPr>
        <w:t>và</w:t>
      </w:r>
      <w:r w:rsidRPr="00643B54">
        <w:rPr>
          <w:sz w:val="28"/>
          <w:szCs w:val="28"/>
        </w:rPr>
        <w:t xml:space="preserve"> phải thực hiện đầy đủ các biện pháp phòng, chống dịch </w:t>
      </w:r>
      <w:r w:rsidR="00B74B64" w:rsidRPr="00643B54">
        <w:rPr>
          <w:sz w:val="28"/>
          <w:szCs w:val="28"/>
        </w:rPr>
        <w:t>và chế độ</w:t>
      </w:r>
      <w:r w:rsidRPr="00643B54">
        <w:rPr>
          <w:sz w:val="28"/>
          <w:szCs w:val="28"/>
        </w:rPr>
        <w:t xml:space="preserve"> </w:t>
      </w:r>
      <w:r w:rsidR="00B74B64" w:rsidRPr="00643B54">
        <w:rPr>
          <w:sz w:val="28"/>
          <w:szCs w:val="28"/>
        </w:rPr>
        <w:t>thông tin</w:t>
      </w:r>
      <w:r w:rsidRPr="00643B54">
        <w:rPr>
          <w:sz w:val="28"/>
          <w:szCs w:val="28"/>
        </w:rPr>
        <w:t xml:space="preserve"> báo cáo.</w:t>
      </w:r>
    </w:p>
    <w:p w14:paraId="6590F341" w14:textId="01ACF0AC" w:rsidR="00703139" w:rsidRPr="00643B54" w:rsidRDefault="00703139" w:rsidP="00BE58DF">
      <w:pPr>
        <w:spacing w:before="120" w:after="120"/>
        <w:ind w:firstLine="720"/>
        <w:jc w:val="both"/>
        <w:rPr>
          <w:spacing w:val="-4"/>
          <w:sz w:val="28"/>
          <w:szCs w:val="28"/>
        </w:rPr>
      </w:pPr>
      <w:r w:rsidRPr="00643B54">
        <w:rPr>
          <w:spacing w:val="-4"/>
          <w:sz w:val="28"/>
          <w:szCs w:val="28"/>
        </w:rPr>
        <w:t xml:space="preserve">- Thực hiện theo dõi, giám sát chặt chẽ </w:t>
      </w:r>
      <w:r w:rsidR="00D92F23" w:rsidRPr="00643B54">
        <w:rPr>
          <w:spacing w:val="-4"/>
          <w:sz w:val="28"/>
          <w:szCs w:val="28"/>
        </w:rPr>
        <w:t>người</w:t>
      </w:r>
      <w:r w:rsidR="007C172C" w:rsidRPr="00643B54">
        <w:rPr>
          <w:spacing w:val="-4"/>
          <w:sz w:val="28"/>
          <w:szCs w:val="28"/>
        </w:rPr>
        <w:t xml:space="preserve"> có</w:t>
      </w:r>
      <w:r w:rsidRPr="00643B54">
        <w:rPr>
          <w:spacing w:val="-4"/>
          <w:sz w:val="28"/>
          <w:szCs w:val="28"/>
        </w:rPr>
        <w:t xml:space="preserve"> tiếp xúc gần</w:t>
      </w:r>
      <w:r w:rsidR="007C172C" w:rsidRPr="00643B54">
        <w:rPr>
          <w:spacing w:val="-4"/>
          <w:sz w:val="28"/>
          <w:szCs w:val="28"/>
        </w:rPr>
        <w:t xml:space="preserve"> </w:t>
      </w:r>
      <w:r w:rsidRPr="00643B54">
        <w:rPr>
          <w:spacing w:val="-4"/>
          <w:sz w:val="28"/>
          <w:szCs w:val="28"/>
        </w:rPr>
        <w:t xml:space="preserve">trong vòng 14 ngày </w:t>
      </w:r>
      <w:r w:rsidRPr="00643B54">
        <w:rPr>
          <w:sz w:val="28"/>
          <w:szCs w:val="28"/>
        </w:rPr>
        <w:t>kể từ ngày tiếp xúc lần cuối</w:t>
      </w:r>
      <w:r w:rsidRPr="00643B54">
        <w:rPr>
          <w:spacing w:val="-4"/>
          <w:sz w:val="28"/>
          <w:szCs w:val="28"/>
        </w:rPr>
        <w:t>.</w:t>
      </w:r>
    </w:p>
    <w:p w14:paraId="04D0EB32" w14:textId="3C151D29" w:rsidR="000132D8" w:rsidRPr="00643B54" w:rsidRDefault="000132D8" w:rsidP="00BE58DF">
      <w:pPr>
        <w:spacing w:before="120" w:after="120"/>
        <w:ind w:firstLine="720"/>
        <w:jc w:val="both"/>
        <w:rPr>
          <w:sz w:val="28"/>
          <w:szCs w:val="28"/>
        </w:rPr>
      </w:pPr>
      <w:r w:rsidRPr="00643B54">
        <w:rPr>
          <w:sz w:val="28"/>
          <w:szCs w:val="28"/>
        </w:rPr>
        <w:t>- Tiếp tục thực hiện giám sát viêm phổi nặng nghi do vi rút tại các cơ sở điều trị</w:t>
      </w:r>
      <w:r w:rsidR="0056738C" w:rsidRPr="00643B54">
        <w:rPr>
          <w:sz w:val="28"/>
          <w:szCs w:val="28"/>
        </w:rPr>
        <w:t xml:space="preserve">. Những </w:t>
      </w:r>
      <w:r w:rsidR="00D92F23" w:rsidRPr="00643B54">
        <w:rPr>
          <w:sz w:val="28"/>
          <w:szCs w:val="28"/>
        </w:rPr>
        <w:t>người</w:t>
      </w:r>
      <w:r w:rsidR="0056738C" w:rsidRPr="00643B54">
        <w:rPr>
          <w:sz w:val="28"/>
          <w:szCs w:val="28"/>
        </w:rPr>
        <w:t xml:space="preserve"> này cần được lấy mẫu xét nghiệm </w:t>
      </w:r>
      <w:r w:rsidR="00352A1E" w:rsidRPr="00643B54">
        <w:rPr>
          <w:sz w:val="28"/>
          <w:szCs w:val="28"/>
        </w:rPr>
        <w:t>SARS-CoV-2</w:t>
      </w:r>
      <w:r w:rsidR="0056738C" w:rsidRPr="00643B54">
        <w:rPr>
          <w:sz w:val="28"/>
          <w:szCs w:val="28"/>
        </w:rPr>
        <w:t>.</w:t>
      </w:r>
    </w:p>
    <w:p w14:paraId="45E0D03F" w14:textId="481765D4" w:rsidR="00B74B64" w:rsidRPr="00643B54" w:rsidRDefault="00B74B64" w:rsidP="00BE58DF">
      <w:pPr>
        <w:spacing w:before="120" w:after="120"/>
        <w:ind w:firstLine="720"/>
        <w:jc w:val="both"/>
        <w:rPr>
          <w:sz w:val="28"/>
          <w:szCs w:val="28"/>
        </w:rPr>
      </w:pPr>
      <w:r w:rsidRPr="00643B54">
        <w:rPr>
          <w:sz w:val="28"/>
          <w:szCs w:val="28"/>
        </w:rPr>
        <w:t>- Thực hiện báo cáo theo quy định tại mục 3.5 trong hướng dẫn tạm thời này.</w:t>
      </w:r>
    </w:p>
    <w:p w14:paraId="5DDB83D3" w14:textId="29BD39A7" w:rsidR="00A15EA4" w:rsidRPr="00643B54" w:rsidRDefault="00A15EA4" w:rsidP="00BE58DF">
      <w:pPr>
        <w:spacing w:before="120" w:after="120"/>
        <w:ind w:firstLine="720"/>
        <w:jc w:val="both"/>
        <w:rPr>
          <w:sz w:val="28"/>
          <w:szCs w:val="28"/>
        </w:rPr>
      </w:pPr>
      <w:r w:rsidRPr="00643B54">
        <w:rPr>
          <w:b/>
          <w:bCs/>
          <w:i/>
          <w:sz w:val="28"/>
          <w:szCs w:val="28"/>
        </w:rPr>
        <w:t xml:space="preserve">3.4. </w:t>
      </w:r>
      <w:r w:rsidR="000523B1" w:rsidRPr="00643B54">
        <w:rPr>
          <w:b/>
          <w:bCs/>
          <w:i/>
          <w:sz w:val="28"/>
          <w:szCs w:val="28"/>
        </w:rPr>
        <w:t>Lấy mẫu</w:t>
      </w:r>
      <w:r w:rsidRPr="00643B54">
        <w:rPr>
          <w:b/>
          <w:bCs/>
          <w:i/>
          <w:sz w:val="28"/>
          <w:szCs w:val="28"/>
        </w:rPr>
        <w:t>, bảo quản và vận chuyển bệnh phẩm:</w:t>
      </w:r>
      <w:r w:rsidRPr="00643B54">
        <w:rPr>
          <w:b/>
          <w:bCs/>
          <w:sz w:val="28"/>
          <w:szCs w:val="28"/>
        </w:rPr>
        <w:t xml:space="preserve"> </w:t>
      </w:r>
      <w:r w:rsidR="00B74B64" w:rsidRPr="00643B54">
        <w:rPr>
          <w:sz w:val="28"/>
          <w:szCs w:val="28"/>
        </w:rPr>
        <w:t>C</w:t>
      </w:r>
      <w:r w:rsidRPr="00643B54">
        <w:rPr>
          <w:sz w:val="28"/>
          <w:szCs w:val="28"/>
        </w:rPr>
        <w:t xml:space="preserve">hi tiết tại Phụ lục </w:t>
      </w:r>
      <w:r w:rsidR="00B47DDA" w:rsidRPr="00643B54">
        <w:rPr>
          <w:sz w:val="28"/>
          <w:szCs w:val="28"/>
        </w:rPr>
        <w:t>1</w:t>
      </w:r>
      <w:r w:rsidRPr="00643B54">
        <w:rPr>
          <w:sz w:val="28"/>
          <w:szCs w:val="28"/>
        </w:rPr>
        <w:t xml:space="preserve"> kèm theo.</w:t>
      </w:r>
    </w:p>
    <w:p w14:paraId="495D2B5D" w14:textId="77777777" w:rsidR="00A15EA4" w:rsidRPr="00643B54" w:rsidRDefault="00A15EA4" w:rsidP="00BE58DF">
      <w:pPr>
        <w:widowControl w:val="0"/>
        <w:spacing w:before="120" w:after="120"/>
        <w:ind w:firstLine="720"/>
        <w:jc w:val="both"/>
        <w:rPr>
          <w:b/>
          <w:bCs/>
          <w:i/>
          <w:sz w:val="28"/>
          <w:szCs w:val="28"/>
        </w:rPr>
      </w:pPr>
      <w:r w:rsidRPr="00643B54">
        <w:rPr>
          <w:b/>
          <w:bCs/>
          <w:i/>
          <w:sz w:val="28"/>
          <w:szCs w:val="28"/>
        </w:rPr>
        <w:t>3.5. Thông tin, báo cáo</w:t>
      </w:r>
    </w:p>
    <w:p w14:paraId="3D259447" w14:textId="57756EB5" w:rsidR="00AC17EE" w:rsidRPr="00643B54" w:rsidRDefault="00AC17EE" w:rsidP="00BE58DF">
      <w:pPr>
        <w:widowControl w:val="0"/>
        <w:snapToGrid w:val="0"/>
        <w:spacing w:before="120" w:after="120"/>
        <w:ind w:firstLine="720"/>
        <w:jc w:val="both"/>
        <w:rPr>
          <w:sz w:val="28"/>
          <w:szCs w:val="28"/>
        </w:rPr>
      </w:pPr>
      <w:r w:rsidRPr="00643B54">
        <w:rPr>
          <w:sz w:val="28"/>
          <w:szCs w:val="28"/>
        </w:rPr>
        <w:t>Thời gian chốt số liệu hàng ngày</w:t>
      </w:r>
      <w:r w:rsidR="00895DC3" w:rsidRPr="00643B54">
        <w:rPr>
          <w:sz w:val="28"/>
          <w:szCs w:val="28"/>
        </w:rPr>
        <w:t xml:space="preserve"> ở các tuyến</w:t>
      </w:r>
      <w:r w:rsidRPr="00643B54">
        <w:rPr>
          <w:sz w:val="28"/>
          <w:szCs w:val="28"/>
        </w:rPr>
        <w:t>: từ 8 giờ sáng ngày hôm trước đến 8 giờ sáng ngày hôm sau.</w:t>
      </w:r>
    </w:p>
    <w:p w14:paraId="67F38911" w14:textId="1671D22A" w:rsidR="00E72BB5" w:rsidRPr="00643B54" w:rsidRDefault="00441F45" w:rsidP="00BE58DF">
      <w:pPr>
        <w:widowControl w:val="0"/>
        <w:snapToGrid w:val="0"/>
        <w:spacing w:before="120" w:after="120"/>
        <w:ind w:firstLine="720"/>
        <w:jc w:val="both"/>
        <w:rPr>
          <w:sz w:val="28"/>
          <w:szCs w:val="28"/>
        </w:rPr>
      </w:pPr>
      <w:r w:rsidRPr="00643B54">
        <w:rPr>
          <w:sz w:val="28"/>
          <w:szCs w:val="28"/>
        </w:rPr>
        <w:t>-</w:t>
      </w:r>
      <w:r w:rsidR="00E72BB5" w:rsidRPr="00643B54">
        <w:rPr>
          <w:sz w:val="28"/>
          <w:szCs w:val="28"/>
        </w:rPr>
        <w:t xml:space="preserve"> Trung tâm Kiểm soát bệnh tật tỉnh, thành phố quản lý danh sách và theo dõi tình trạng sức khỏe của </w:t>
      </w:r>
      <w:r w:rsidR="004D5F69" w:rsidRPr="00643B54">
        <w:rPr>
          <w:sz w:val="28"/>
          <w:szCs w:val="28"/>
        </w:rPr>
        <w:t>các</w:t>
      </w:r>
      <w:r w:rsidR="00E72BB5" w:rsidRPr="00643B54">
        <w:rPr>
          <w:sz w:val="28"/>
          <w:szCs w:val="28"/>
        </w:rPr>
        <w:t xml:space="preserve"> </w:t>
      </w:r>
      <w:r w:rsidR="00D92F23" w:rsidRPr="00643B54">
        <w:rPr>
          <w:sz w:val="28"/>
          <w:szCs w:val="28"/>
        </w:rPr>
        <w:t>ca</w:t>
      </w:r>
      <w:r w:rsidR="00E72BB5" w:rsidRPr="00643B54">
        <w:rPr>
          <w:sz w:val="28"/>
          <w:szCs w:val="28"/>
        </w:rPr>
        <w:t xml:space="preserve"> bệnh xác định, </w:t>
      </w:r>
      <w:r w:rsidR="00D92F23" w:rsidRPr="00643B54">
        <w:rPr>
          <w:sz w:val="28"/>
          <w:szCs w:val="28"/>
        </w:rPr>
        <w:t>ca</w:t>
      </w:r>
      <w:r w:rsidR="009C569C" w:rsidRPr="00643B54">
        <w:rPr>
          <w:sz w:val="28"/>
          <w:szCs w:val="28"/>
        </w:rPr>
        <w:t xml:space="preserve"> bệnh</w:t>
      </w:r>
      <w:r w:rsidR="00E72BB5" w:rsidRPr="00643B54">
        <w:rPr>
          <w:sz w:val="28"/>
          <w:szCs w:val="28"/>
        </w:rPr>
        <w:t xml:space="preserve"> nghi ngờ, </w:t>
      </w:r>
      <w:r w:rsidR="00D92F23" w:rsidRPr="00643B54">
        <w:rPr>
          <w:sz w:val="28"/>
          <w:szCs w:val="28"/>
        </w:rPr>
        <w:t>người</w:t>
      </w:r>
      <w:r w:rsidR="00E72BB5" w:rsidRPr="00643B54">
        <w:rPr>
          <w:sz w:val="28"/>
          <w:szCs w:val="28"/>
        </w:rPr>
        <w:t xml:space="preserve"> có tiếp xúc gần</w:t>
      </w:r>
      <w:r w:rsidR="00E02205" w:rsidRPr="00643B54">
        <w:rPr>
          <w:sz w:val="28"/>
          <w:szCs w:val="28"/>
        </w:rPr>
        <w:t>, người tiếp xúc với người tiếp xúc gần</w:t>
      </w:r>
      <w:r w:rsidR="00C823E6" w:rsidRPr="00643B54">
        <w:rPr>
          <w:sz w:val="28"/>
          <w:szCs w:val="28"/>
        </w:rPr>
        <w:t>, số người cách ly</w:t>
      </w:r>
      <w:r w:rsidR="00E72BB5" w:rsidRPr="00643B54">
        <w:rPr>
          <w:sz w:val="28"/>
          <w:szCs w:val="28"/>
        </w:rPr>
        <w:t xml:space="preserve"> trên địa bàn tỉnh, thành phố</w:t>
      </w:r>
      <w:r w:rsidR="00D72724" w:rsidRPr="00643B54">
        <w:rPr>
          <w:sz w:val="28"/>
          <w:szCs w:val="28"/>
        </w:rPr>
        <w:t xml:space="preserve"> (bao gồm tất cả các cơ sở điều trị đóng trên địa bàn)</w:t>
      </w:r>
      <w:r w:rsidR="00E72BB5" w:rsidRPr="00643B54">
        <w:rPr>
          <w:sz w:val="28"/>
          <w:szCs w:val="28"/>
        </w:rPr>
        <w:t xml:space="preserve">; báo cáo số liệu tổng hợp theo biểu mẫu </w:t>
      </w:r>
      <w:r w:rsidR="000D5A9F" w:rsidRPr="00643B54">
        <w:rPr>
          <w:sz w:val="28"/>
          <w:szCs w:val="28"/>
        </w:rPr>
        <w:t>7</w:t>
      </w:r>
      <w:r w:rsidR="00E72BB5" w:rsidRPr="00643B54">
        <w:rPr>
          <w:sz w:val="28"/>
          <w:szCs w:val="28"/>
        </w:rPr>
        <w:t xml:space="preserve"> và báo cáo danh sách </w:t>
      </w:r>
      <w:r w:rsidR="00D92F23" w:rsidRPr="00643B54">
        <w:rPr>
          <w:sz w:val="28"/>
          <w:szCs w:val="28"/>
        </w:rPr>
        <w:t>ca</w:t>
      </w:r>
      <w:r w:rsidR="00E72BB5" w:rsidRPr="00643B54">
        <w:rPr>
          <w:sz w:val="28"/>
          <w:szCs w:val="28"/>
        </w:rPr>
        <w:t xml:space="preserve"> bệnh xác định, </w:t>
      </w:r>
      <w:r w:rsidR="00D92F23" w:rsidRPr="00643B54">
        <w:rPr>
          <w:sz w:val="28"/>
          <w:szCs w:val="28"/>
        </w:rPr>
        <w:t>ca</w:t>
      </w:r>
      <w:r w:rsidR="00E72BB5" w:rsidRPr="00643B54">
        <w:rPr>
          <w:sz w:val="28"/>
          <w:szCs w:val="28"/>
        </w:rPr>
        <w:t xml:space="preserve"> nghi ngờ mắc bệnh theo biểu mẫu </w:t>
      </w:r>
      <w:r w:rsidR="0088247C" w:rsidRPr="00643B54">
        <w:rPr>
          <w:sz w:val="28"/>
          <w:szCs w:val="28"/>
        </w:rPr>
        <w:t>4</w:t>
      </w:r>
      <w:r w:rsidR="00E72BB5" w:rsidRPr="00643B54">
        <w:rPr>
          <w:sz w:val="28"/>
          <w:szCs w:val="28"/>
        </w:rPr>
        <w:t xml:space="preserve"> gửi các Viện Vệ sinh Dịch tễ, </w:t>
      </w:r>
      <w:r w:rsidR="00950ED4" w:rsidRPr="000B5DCA">
        <w:rPr>
          <w:sz w:val="28"/>
          <w:szCs w:val="28"/>
        </w:rPr>
        <w:t xml:space="preserve">Viện </w:t>
      </w:r>
      <w:r w:rsidR="00E72BB5" w:rsidRPr="00643B54">
        <w:rPr>
          <w:sz w:val="28"/>
          <w:szCs w:val="28"/>
        </w:rPr>
        <w:t xml:space="preserve">Pasteur trước </w:t>
      </w:r>
      <w:r w:rsidR="00607AC6" w:rsidRPr="00643B54">
        <w:rPr>
          <w:sz w:val="28"/>
          <w:szCs w:val="28"/>
        </w:rPr>
        <w:t>1</w:t>
      </w:r>
      <w:r w:rsidR="006F59E6" w:rsidRPr="00643B54">
        <w:rPr>
          <w:sz w:val="28"/>
          <w:szCs w:val="28"/>
        </w:rPr>
        <w:t>1</w:t>
      </w:r>
      <w:r w:rsidR="00950ED4" w:rsidRPr="000B5DCA">
        <w:rPr>
          <w:sz w:val="28"/>
          <w:szCs w:val="28"/>
        </w:rPr>
        <w:t xml:space="preserve"> giờ </w:t>
      </w:r>
      <w:r w:rsidR="00E72BB5" w:rsidRPr="00643B54">
        <w:rPr>
          <w:sz w:val="28"/>
          <w:szCs w:val="28"/>
        </w:rPr>
        <w:t>00 hàng ngày.</w:t>
      </w:r>
    </w:p>
    <w:p w14:paraId="668E2737" w14:textId="71AFD0FC" w:rsidR="00E72BB5" w:rsidRPr="00643B54" w:rsidRDefault="00441F45" w:rsidP="00BE58DF">
      <w:pPr>
        <w:widowControl w:val="0"/>
        <w:snapToGrid w:val="0"/>
        <w:spacing w:before="120" w:after="120"/>
        <w:ind w:firstLine="720"/>
        <w:jc w:val="both"/>
        <w:rPr>
          <w:sz w:val="28"/>
          <w:szCs w:val="28"/>
        </w:rPr>
      </w:pPr>
      <w:r w:rsidRPr="00643B54">
        <w:rPr>
          <w:sz w:val="28"/>
          <w:szCs w:val="28"/>
        </w:rPr>
        <w:t>-</w:t>
      </w:r>
      <w:r w:rsidR="00E72BB5" w:rsidRPr="00643B54">
        <w:rPr>
          <w:sz w:val="28"/>
          <w:szCs w:val="28"/>
        </w:rPr>
        <w:t xml:space="preserve"> Các Viện Vệ sinh Dịch tễ, </w:t>
      </w:r>
      <w:r w:rsidR="00950ED4" w:rsidRPr="000B5DCA">
        <w:rPr>
          <w:sz w:val="28"/>
          <w:szCs w:val="28"/>
        </w:rPr>
        <w:t xml:space="preserve">Viện </w:t>
      </w:r>
      <w:r w:rsidR="00E72BB5" w:rsidRPr="00643B54">
        <w:rPr>
          <w:sz w:val="28"/>
          <w:szCs w:val="28"/>
        </w:rPr>
        <w:t xml:space="preserve">Pasteur quản lý danh sách và theo dõi tình trạng sức khỏe của </w:t>
      </w:r>
      <w:r w:rsidR="006F3BFC" w:rsidRPr="00643B54">
        <w:rPr>
          <w:sz w:val="28"/>
          <w:szCs w:val="28"/>
        </w:rPr>
        <w:t>các ca</w:t>
      </w:r>
      <w:r w:rsidR="00E72BB5" w:rsidRPr="00643B54">
        <w:rPr>
          <w:sz w:val="28"/>
          <w:szCs w:val="28"/>
        </w:rPr>
        <w:t xml:space="preserve"> bệnh xác định, </w:t>
      </w:r>
      <w:r w:rsidR="00D92F23" w:rsidRPr="00643B54">
        <w:rPr>
          <w:sz w:val="28"/>
          <w:szCs w:val="28"/>
        </w:rPr>
        <w:t>ca</w:t>
      </w:r>
      <w:r w:rsidR="009C569C" w:rsidRPr="00643B54">
        <w:rPr>
          <w:sz w:val="28"/>
          <w:szCs w:val="28"/>
        </w:rPr>
        <w:t xml:space="preserve"> bệnh</w:t>
      </w:r>
      <w:r w:rsidR="00E72BB5" w:rsidRPr="00643B54">
        <w:rPr>
          <w:sz w:val="28"/>
          <w:szCs w:val="28"/>
        </w:rPr>
        <w:t xml:space="preserve"> nghi ngờ</w:t>
      </w:r>
      <w:r w:rsidR="0067182A" w:rsidRPr="00643B54">
        <w:rPr>
          <w:sz w:val="28"/>
          <w:szCs w:val="28"/>
        </w:rPr>
        <w:t>, số người tiếp xúc gần</w:t>
      </w:r>
      <w:r w:rsidR="00CD56B7" w:rsidRPr="00643B54">
        <w:rPr>
          <w:sz w:val="28"/>
          <w:szCs w:val="28"/>
        </w:rPr>
        <w:t>, số người cách ly</w:t>
      </w:r>
      <w:r w:rsidR="00F85D3F" w:rsidRPr="00643B54">
        <w:rPr>
          <w:sz w:val="28"/>
          <w:szCs w:val="28"/>
        </w:rPr>
        <w:t xml:space="preserve"> </w:t>
      </w:r>
      <w:r w:rsidR="00E72BB5" w:rsidRPr="00643B54">
        <w:rPr>
          <w:sz w:val="28"/>
          <w:szCs w:val="28"/>
        </w:rPr>
        <w:t xml:space="preserve">trên địa bàn khu vực phụ trách; báo cáo số liệu tổng hợp theo biểu mẫu </w:t>
      </w:r>
      <w:r w:rsidR="000D5A9F" w:rsidRPr="00643B54">
        <w:rPr>
          <w:sz w:val="28"/>
          <w:szCs w:val="28"/>
        </w:rPr>
        <w:t>7</w:t>
      </w:r>
      <w:r w:rsidR="00E72BB5" w:rsidRPr="00643B54">
        <w:rPr>
          <w:sz w:val="28"/>
          <w:szCs w:val="28"/>
        </w:rPr>
        <w:t xml:space="preserve"> và báo cáo danh sách </w:t>
      </w:r>
      <w:r w:rsidR="00D92F23" w:rsidRPr="00643B54">
        <w:rPr>
          <w:sz w:val="28"/>
          <w:szCs w:val="28"/>
        </w:rPr>
        <w:t>ca</w:t>
      </w:r>
      <w:r w:rsidR="00E72BB5" w:rsidRPr="00643B54">
        <w:rPr>
          <w:sz w:val="28"/>
          <w:szCs w:val="28"/>
        </w:rPr>
        <w:t xml:space="preserve"> bệnh xác định, </w:t>
      </w:r>
      <w:r w:rsidR="00D92F23" w:rsidRPr="00643B54">
        <w:rPr>
          <w:sz w:val="28"/>
          <w:szCs w:val="28"/>
        </w:rPr>
        <w:t>ca</w:t>
      </w:r>
      <w:r w:rsidR="00E72BB5" w:rsidRPr="00643B54">
        <w:rPr>
          <w:sz w:val="28"/>
          <w:szCs w:val="28"/>
        </w:rPr>
        <w:t xml:space="preserve"> nghi ngờ mắc bệnh theo biểu mẫu </w:t>
      </w:r>
      <w:r w:rsidR="0088247C" w:rsidRPr="00643B54">
        <w:rPr>
          <w:sz w:val="28"/>
          <w:szCs w:val="28"/>
        </w:rPr>
        <w:t>4</w:t>
      </w:r>
      <w:r w:rsidR="00E72BB5" w:rsidRPr="00643B54">
        <w:rPr>
          <w:sz w:val="28"/>
          <w:szCs w:val="28"/>
        </w:rPr>
        <w:t xml:space="preserve"> gửi Cục Y tế dự phòng trước </w:t>
      </w:r>
      <w:r w:rsidR="0090634C" w:rsidRPr="00643B54">
        <w:rPr>
          <w:sz w:val="28"/>
          <w:szCs w:val="28"/>
        </w:rPr>
        <w:t>1</w:t>
      </w:r>
      <w:r w:rsidR="00F43FA5" w:rsidRPr="00643B54">
        <w:rPr>
          <w:sz w:val="28"/>
          <w:szCs w:val="28"/>
        </w:rPr>
        <w:t>3</w:t>
      </w:r>
      <w:r w:rsidR="00950ED4" w:rsidRPr="000B5DCA">
        <w:rPr>
          <w:sz w:val="28"/>
          <w:szCs w:val="28"/>
        </w:rPr>
        <w:t xml:space="preserve"> giờ</w:t>
      </w:r>
      <w:r w:rsidR="00950ED4" w:rsidRPr="00643B54">
        <w:rPr>
          <w:sz w:val="28"/>
          <w:szCs w:val="28"/>
        </w:rPr>
        <w:t xml:space="preserve"> </w:t>
      </w:r>
      <w:r w:rsidR="00E72BB5" w:rsidRPr="00643B54">
        <w:rPr>
          <w:sz w:val="28"/>
          <w:szCs w:val="28"/>
        </w:rPr>
        <w:t xml:space="preserve">00 </w:t>
      </w:r>
      <w:r w:rsidR="00AC17EE" w:rsidRPr="00643B54">
        <w:rPr>
          <w:sz w:val="28"/>
          <w:szCs w:val="28"/>
        </w:rPr>
        <w:t>hàng ngày</w:t>
      </w:r>
      <w:r w:rsidR="00E72BB5" w:rsidRPr="00643B54">
        <w:rPr>
          <w:sz w:val="28"/>
          <w:szCs w:val="28"/>
        </w:rPr>
        <w:t>.</w:t>
      </w:r>
    </w:p>
    <w:p w14:paraId="70011BB6" w14:textId="6C8CFDC4" w:rsidR="00311CCA" w:rsidRPr="00643B54" w:rsidRDefault="00441F45" w:rsidP="00BE58DF">
      <w:pPr>
        <w:widowControl w:val="0"/>
        <w:snapToGrid w:val="0"/>
        <w:spacing w:before="120" w:after="120"/>
        <w:ind w:firstLine="720"/>
        <w:jc w:val="both"/>
        <w:rPr>
          <w:sz w:val="28"/>
          <w:szCs w:val="28"/>
        </w:rPr>
      </w:pPr>
      <w:r w:rsidRPr="00643B54">
        <w:rPr>
          <w:sz w:val="28"/>
          <w:szCs w:val="28"/>
        </w:rPr>
        <w:t>-</w:t>
      </w:r>
      <w:r w:rsidR="00311CCA" w:rsidRPr="00643B54">
        <w:rPr>
          <w:sz w:val="28"/>
          <w:szCs w:val="28"/>
        </w:rPr>
        <w:t xml:space="preserve"> Cục Y tế dự phòng tổng hợp báo cáo</w:t>
      </w:r>
      <w:r w:rsidR="00B74B64" w:rsidRPr="00643B54">
        <w:rPr>
          <w:sz w:val="28"/>
          <w:szCs w:val="28"/>
        </w:rPr>
        <w:t xml:space="preserve"> số </w:t>
      </w:r>
      <w:r w:rsidR="00D92F23" w:rsidRPr="00643B54">
        <w:rPr>
          <w:sz w:val="28"/>
          <w:szCs w:val="28"/>
        </w:rPr>
        <w:t>ca</w:t>
      </w:r>
      <w:r w:rsidR="00B74B64" w:rsidRPr="00643B54">
        <w:rPr>
          <w:sz w:val="28"/>
          <w:szCs w:val="28"/>
        </w:rPr>
        <w:t xml:space="preserve"> bệnh xác định, </w:t>
      </w:r>
      <w:r w:rsidR="00D92F23" w:rsidRPr="00643B54">
        <w:rPr>
          <w:sz w:val="28"/>
          <w:szCs w:val="28"/>
        </w:rPr>
        <w:t>ca</w:t>
      </w:r>
      <w:r w:rsidR="009C569C" w:rsidRPr="00643B54">
        <w:rPr>
          <w:sz w:val="28"/>
          <w:szCs w:val="28"/>
        </w:rPr>
        <w:t xml:space="preserve"> bệnh</w:t>
      </w:r>
      <w:r w:rsidR="00B74B64" w:rsidRPr="00643B54">
        <w:rPr>
          <w:sz w:val="28"/>
          <w:szCs w:val="28"/>
        </w:rPr>
        <w:t xml:space="preserve"> nghi ngờ, </w:t>
      </w:r>
      <w:r w:rsidR="0067182A" w:rsidRPr="00643B54">
        <w:rPr>
          <w:sz w:val="28"/>
          <w:szCs w:val="28"/>
        </w:rPr>
        <w:t xml:space="preserve">số </w:t>
      </w:r>
      <w:r w:rsidR="00D92F23" w:rsidRPr="00643B54">
        <w:rPr>
          <w:sz w:val="28"/>
          <w:szCs w:val="28"/>
        </w:rPr>
        <w:t>người</w:t>
      </w:r>
      <w:r w:rsidR="00B74B64" w:rsidRPr="00643B54">
        <w:rPr>
          <w:sz w:val="28"/>
          <w:szCs w:val="28"/>
        </w:rPr>
        <w:t xml:space="preserve"> tiếp xúc gần</w:t>
      </w:r>
      <w:r w:rsidR="00CD56B7" w:rsidRPr="00643B54">
        <w:rPr>
          <w:sz w:val="28"/>
          <w:szCs w:val="28"/>
        </w:rPr>
        <w:t>, số người cách ly</w:t>
      </w:r>
      <w:r w:rsidR="00B74B64" w:rsidRPr="00643B54">
        <w:rPr>
          <w:sz w:val="28"/>
          <w:szCs w:val="28"/>
        </w:rPr>
        <w:t xml:space="preserve"> </w:t>
      </w:r>
      <w:r w:rsidR="00311CCA" w:rsidRPr="00643B54">
        <w:rPr>
          <w:sz w:val="28"/>
          <w:szCs w:val="28"/>
        </w:rPr>
        <w:t>gửi Văn phòng Bộ Y tế trước 1</w:t>
      </w:r>
      <w:r w:rsidR="00D72724" w:rsidRPr="00643B54">
        <w:rPr>
          <w:sz w:val="28"/>
          <w:szCs w:val="28"/>
        </w:rPr>
        <w:t>5</w:t>
      </w:r>
      <w:r w:rsidR="00950ED4" w:rsidRPr="000B5DCA">
        <w:rPr>
          <w:sz w:val="28"/>
          <w:szCs w:val="28"/>
        </w:rPr>
        <w:t xml:space="preserve"> giờ</w:t>
      </w:r>
      <w:r w:rsidR="00950ED4" w:rsidRPr="00643B54">
        <w:rPr>
          <w:sz w:val="28"/>
          <w:szCs w:val="28"/>
        </w:rPr>
        <w:t xml:space="preserve"> </w:t>
      </w:r>
      <w:r w:rsidR="00311CCA" w:rsidRPr="00643B54">
        <w:rPr>
          <w:sz w:val="28"/>
          <w:szCs w:val="28"/>
        </w:rPr>
        <w:t xml:space="preserve">00 </w:t>
      </w:r>
      <w:r w:rsidR="00D72724" w:rsidRPr="00643B54">
        <w:rPr>
          <w:sz w:val="28"/>
          <w:szCs w:val="28"/>
        </w:rPr>
        <w:t xml:space="preserve">hàng </w:t>
      </w:r>
      <w:r w:rsidR="00E72BB5" w:rsidRPr="00643B54">
        <w:rPr>
          <w:sz w:val="28"/>
          <w:szCs w:val="28"/>
        </w:rPr>
        <w:t xml:space="preserve">ngày </w:t>
      </w:r>
      <w:r w:rsidR="00311CCA" w:rsidRPr="00643B54">
        <w:rPr>
          <w:sz w:val="28"/>
          <w:szCs w:val="28"/>
        </w:rPr>
        <w:t>để tổng hợp báo cáo Lãnh đạo Bộ và Ban chỉ đạo Quốc gia.</w:t>
      </w:r>
    </w:p>
    <w:p w14:paraId="0FA01284" w14:textId="3A19413B" w:rsidR="00864E80" w:rsidRPr="00643B54" w:rsidRDefault="00174DA0" w:rsidP="00BE58DF">
      <w:pPr>
        <w:widowControl w:val="0"/>
        <w:snapToGrid w:val="0"/>
        <w:spacing w:before="120" w:after="120"/>
        <w:ind w:firstLine="720"/>
        <w:jc w:val="both"/>
        <w:rPr>
          <w:sz w:val="28"/>
          <w:szCs w:val="28"/>
        </w:rPr>
      </w:pPr>
      <w:r w:rsidRPr="00643B54">
        <w:rPr>
          <w:sz w:val="28"/>
          <w:szCs w:val="28"/>
        </w:rPr>
        <w:t>-</w:t>
      </w:r>
      <w:r w:rsidR="00864E80" w:rsidRPr="00643B54">
        <w:rPr>
          <w:sz w:val="28"/>
          <w:szCs w:val="28"/>
        </w:rPr>
        <w:t xml:space="preserve"> Các phòng xét nghiệm báo cáo kết quả xét nghiệm, số mẫu lấy trong ngày,</w:t>
      </w:r>
      <w:r w:rsidRPr="00643B54">
        <w:rPr>
          <w:sz w:val="28"/>
          <w:szCs w:val="28"/>
        </w:rPr>
        <w:t xml:space="preserve"> </w:t>
      </w:r>
      <w:r w:rsidR="00864E80" w:rsidRPr="00643B54">
        <w:rPr>
          <w:sz w:val="28"/>
          <w:szCs w:val="28"/>
        </w:rPr>
        <w:t>số xét nghiệm… gửi các Viện Vệ sinh Dịch tễ, Viện Pasteur theo phân vùng quản lý trước 11</w:t>
      </w:r>
      <w:r w:rsidR="00950ED4" w:rsidRPr="000B5DCA">
        <w:rPr>
          <w:sz w:val="28"/>
          <w:szCs w:val="28"/>
        </w:rPr>
        <w:t xml:space="preserve"> giờ</w:t>
      </w:r>
      <w:r w:rsidR="00950ED4" w:rsidRPr="00643B54">
        <w:rPr>
          <w:sz w:val="28"/>
          <w:szCs w:val="28"/>
        </w:rPr>
        <w:t xml:space="preserve"> </w:t>
      </w:r>
      <w:r w:rsidR="00864E80" w:rsidRPr="00643B54">
        <w:rPr>
          <w:sz w:val="28"/>
          <w:szCs w:val="28"/>
        </w:rPr>
        <w:t>00 hàng ngày. Các Viện Vệ sinh dịch tễ, Viện Pasteur tổng hợp báo cáo kết quả xét nghiệm, số mẫu lấy trong ngày, số xét nghiệm… theo biểu mẫu số 8 gửi Cục Y tế dự phòng trước 13</w:t>
      </w:r>
      <w:r w:rsidR="00950ED4" w:rsidRPr="000B5DCA">
        <w:rPr>
          <w:sz w:val="28"/>
          <w:szCs w:val="28"/>
        </w:rPr>
        <w:t xml:space="preserve"> giờ</w:t>
      </w:r>
      <w:r w:rsidR="00950ED4" w:rsidRPr="00643B54">
        <w:rPr>
          <w:sz w:val="28"/>
          <w:szCs w:val="28"/>
        </w:rPr>
        <w:t xml:space="preserve"> </w:t>
      </w:r>
      <w:r w:rsidR="00864E80" w:rsidRPr="00643B54">
        <w:rPr>
          <w:sz w:val="28"/>
          <w:szCs w:val="28"/>
        </w:rPr>
        <w:t>00 hàng ngày. Cục Y tế dự phòng báo cáo Ban chỉ đạo trước 16</w:t>
      </w:r>
      <w:r w:rsidR="00950ED4" w:rsidRPr="000B5DCA">
        <w:rPr>
          <w:sz w:val="28"/>
          <w:szCs w:val="28"/>
        </w:rPr>
        <w:t xml:space="preserve"> giờ 00</w:t>
      </w:r>
      <w:r w:rsidR="00864E80" w:rsidRPr="00643B54">
        <w:rPr>
          <w:sz w:val="28"/>
          <w:szCs w:val="28"/>
        </w:rPr>
        <w:t xml:space="preserve"> hàng ngày.</w:t>
      </w:r>
    </w:p>
    <w:p w14:paraId="54148FAE" w14:textId="06D3D538" w:rsidR="00507878" w:rsidRPr="00643B54" w:rsidRDefault="00507878" w:rsidP="00BE58DF">
      <w:pPr>
        <w:widowControl w:val="0"/>
        <w:snapToGrid w:val="0"/>
        <w:spacing w:before="120" w:after="120"/>
        <w:ind w:firstLine="720"/>
        <w:jc w:val="both"/>
        <w:rPr>
          <w:sz w:val="28"/>
          <w:szCs w:val="28"/>
        </w:rPr>
      </w:pPr>
      <w:r w:rsidRPr="00643B54">
        <w:rPr>
          <w:sz w:val="28"/>
          <w:szCs w:val="28"/>
        </w:rPr>
        <w:t>- Đối với mẫu xét nghiệm âm tính với vi rút SAR- CoV- 2, đơn vị xét nghiệm thông báo kết quả cho đơn vị gửi mẫu xét nghiệm.</w:t>
      </w:r>
    </w:p>
    <w:p w14:paraId="6649EE0B" w14:textId="31776BC8" w:rsidR="007C172C" w:rsidRPr="00643B54" w:rsidRDefault="007C172C" w:rsidP="00BE58DF">
      <w:pPr>
        <w:widowControl w:val="0"/>
        <w:snapToGrid w:val="0"/>
        <w:spacing w:before="120" w:after="120"/>
        <w:ind w:firstLine="720"/>
        <w:jc w:val="both"/>
        <w:rPr>
          <w:sz w:val="28"/>
          <w:szCs w:val="28"/>
        </w:rPr>
      </w:pPr>
      <w:r w:rsidRPr="00643B54">
        <w:rPr>
          <w:sz w:val="28"/>
          <w:szCs w:val="28"/>
        </w:rPr>
        <w:t xml:space="preserve">- Thực hiện thông tin, báo cáo đối với bệnh truyền nhiễm nhóm A theo quy </w:t>
      </w:r>
      <w:r w:rsidRPr="00643B54">
        <w:rPr>
          <w:sz w:val="28"/>
          <w:szCs w:val="28"/>
        </w:rPr>
        <w:lastRenderedPageBreak/>
        <w:t xml:space="preserve">định </w:t>
      </w:r>
      <w:r w:rsidR="00DB0865" w:rsidRPr="00643B54">
        <w:rPr>
          <w:sz w:val="28"/>
          <w:szCs w:val="28"/>
        </w:rPr>
        <w:t xml:space="preserve">tại </w:t>
      </w:r>
      <w:r w:rsidRPr="00643B54">
        <w:rPr>
          <w:sz w:val="28"/>
          <w:szCs w:val="28"/>
        </w:rPr>
        <w:t xml:space="preserve">Thông tư số 54/2015/TT-BYT ngày 28 tháng 12 năm 2015 của Bộ Y tế hướng dẫn chế độ khai báo, thông tin, báo cáo bệnh truyền nhiễm. </w:t>
      </w:r>
    </w:p>
    <w:p w14:paraId="70D7847D" w14:textId="77777777" w:rsidR="00A15EA4" w:rsidRPr="00643B54" w:rsidRDefault="00A15EA4" w:rsidP="00BE58DF">
      <w:pPr>
        <w:spacing w:before="120" w:after="120"/>
        <w:ind w:firstLine="720"/>
        <w:jc w:val="both"/>
        <w:rPr>
          <w:b/>
          <w:bCs/>
          <w:sz w:val="28"/>
          <w:szCs w:val="28"/>
        </w:rPr>
      </w:pPr>
      <w:r w:rsidRPr="00643B54">
        <w:rPr>
          <w:b/>
          <w:bCs/>
          <w:sz w:val="28"/>
          <w:szCs w:val="28"/>
        </w:rPr>
        <w:t>III. CÁC BIỆN PHÁP PHÒNG BỆNH</w:t>
      </w:r>
    </w:p>
    <w:p w14:paraId="17029BD6" w14:textId="77777777" w:rsidR="00A15EA4" w:rsidRPr="00643B54" w:rsidRDefault="00A15EA4" w:rsidP="00BE58DF">
      <w:pPr>
        <w:spacing w:before="120" w:after="120"/>
        <w:ind w:firstLine="720"/>
        <w:jc w:val="both"/>
        <w:rPr>
          <w:b/>
          <w:bCs/>
          <w:sz w:val="28"/>
          <w:szCs w:val="28"/>
        </w:rPr>
      </w:pPr>
      <w:r w:rsidRPr="00643B54">
        <w:rPr>
          <w:b/>
          <w:bCs/>
          <w:sz w:val="28"/>
          <w:szCs w:val="28"/>
        </w:rPr>
        <w:t>1. Biện pháp phòng bệnh không đặc hiệu</w:t>
      </w:r>
    </w:p>
    <w:p w14:paraId="5A210DEC" w14:textId="3313D360" w:rsidR="00F71CFE" w:rsidRPr="00643B54" w:rsidRDefault="003B7784" w:rsidP="00BE58DF">
      <w:pPr>
        <w:spacing w:before="120" w:after="120"/>
        <w:ind w:firstLine="720"/>
        <w:jc w:val="both"/>
        <w:rPr>
          <w:sz w:val="28"/>
          <w:szCs w:val="28"/>
        </w:rPr>
      </w:pPr>
      <w:r w:rsidRPr="00643B54">
        <w:rPr>
          <w:sz w:val="28"/>
          <w:szCs w:val="28"/>
        </w:rPr>
        <w:t>C</w:t>
      </w:r>
      <w:r w:rsidR="00F71CFE" w:rsidRPr="00643B54">
        <w:rPr>
          <w:sz w:val="28"/>
          <w:szCs w:val="28"/>
        </w:rPr>
        <w:t>hủ động thực hiện các biện pháp phòng bệnh</w:t>
      </w:r>
      <w:r w:rsidR="00A025A8" w:rsidRPr="00643B54">
        <w:rPr>
          <w:sz w:val="28"/>
          <w:szCs w:val="28"/>
        </w:rPr>
        <w:t xml:space="preserve"> sau:</w:t>
      </w:r>
    </w:p>
    <w:p w14:paraId="412004E1" w14:textId="77777777" w:rsidR="00A025A8" w:rsidRPr="00643B54" w:rsidRDefault="00A025A8" w:rsidP="00BE58DF">
      <w:pPr>
        <w:spacing w:before="120" w:after="120"/>
        <w:ind w:firstLine="720"/>
        <w:jc w:val="both"/>
        <w:rPr>
          <w:sz w:val="28"/>
          <w:szCs w:val="28"/>
        </w:rPr>
      </w:pPr>
      <w:r w:rsidRPr="00643B54">
        <w:rPr>
          <w:sz w:val="28"/>
          <w:szCs w:val="28"/>
        </w:rPr>
        <w:t>- Không đến các vùng có dịch bệnh. Hạn chế đến các nơi tập trung đông người. Trong trường hợp đến các nơi tập trung đông người cần thực hiện các biện pháp bảo vệ cá nhân như sử dụng khẩu trang, rửa tay với xà phòng…</w:t>
      </w:r>
    </w:p>
    <w:p w14:paraId="04680608" w14:textId="6BDA3644" w:rsidR="00F71CFE" w:rsidRPr="00643B54" w:rsidRDefault="00F71CFE" w:rsidP="00BE58DF">
      <w:pPr>
        <w:spacing w:before="120" w:after="120"/>
        <w:ind w:firstLine="720"/>
        <w:jc w:val="both"/>
        <w:rPr>
          <w:sz w:val="28"/>
          <w:szCs w:val="28"/>
        </w:rPr>
      </w:pPr>
      <w:r w:rsidRPr="00643B54">
        <w:rPr>
          <w:sz w:val="28"/>
          <w:szCs w:val="28"/>
        </w:rPr>
        <w:t>- Hạn chế tiếp xúc trực tiếp với người bị bệnh đường hô hấp cấp tính (sốt, ho, khó thở); khi cần thiết</w:t>
      </w:r>
      <w:r w:rsidR="006B2725" w:rsidRPr="00643B54">
        <w:rPr>
          <w:sz w:val="28"/>
          <w:szCs w:val="28"/>
        </w:rPr>
        <w:t xml:space="preserve"> tiếp xúc</w:t>
      </w:r>
      <w:r w:rsidRPr="00643B54">
        <w:rPr>
          <w:sz w:val="28"/>
          <w:szCs w:val="28"/>
        </w:rPr>
        <w:t xml:space="preserve"> phải đeo khẩu trang y tế đúng cách và giữ khoảng cách </w:t>
      </w:r>
      <w:r w:rsidR="009760D7" w:rsidRPr="00643B54">
        <w:rPr>
          <w:sz w:val="28"/>
          <w:szCs w:val="28"/>
        </w:rPr>
        <w:t xml:space="preserve">ít nhất 2 mét </w:t>
      </w:r>
      <w:r w:rsidRPr="00643B54">
        <w:rPr>
          <w:sz w:val="28"/>
          <w:szCs w:val="28"/>
        </w:rPr>
        <w:t>khi tiếp xúc.</w:t>
      </w:r>
    </w:p>
    <w:p w14:paraId="25BC0FAA" w14:textId="249D9FA3" w:rsidR="00E27023" w:rsidRPr="00643B54" w:rsidRDefault="00A025A8" w:rsidP="00BE58DF">
      <w:pPr>
        <w:spacing w:before="120" w:after="120"/>
        <w:ind w:firstLine="720"/>
        <w:jc w:val="both"/>
        <w:rPr>
          <w:sz w:val="28"/>
          <w:szCs w:val="28"/>
        </w:rPr>
      </w:pPr>
      <w:r w:rsidRPr="00643B54">
        <w:rPr>
          <w:sz w:val="28"/>
          <w:szCs w:val="28"/>
        </w:rPr>
        <w:t xml:space="preserve">- </w:t>
      </w:r>
      <w:r w:rsidR="00E27023" w:rsidRPr="00643B54">
        <w:rPr>
          <w:sz w:val="28"/>
          <w:szCs w:val="28"/>
        </w:rPr>
        <w:t>Người</w:t>
      </w:r>
      <w:r w:rsidRPr="00643B54">
        <w:rPr>
          <w:sz w:val="28"/>
          <w:szCs w:val="28"/>
        </w:rPr>
        <w:t xml:space="preserve"> có dấu hiệu sốt, ho, khó thở </w:t>
      </w:r>
      <w:r w:rsidR="001225F7" w:rsidRPr="00643B54">
        <w:rPr>
          <w:sz w:val="28"/>
          <w:szCs w:val="28"/>
        </w:rPr>
        <w:t>nên ở nhà,</w:t>
      </w:r>
      <w:r w:rsidR="005C795D" w:rsidRPr="00643B54">
        <w:rPr>
          <w:sz w:val="28"/>
          <w:szCs w:val="28"/>
        </w:rPr>
        <w:t xml:space="preserve"> đeo khẩu trang</w:t>
      </w:r>
      <w:r w:rsidRPr="00643B54">
        <w:rPr>
          <w:sz w:val="28"/>
          <w:szCs w:val="28"/>
        </w:rPr>
        <w:t>, thông báo ngay cho cơ sở y tế gần nhất để được tư vấn, khám, điều trị kịp thời. Gọi điện cho cơ sở y tế trước khi đến để thông tin về các triệu chứng và lịch trình đã di chuyển trong thời gian gần đây để có biện pháp hỗ trợ đúng</w:t>
      </w:r>
      <w:r w:rsidR="00E27023" w:rsidRPr="00643B54">
        <w:rPr>
          <w:sz w:val="28"/>
          <w:szCs w:val="28"/>
        </w:rPr>
        <w:t xml:space="preserve">; </w:t>
      </w:r>
      <w:r w:rsidR="00F71CFE" w:rsidRPr="00643B54">
        <w:rPr>
          <w:sz w:val="28"/>
          <w:szCs w:val="28"/>
        </w:rPr>
        <w:t xml:space="preserve">không nên đến nơi tập trung đông người. </w:t>
      </w:r>
      <w:r w:rsidR="00E27023" w:rsidRPr="00643B54">
        <w:rPr>
          <w:sz w:val="28"/>
          <w:szCs w:val="28"/>
        </w:rPr>
        <w:t>Học sinh, sinh viên</w:t>
      </w:r>
      <w:r w:rsidR="00471D4F" w:rsidRPr="00643B54">
        <w:rPr>
          <w:sz w:val="28"/>
          <w:szCs w:val="28"/>
        </w:rPr>
        <w:t>, người lao động</w:t>
      </w:r>
      <w:r w:rsidR="00E27023" w:rsidRPr="00643B54">
        <w:rPr>
          <w:sz w:val="28"/>
          <w:szCs w:val="28"/>
        </w:rPr>
        <w:t xml:space="preserve"> khi có biểu hiện </w:t>
      </w:r>
      <w:r w:rsidR="00471D4F" w:rsidRPr="00643B54">
        <w:rPr>
          <w:sz w:val="28"/>
          <w:szCs w:val="28"/>
        </w:rPr>
        <w:t>nghi ngờ mắc bệnh thì nghỉ học, nghỉ làm</w:t>
      </w:r>
      <w:r w:rsidR="00E27023" w:rsidRPr="00643B54">
        <w:rPr>
          <w:sz w:val="28"/>
          <w:szCs w:val="28"/>
        </w:rPr>
        <w:t xml:space="preserve"> và thông báo </w:t>
      </w:r>
      <w:r w:rsidR="00471D4F" w:rsidRPr="00643B54">
        <w:rPr>
          <w:sz w:val="28"/>
          <w:szCs w:val="28"/>
        </w:rPr>
        <w:t xml:space="preserve">ngay </w:t>
      </w:r>
      <w:r w:rsidR="00E27023" w:rsidRPr="00643B54">
        <w:rPr>
          <w:sz w:val="28"/>
          <w:szCs w:val="28"/>
        </w:rPr>
        <w:t>cho cơ quan y tế.</w:t>
      </w:r>
    </w:p>
    <w:p w14:paraId="3AB1AD6C" w14:textId="77777777" w:rsidR="00F71CFE" w:rsidRPr="00643B54" w:rsidRDefault="00F71CFE" w:rsidP="00BE58DF">
      <w:pPr>
        <w:spacing w:before="120" w:after="120"/>
        <w:ind w:firstLine="720"/>
        <w:jc w:val="both"/>
        <w:rPr>
          <w:sz w:val="28"/>
          <w:szCs w:val="28"/>
        </w:rPr>
      </w:pPr>
      <w:r w:rsidRPr="00643B54">
        <w:rPr>
          <w:sz w:val="28"/>
          <w:szCs w:val="28"/>
        </w:rPr>
        <w:t xml:space="preserve">- Vệ sinh cá nhân, rửa tay thường xuyên dưới vòi nước chảy bằng xà phòng hoặc dung dịch sát khuẩn </w:t>
      </w:r>
      <w:r w:rsidR="00E27023" w:rsidRPr="00643B54">
        <w:rPr>
          <w:sz w:val="28"/>
          <w:szCs w:val="28"/>
        </w:rPr>
        <w:t xml:space="preserve">thông thường </w:t>
      </w:r>
      <w:r w:rsidRPr="00643B54">
        <w:rPr>
          <w:sz w:val="28"/>
          <w:szCs w:val="28"/>
        </w:rPr>
        <w:t>ít nhất 20 giây;</w:t>
      </w:r>
      <w:r w:rsidR="00A020B2" w:rsidRPr="00643B54">
        <w:rPr>
          <w:sz w:val="28"/>
          <w:szCs w:val="28"/>
        </w:rPr>
        <w:t xml:space="preserve"> </w:t>
      </w:r>
      <w:r w:rsidRPr="00643B54">
        <w:rPr>
          <w:sz w:val="28"/>
          <w:szCs w:val="28"/>
        </w:rPr>
        <w:t>súc miệng, họng bằng nước xúc miệng, tránh đưa tay lên mắt, mũi, miệng để phòng lây nhiễm bệnh.</w:t>
      </w:r>
    </w:p>
    <w:p w14:paraId="4D56D8B5" w14:textId="2EFF7CA7" w:rsidR="00F71CFE" w:rsidRPr="00643B54" w:rsidRDefault="00F71CFE" w:rsidP="00BE58DF">
      <w:pPr>
        <w:spacing w:before="120" w:after="120"/>
        <w:ind w:firstLine="720"/>
        <w:jc w:val="both"/>
        <w:rPr>
          <w:sz w:val="28"/>
          <w:szCs w:val="28"/>
        </w:rPr>
      </w:pPr>
      <w:r w:rsidRPr="00643B54">
        <w:rPr>
          <w:sz w:val="28"/>
          <w:szCs w:val="28"/>
        </w:rPr>
        <w:t xml:space="preserve">- Che miệng và mũi khi ho hoặc hắt hơi, tốt nhất </w:t>
      </w:r>
      <w:r w:rsidR="00531101" w:rsidRPr="00643B54">
        <w:rPr>
          <w:sz w:val="28"/>
          <w:szCs w:val="28"/>
        </w:rPr>
        <w:t xml:space="preserve">che </w:t>
      </w:r>
      <w:r w:rsidRPr="00643B54">
        <w:rPr>
          <w:sz w:val="28"/>
          <w:szCs w:val="28"/>
        </w:rPr>
        <w:t>bằng khăn vải hoặc khăn tay</w:t>
      </w:r>
      <w:r w:rsidR="00F57630" w:rsidRPr="000B5DCA">
        <w:rPr>
          <w:sz w:val="28"/>
          <w:szCs w:val="28"/>
        </w:rPr>
        <w:t xml:space="preserve"> hoặc khăn giấy dùng một lần</w:t>
      </w:r>
      <w:r w:rsidRPr="00643B54">
        <w:rPr>
          <w:sz w:val="28"/>
          <w:szCs w:val="28"/>
        </w:rPr>
        <w:t xml:space="preserve"> hoặc ống tay áo để làm giảm phát tán các dịch tiết đường hô hấp</w:t>
      </w:r>
      <w:r w:rsidR="00F57630" w:rsidRPr="000B5DCA">
        <w:rPr>
          <w:sz w:val="28"/>
          <w:szCs w:val="28"/>
        </w:rPr>
        <w:t xml:space="preserve">; </w:t>
      </w:r>
      <w:r w:rsidR="00A10D47" w:rsidRPr="000B5DCA">
        <w:rPr>
          <w:sz w:val="28"/>
          <w:szCs w:val="28"/>
        </w:rPr>
        <w:t>r</w:t>
      </w:r>
      <w:r w:rsidR="00A10D47" w:rsidRPr="00643B54">
        <w:rPr>
          <w:sz w:val="28"/>
          <w:szCs w:val="28"/>
        </w:rPr>
        <w:t>ửa tay bằng xà phòng và nước hoặc dung dịch sát khuẩn ngay sau khi ho, hắt hơi.</w:t>
      </w:r>
      <w:r w:rsidR="00F57630" w:rsidRPr="000B5DCA">
        <w:rPr>
          <w:sz w:val="28"/>
          <w:szCs w:val="28"/>
        </w:rPr>
        <w:t xml:space="preserve"> </w:t>
      </w:r>
      <w:r w:rsidRPr="00643B54">
        <w:rPr>
          <w:sz w:val="28"/>
          <w:szCs w:val="28"/>
        </w:rPr>
        <w:t>Không khạc nhổ bừa bãi nơi công cộng.</w:t>
      </w:r>
    </w:p>
    <w:p w14:paraId="17C474BE" w14:textId="77777777" w:rsidR="00F71CFE" w:rsidRPr="00643B54" w:rsidRDefault="00F71CFE" w:rsidP="00BE58DF">
      <w:pPr>
        <w:spacing w:before="120" w:after="120"/>
        <w:ind w:firstLine="720"/>
        <w:jc w:val="both"/>
        <w:rPr>
          <w:sz w:val="28"/>
          <w:szCs w:val="28"/>
        </w:rPr>
      </w:pPr>
      <w:r w:rsidRPr="00643B54">
        <w:rPr>
          <w:sz w:val="28"/>
          <w:szCs w:val="28"/>
        </w:rPr>
        <w:t>- Đảm bảo an toàn thực phẩm, chỉ sử dụng các thực phẩm đã được nấu chín.</w:t>
      </w:r>
    </w:p>
    <w:p w14:paraId="66BF6075" w14:textId="77777777" w:rsidR="00F71CFE" w:rsidRPr="00643B54" w:rsidRDefault="00F71CFE" w:rsidP="00BE58DF">
      <w:pPr>
        <w:spacing w:before="120" w:after="120"/>
        <w:ind w:firstLine="720"/>
        <w:jc w:val="both"/>
        <w:rPr>
          <w:sz w:val="28"/>
          <w:szCs w:val="28"/>
        </w:rPr>
      </w:pPr>
      <w:r w:rsidRPr="00643B54">
        <w:rPr>
          <w:sz w:val="28"/>
          <w:szCs w:val="28"/>
        </w:rPr>
        <w:t xml:space="preserve">- </w:t>
      </w:r>
      <w:r w:rsidR="00E27023" w:rsidRPr="00643B54">
        <w:rPr>
          <w:sz w:val="28"/>
          <w:szCs w:val="28"/>
        </w:rPr>
        <w:t>Không</w:t>
      </w:r>
      <w:r w:rsidRPr="00643B54">
        <w:rPr>
          <w:sz w:val="28"/>
          <w:szCs w:val="28"/>
        </w:rPr>
        <w:t xml:space="preserve"> mua bán, tiếp xúc với các loại động vật hoang dã.</w:t>
      </w:r>
    </w:p>
    <w:p w14:paraId="56E454A0" w14:textId="77777777" w:rsidR="00F71CFE" w:rsidRPr="00643B54" w:rsidRDefault="00F71CFE" w:rsidP="00BE58DF">
      <w:pPr>
        <w:spacing w:before="120" w:after="120"/>
        <w:ind w:firstLine="720"/>
        <w:jc w:val="both"/>
        <w:rPr>
          <w:sz w:val="28"/>
          <w:szCs w:val="28"/>
        </w:rPr>
      </w:pPr>
      <w:r w:rsidRPr="00643B54">
        <w:rPr>
          <w:sz w:val="28"/>
          <w:szCs w:val="28"/>
        </w:rPr>
        <w:t>- Giữ ấm cơ thể, tăng cường sức khỏe bằng ăn uống, nghỉ ngơi, sinh hoạt hợp lý, luyện tập thể thao.</w:t>
      </w:r>
    </w:p>
    <w:p w14:paraId="108F5C17" w14:textId="77777777" w:rsidR="00C00521" w:rsidRPr="00643B54" w:rsidRDefault="00F71CFE" w:rsidP="00BE58DF">
      <w:pPr>
        <w:spacing w:before="120" w:after="120"/>
        <w:ind w:firstLine="720"/>
        <w:jc w:val="both"/>
        <w:rPr>
          <w:sz w:val="28"/>
          <w:szCs w:val="28"/>
        </w:rPr>
      </w:pPr>
      <w:r w:rsidRPr="00643B54">
        <w:rPr>
          <w:sz w:val="28"/>
          <w:szCs w:val="28"/>
        </w:rPr>
        <w:t xml:space="preserve">- Tăng cường thông khí khu vực nhà ở bằng cách mở các cửa ra vào và cửa sổ, hạn chế sử dụng điều hòa. </w:t>
      </w:r>
    </w:p>
    <w:p w14:paraId="66CC894A" w14:textId="49B942A7" w:rsidR="00F71CFE" w:rsidRPr="00643B54" w:rsidRDefault="00C00521" w:rsidP="00BE58DF">
      <w:pPr>
        <w:spacing w:before="120" w:after="120"/>
        <w:ind w:firstLine="720"/>
        <w:jc w:val="both"/>
        <w:rPr>
          <w:sz w:val="28"/>
          <w:szCs w:val="28"/>
        </w:rPr>
      </w:pPr>
      <w:r w:rsidRPr="00643B54">
        <w:rPr>
          <w:sz w:val="28"/>
          <w:szCs w:val="28"/>
        </w:rPr>
        <w:t xml:space="preserve">- </w:t>
      </w:r>
      <w:r w:rsidR="00F71CFE" w:rsidRPr="00643B54">
        <w:rPr>
          <w:sz w:val="28"/>
          <w:szCs w:val="28"/>
        </w:rPr>
        <w:t xml:space="preserve">Thường xuyên </w:t>
      </w:r>
      <w:r w:rsidRPr="00643B54">
        <w:rPr>
          <w:sz w:val="28"/>
          <w:szCs w:val="28"/>
        </w:rPr>
        <w:t>vệ sinh nơi ở, cơ quan, trường học, xí nghiệp nhà máy…</w:t>
      </w:r>
      <w:r w:rsidR="00E27023" w:rsidRPr="00643B54">
        <w:rPr>
          <w:sz w:val="28"/>
          <w:szCs w:val="28"/>
        </w:rPr>
        <w:t xml:space="preserve"> </w:t>
      </w:r>
      <w:r w:rsidRPr="00643B54">
        <w:rPr>
          <w:sz w:val="28"/>
          <w:szCs w:val="28"/>
        </w:rPr>
        <w:t>bằng</w:t>
      </w:r>
      <w:r w:rsidR="007C172C" w:rsidRPr="00643B54">
        <w:rPr>
          <w:sz w:val="28"/>
          <w:szCs w:val="28"/>
        </w:rPr>
        <w:t xml:space="preserve"> cách</w:t>
      </w:r>
      <w:r w:rsidRPr="00643B54">
        <w:rPr>
          <w:sz w:val="28"/>
          <w:szCs w:val="28"/>
        </w:rPr>
        <w:t xml:space="preserve"> </w:t>
      </w:r>
      <w:r w:rsidR="00F71CFE" w:rsidRPr="00643B54">
        <w:rPr>
          <w:sz w:val="28"/>
          <w:szCs w:val="28"/>
        </w:rPr>
        <w:t xml:space="preserve">lau nền nhà, tay nắm cửa và bề mặt các đồ vật trong nhà </w:t>
      </w:r>
      <w:r w:rsidR="007C172C" w:rsidRPr="00643B54">
        <w:rPr>
          <w:sz w:val="28"/>
          <w:szCs w:val="28"/>
        </w:rPr>
        <w:t>với</w:t>
      </w:r>
      <w:r w:rsidRPr="00643B54">
        <w:rPr>
          <w:sz w:val="28"/>
          <w:szCs w:val="28"/>
        </w:rPr>
        <w:t xml:space="preserve"> xà phòng, </w:t>
      </w:r>
      <w:r w:rsidR="00F71CFE" w:rsidRPr="00643B54">
        <w:rPr>
          <w:sz w:val="28"/>
          <w:szCs w:val="28"/>
        </w:rPr>
        <w:t>chất tẩy rửa</w:t>
      </w:r>
      <w:r w:rsidRPr="00643B54">
        <w:rPr>
          <w:sz w:val="28"/>
          <w:szCs w:val="28"/>
        </w:rPr>
        <w:t xml:space="preserve"> thông thường; hóa chất </w:t>
      </w:r>
      <w:r w:rsidR="00F71CFE" w:rsidRPr="00643B54">
        <w:rPr>
          <w:sz w:val="28"/>
          <w:szCs w:val="28"/>
        </w:rPr>
        <w:t xml:space="preserve">khử khuẩn </w:t>
      </w:r>
      <w:r w:rsidRPr="00643B54">
        <w:rPr>
          <w:sz w:val="28"/>
          <w:szCs w:val="28"/>
        </w:rPr>
        <w:t>khác theo hướng dẫn của ngành y tế</w:t>
      </w:r>
      <w:r w:rsidR="00F71CFE" w:rsidRPr="00643B54">
        <w:rPr>
          <w:sz w:val="28"/>
          <w:szCs w:val="28"/>
        </w:rPr>
        <w:t>.</w:t>
      </w:r>
    </w:p>
    <w:p w14:paraId="633EDF13" w14:textId="570E4499" w:rsidR="00441F45" w:rsidRPr="00643B54" w:rsidRDefault="00441F45" w:rsidP="00BE58DF">
      <w:pPr>
        <w:spacing w:before="120" w:after="120"/>
        <w:ind w:firstLine="720"/>
        <w:jc w:val="both"/>
        <w:rPr>
          <w:sz w:val="28"/>
          <w:szCs w:val="28"/>
        </w:rPr>
      </w:pPr>
      <w:r w:rsidRPr="00643B54">
        <w:rPr>
          <w:sz w:val="28"/>
          <w:szCs w:val="28"/>
        </w:rPr>
        <w:t>- Thường xuyên vệ sinh, khử trùng phương tiện giao thông: tàu bay, tàu hỏa, tàu thủy, xe ô tô</w:t>
      </w:r>
      <w:r w:rsidR="008B30F2" w:rsidRPr="000B5DCA">
        <w:rPr>
          <w:sz w:val="28"/>
          <w:szCs w:val="28"/>
        </w:rPr>
        <w:t xml:space="preserve"> </w:t>
      </w:r>
      <w:r w:rsidRPr="00643B54">
        <w:rPr>
          <w:sz w:val="28"/>
          <w:szCs w:val="28"/>
        </w:rPr>
        <w:t>...</w:t>
      </w:r>
    </w:p>
    <w:p w14:paraId="2E8FE6BF" w14:textId="601FDAC3" w:rsidR="007C172C" w:rsidRPr="00643B54" w:rsidRDefault="00A15EA4" w:rsidP="00BE58DF">
      <w:pPr>
        <w:spacing w:before="120" w:after="120"/>
        <w:ind w:firstLine="720"/>
        <w:jc w:val="both"/>
        <w:rPr>
          <w:b/>
          <w:bCs/>
          <w:sz w:val="28"/>
          <w:szCs w:val="28"/>
        </w:rPr>
      </w:pPr>
      <w:r w:rsidRPr="00643B54">
        <w:rPr>
          <w:b/>
          <w:bCs/>
          <w:sz w:val="28"/>
          <w:szCs w:val="28"/>
        </w:rPr>
        <w:t>2. Biện pháp phòng bệnh đặc hiệu</w:t>
      </w:r>
    </w:p>
    <w:p w14:paraId="6FAD2693" w14:textId="3C448D4B" w:rsidR="00A15EA4" w:rsidRPr="00643B54" w:rsidRDefault="00A15EA4" w:rsidP="00BE58DF">
      <w:pPr>
        <w:spacing w:before="120" w:after="120"/>
        <w:ind w:firstLine="720"/>
        <w:jc w:val="both"/>
        <w:rPr>
          <w:sz w:val="28"/>
          <w:szCs w:val="28"/>
        </w:rPr>
      </w:pPr>
      <w:r w:rsidRPr="00643B54">
        <w:rPr>
          <w:sz w:val="28"/>
          <w:szCs w:val="28"/>
        </w:rPr>
        <w:t>Hiện</w:t>
      </w:r>
      <w:r w:rsidR="007C172C" w:rsidRPr="00643B54">
        <w:rPr>
          <w:sz w:val="28"/>
          <w:szCs w:val="28"/>
        </w:rPr>
        <w:t xml:space="preserve"> nay</w:t>
      </w:r>
      <w:r w:rsidRPr="00643B54">
        <w:rPr>
          <w:sz w:val="28"/>
          <w:szCs w:val="28"/>
        </w:rPr>
        <w:t xml:space="preserve"> </w:t>
      </w:r>
      <w:r w:rsidR="00E05462" w:rsidRPr="00643B54">
        <w:rPr>
          <w:sz w:val="28"/>
          <w:szCs w:val="28"/>
        </w:rPr>
        <w:t xml:space="preserve">bệnh </w:t>
      </w:r>
      <w:r w:rsidRPr="00643B54">
        <w:rPr>
          <w:sz w:val="28"/>
          <w:szCs w:val="28"/>
        </w:rPr>
        <w:t xml:space="preserve">chưa có </w:t>
      </w:r>
      <w:r w:rsidR="001225F7" w:rsidRPr="00643B54">
        <w:rPr>
          <w:sz w:val="28"/>
          <w:szCs w:val="28"/>
        </w:rPr>
        <w:t>vắc xin</w:t>
      </w:r>
      <w:r w:rsidRPr="00643B54">
        <w:rPr>
          <w:sz w:val="28"/>
          <w:szCs w:val="28"/>
        </w:rPr>
        <w:t xml:space="preserve"> phòng bệnh đặc hiệu.</w:t>
      </w:r>
    </w:p>
    <w:p w14:paraId="6EF2C7C8" w14:textId="77777777" w:rsidR="00BE58DF" w:rsidRPr="00643B54" w:rsidRDefault="00BE58DF" w:rsidP="00BE58DF">
      <w:pPr>
        <w:spacing w:before="120" w:after="120"/>
        <w:ind w:firstLine="720"/>
        <w:jc w:val="both"/>
        <w:rPr>
          <w:b/>
          <w:bCs/>
          <w:sz w:val="28"/>
          <w:szCs w:val="28"/>
        </w:rPr>
      </w:pPr>
    </w:p>
    <w:p w14:paraId="60ADC5A5" w14:textId="77777777" w:rsidR="00A15EA4" w:rsidRPr="00643B54" w:rsidRDefault="00A15EA4" w:rsidP="004F448C">
      <w:pPr>
        <w:spacing w:before="80" w:after="80"/>
        <w:ind w:firstLine="720"/>
        <w:jc w:val="both"/>
        <w:rPr>
          <w:b/>
          <w:bCs/>
          <w:sz w:val="28"/>
          <w:szCs w:val="28"/>
        </w:rPr>
      </w:pPr>
      <w:r w:rsidRPr="00643B54">
        <w:rPr>
          <w:b/>
          <w:bCs/>
          <w:sz w:val="28"/>
          <w:szCs w:val="28"/>
        </w:rPr>
        <w:lastRenderedPageBreak/>
        <w:t>3. Kiểm dịch y tế biên giới</w:t>
      </w:r>
    </w:p>
    <w:p w14:paraId="058428AE" w14:textId="6A10F670" w:rsidR="006140DE" w:rsidRPr="00643B54" w:rsidRDefault="000F69FE" w:rsidP="004F448C">
      <w:pPr>
        <w:spacing w:before="80" w:after="80"/>
        <w:ind w:firstLine="720"/>
        <w:jc w:val="both"/>
        <w:rPr>
          <w:sz w:val="28"/>
          <w:szCs w:val="28"/>
        </w:rPr>
      </w:pPr>
      <w:r w:rsidRPr="00643B54">
        <w:rPr>
          <w:sz w:val="28"/>
          <w:szCs w:val="28"/>
        </w:rPr>
        <w:t xml:space="preserve">- </w:t>
      </w:r>
      <w:r w:rsidR="00A15EA4" w:rsidRPr="00643B54">
        <w:rPr>
          <w:sz w:val="28"/>
          <w:szCs w:val="28"/>
        </w:rPr>
        <w:t>Th</w:t>
      </w:r>
      <w:r w:rsidR="00B7633B" w:rsidRPr="00643B54">
        <w:rPr>
          <w:sz w:val="28"/>
          <w:szCs w:val="28"/>
        </w:rPr>
        <w:t>ực hiện giám sát</w:t>
      </w:r>
      <w:r w:rsidR="006140DE" w:rsidRPr="00643B54">
        <w:rPr>
          <w:sz w:val="28"/>
          <w:szCs w:val="28"/>
        </w:rPr>
        <w:t xml:space="preserve"> hành khách nhập cảnh </w:t>
      </w:r>
      <w:r w:rsidR="00AE277C" w:rsidRPr="00643B54">
        <w:rPr>
          <w:sz w:val="28"/>
          <w:szCs w:val="28"/>
        </w:rPr>
        <w:t>và</w:t>
      </w:r>
      <w:r w:rsidR="006140DE" w:rsidRPr="00643B54">
        <w:rPr>
          <w:sz w:val="28"/>
          <w:szCs w:val="28"/>
        </w:rPr>
        <w:t xml:space="preserve"> áp dụng quy định về khai báo y tế theo </w:t>
      </w:r>
      <w:r w:rsidR="00957466" w:rsidRPr="00643B54">
        <w:rPr>
          <w:sz w:val="28"/>
          <w:szCs w:val="28"/>
        </w:rPr>
        <w:t>Nghị định 89/NĐ-CP ngày 25 tháng 6 năm 2018 của Chính phủ quy định chi tiết thi hành một số điều của Luật phòng, chống bệnh truyền nhiễm về kiểm dịch y tế biên giới</w:t>
      </w:r>
      <w:r w:rsidR="00D80EDD" w:rsidRPr="00643B54">
        <w:rPr>
          <w:sz w:val="28"/>
          <w:szCs w:val="28"/>
        </w:rPr>
        <w:t xml:space="preserve"> và các chỉ đạo, hướng dẫn của Bộ Y tế</w:t>
      </w:r>
      <w:r w:rsidR="006140DE" w:rsidRPr="00643B54">
        <w:rPr>
          <w:sz w:val="28"/>
          <w:szCs w:val="28"/>
        </w:rPr>
        <w:t xml:space="preserve">. </w:t>
      </w:r>
    </w:p>
    <w:p w14:paraId="3A19579B" w14:textId="5A7BC6A8" w:rsidR="00B7633B" w:rsidRPr="00643B54" w:rsidRDefault="000F69FE" w:rsidP="004F448C">
      <w:pPr>
        <w:spacing w:before="80" w:after="80"/>
        <w:ind w:firstLine="720"/>
        <w:jc w:val="both"/>
        <w:rPr>
          <w:sz w:val="28"/>
          <w:szCs w:val="28"/>
        </w:rPr>
      </w:pPr>
      <w:r w:rsidRPr="00643B54">
        <w:rPr>
          <w:sz w:val="28"/>
          <w:szCs w:val="28"/>
        </w:rPr>
        <w:t xml:space="preserve">- </w:t>
      </w:r>
      <w:r w:rsidR="006140DE" w:rsidRPr="00643B54">
        <w:rPr>
          <w:sz w:val="28"/>
          <w:szCs w:val="28"/>
        </w:rPr>
        <w:t xml:space="preserve">Việc </w:t>
      </w:r>
      <w:r w:rsidR="00B7633B" w:rsidRPr="00643B54">
        <w:rPr>
          <w:sz w:val="28"/>
          <w:szCs w:val="28"/>
        </w:rPr>
        <w:t xml:space="preserve">cách ly và xử lý y tế tại cửa khẩu theo </w:t>
      </w:r>
      <w:r w:rsidR="00A15EA4" w:rsidRPr="00643B54">
        <w:rPr>
          <w:sz w:val="28"/>
          <w:szCs w:val="28"/>
        </w:rPr>
        <w:t xml:space="preserve">quy định </w:t>
      </w:r>
      <w:r w:rsidR="0082786D" w:rsidRPr="00643B54">
        <w:rPr>
          <w:sz w:val="28"/>
          <w:szCs w:val="28"/>
        </w:rPr>
        <w:t xml:space="preserve">tại Nghị định số </w:t>
      </w:r>
      <w:r w:rsidR="005829B6" w:rsidRPr="00643B54">
        <w:rPr>
          <w:sz w:val="28"/>
          <w:szCs w:val="28"/>
        </w:rPr>
        <w:t>101/2010</w:t>
      </w:r>
      <w:r w:rsidR="00B7633B" w:rsidRPr="00643B54">
        <w:rPr>
          <w:sz w:val="28"/>
          <w:szCs w:val="28"/>
        </w:rPr>
        <w:t xml:space="preserve">/NĐ-CP ngày </w:t>
      </w:r>
      <w:r w:rsidR="005829B6" w:rsidRPr="00643B54">
        <w:rPr>
          <w:sz w:val="28"/>
          <w:szCs w:val="28"/>
        </w:rPr>
        <w:t>30</w:t>
      </w:r>
      <w:r w:rsidR="00643796" w:rsidRPr="00643B54">
        <w:rPr>
          <w:sz w:val="28"/>
          <w:szCs w:val="28"/>
        </w:rPr>
        <w:t xml:space="preserve"> tháng </w:t>
      </w:r>
      <w:r w:rsidR="005829B6" w:rsidRPr="00643B54">
        <w:rPr>
          <w:sz w:val="28"/>
          <w:szCs w:val="28"/>
        </w:rPr>
        <w:t>9</w:t>
      </w:r>
      <w:r w:rsidR="0082786D" w:rsidRPr="00643B54">
        <w:rPr>
          <w:sz w:val="28"/>
          <w:szCs w:val="28"/>
        </w:rPr>
        <w:t xml:space="preserve"> </w:t>
      </w:r>
      <w:r w:rsidR="00643796" w:rsidRPr="00643B54">
        <w:rPr>
          <w:sz w:val="28"/>
          <w:szCs w:val="28"/>
        </w:rPr>
        <w:t xml:space="preserve">năm </w:t>
      </w:r>
      <w:r w:rsidR="00B7633B" w:rsidRPr="00643B54">
        <w:rPr>
          <w:sz w:val="28"/>
          <w:szCs w:val="28"/>
        </w:rPr>
        <w:t>201</w:t>
      </w:r>
      <w:r w:rsidR="005829B6" w:rsidRPr="00643B54">
        <w:rPr>
          <w:sz w:val="28"/>
          <w:szCs w:val="28"/>
        </w:rPr>
        <w:t>0</w:t>
      </w:r>
      <w:r w:rsidR="00B7633B" w:rsidRPr="00643B54">
        <w:rPr>
          <w:sz w:val="28"/>
          <w:szCs w:val="28"/>
        </w:rPr>
        <w:t xml:space="preserve"> của Chính phủ quy định chi tiết thi hành một số điều của Luật Phòng, chống bệnh truyền nhiễm về áp dụng biện pháp cách ly y tế, cưỡng chế cách </w:t>
      </w:r>
      <w:r w:rsidR="006140DE" w:rsidRPr="00643B54">
        <w:rPr>
          <w:sz w:val="28"/>
          <w:szCs w:val="28"/>
        </w:rPr>
        <w:t>ly y tế và chống dịch đặc thù trong thời gian có dịch.</w:t>
      </w:r>
    </w:p>
    <w:p w14:paraId="79429837" w14:textId="620078C0" w:rsidR="00A15EA4" w:rsidRPr="00643B54" w:rsidRDefault="00A15EA4" w:rsidP="004F448C">
      <w:pPr>
        <w:spacing w:before="80" w:after="80"/>
        <w:ind w:firstLine="720"/>
        <w:jc w:val="both"/>
        <w:rPr>
          <w:b/>
          <w:bCs/>
          <w:sz w:val="28"/>
          <w:szCs w:val="28"/>
        </w:rPr>
      </w:pPr>
      <w:r w:rsidRPr="00643B54">
        <w:rPr>
          <w:b/>
          <w:bCs/>
          <w:sz w:val="28"/>
          <w:szCs w:val="28"/>
        </w:rPr>
        <w:t xml:space="preserve">4. </w:t>
      </w:r>
      <w:r w:rsidR="003A67F7" w:rsidRPr="00643B54">
        <w:rPr>
          <w:b/>
          <w:bCs/>
          <w:sz w:val="28"/>
          <w:szCs w:val="28"/>
        </w:rPr>
        <w:t>Thuốc,</w:t>
      </w:r>
      <w:r w:rsidR="00B412EB" w:rsidRPr="00643B54">
        <w:rPr>
          <w:b/>
          <w:bCs/>
          <w:sz w:val="28"/>
          <w:szCs w:val="28"/>
        </w:rPr>
        <w:t xml:space="preserve"> </w:t>
      </w:r>
      <w:r w:rsidR="003A67F7" w:rsidRPr="00643B54">
        <w:rPr>
          <w:b/>
          <w:bCs/>
          <w:sz w:val="28"/>
          <w:szCs w:val="28"/>
        </w:rPr>
        <w:t>v</w:t>
      </w:r>
      <w:r w:rsidRPr="00643B54">
        <w:rPr>
          <w:b/>
          <w:bCs/>
          <w:sz w:val="28"/>
          <w:szCs w:val="28"/>
        </w:rPr>
        <w:t>ật tư, hóa chất</w:t>
      </w:r>
      <w:r w:rsidR="00A27B56" w:rsidRPr="00643B54">
        <w:rPr>
          <w:b/>
          <w:bCs/>
          <w:sz w:val="28"/>
          <w:szCs w:val="28"/>
        </w:rPr>
        <w:t>, trang thiết bị</w:t>
      </w:r>
      <w:r w:rsidRPr="00643B54">
        <w:rPr>
          <w:b/>
          <w:bCs/>
          <w:sz w:val="28"/>
          <w:szCs w:val="28"/>
        </w:rPr>
        <w:t xml:space="preserve"> </w:t>
      </w:r>
      <w:r w:rsidR="00DD4143" w:rsidRPr="00643B54">
        <w:rPr>
          <w:b/>
          <w:bCs/>
          <w:sz w:val="28"/>
          <w:szCs w:val="28"/>
        </w:rPr>
        <w:t>phòng chống dịch</w:t>
      </w:r>
    </w:p>
    <w:p w14:paraId="3525C2FF" w14:textId="0DC4861D" w:rsidR="00486989" w:rsidRPr="00643B54" w:rsidRDefault="008B30F2" w:rsidP="004F448C">
      <w:pPr>
        <w:spacing w:before="80" w:after="80"/>
        <w:ind w:firstLine="720"/>
        <w:jc w:val="both"/>
        <w:rPr>
          <w:sz w:val="28"/>
          <w:szCs w:val="28"/>
        </w:rPr>
      </w:pPr>
      <w:r w:rsidRPr="00643B54">
        <w:rPr>
          <w:sz w:val="28"/>
          <w:szCs w:val="28"/>
        </w:rPr>
        <w:t xml:space="preserve">Các tỉnh, </w:t>
      </w:r>
      <w:r w:rsidR="00DD4143" w:rsidRPr="00643B54">
        <w:rPr>
          <w:sz w:val="28"/>
          <w:szCs w:val="28"/>
        </w:rPr>
        <w:t xml:space="preserve">thành phố chủ động chuẩn bị đầy đủ </w:t>
      </w:r>
      <w:r w:rsidR="003A67F7" w:rsidRPr="00643B54">
        <w:rPr>
          <w:sz w:val="28"/>
          <w:szCs w:val="28"/>
        </w:rPr>
        <w:t xml:space="preserve">thuốc, vật tư, </w:t>
      </w:r>
      <w:r w:rsidR="00DD4143" w:rsidRPr="00643B54">
        <w:rPr>
          <w:sz w:val="28"/>
          <w:szCs w:val="28"/>
        </w:rPr>
        <w:t>hóa chất, trang thiết bị phòng chống dịch</w:t>
      </w:r>
      <w:r w:rsidR="006A46A1" w:rsidRPr="00643B54">
        <w:rPr>
          <w:sz w:val="28"/>
          <w:szCs w:val="28"/>
        </w:rPr>
        <w:t xml:space="preserve"> </w:t>
      </w:r>
      <w:r w:rsidR="003A67F7" w:rsidRPr="00643B54">
        <w:rPr>
          <w:sz w:val="28"/>
          <w:szCs w:val="28"/>
        </w:rPr>
        <w:t>của địa phương</w:t>
      </w:r>
      <w:r w:rsidR="006A46A1" w:rsidRPr="00643B54">
        <w:rPr>
          <w:sz w:val="28"/>
          <w:szCs w:val="28"/>
        </w:rPr>
        <w:t>.</w:t>
      </w:r>
    </w:p>
    <w:p w14:paraId="0AD67E0E" w14:textId="77777777" w:rsidR="00A15EA4" w:rsidRPr="00643B54" w:rsidRDefault="00A15EA4" w:rsidP="004F448C">
      <w:pPr>
        <w:spacing w:before="80" w:after="80"/>
        <w:ind w:firstLine="720"/>
        <w:jc w:val="both"/>
        <w:rPr>
          <w:b/>
          <w:bCs/>
          <w:sz w:val="28"/>
          <w:szCs w:val="28"/>
        </w:rPr>
      </w:pPr>
      <w:r w:rsidRPr="00643B54">
        <w:rPr>
          <w:b/>
          <w:bCs/>
          <w:sz w:val="28"/>
          <w:szCs w:val="28"/>
        </w:rPr>
        <w:t>IV. CÁC BIỆN PHÁP CHỐNG DỊCH</w:t>
      </w:r>
    </w:p>
    <w:p w14:paraId="61AE8D2A" w14:textId="77777777" w:rsidR="00A15EA4" w:rsidRPr="00643B54" w:rsidRDefault="00A15EA4" w:rsidP="004F448C">
      <w:pPr>
        <w:spacing w:before="80" w:after="80"/>
        <w:ind w:firstLine="720"/>
        <w:jc w:val="both"/>
        <w:rPr>
          <w:b/>
          <w:bCs/>
          <w:sz w:val="28"/>
          <w:szCs w:val="28"/>
        </w:rPr>
      </w:pPr>
      <w:r w:rsidRPr="00643B54">
        <w:rPr>
          <w:b/>
          <w:bCs/>
          <w:sz w:val="28"/>
          <w:szCs w:val="28"/>
        </w:rPr>
        <w:t xml:space="preserve">1. Triển khai các hiện pháp </w:t>
      </w:r>
      <w:r w:rsidR="00A27B56" w:rsidRPr="00643B54">
        <w:rPr>
          <w:b/>
          <w:bCs/>
          <w:sz w:val="28"/>
          <w:szCs w:val="28"/>
        </w:rPr>
        <w:t xml:space="preserve">phòng bệnh </w:t>
      </w:r>
      <w:r w:rsidR="00957466" w:rsidRPr="00643B54">
        <w:rPr>
          <w:b/>
          <w:bCs/>
          <w:sz w:val="28"/>
          <w:szCs w:val="28"/>
        </w:rPr>
        <w:t>như P</w:t>
      </w:r>
      <w:r w:rsidRPr="00643B54">
        <w:rPr>
          <w:b/>
          <w:bCs/>
          <w:sz w:val="28"/>
          <w:szCs w:val="28"/>
        </w:rPr>
        <w:t>hần III</w:t>
      </w:r>
    </w:p>
    <w:p w14:paraId="006A794D" w14:textId="77777777" w:rsidR="00A15EA4" w:rsidRPr="00643B54" w:rsidRDefault="00A15EA4" w:rsidP="004F448C">
      <w:pPr>
        <w:spacing w:before="80" w:after="80"/>
        <w:ind w:firstLine="720"/>
        <w:jc w:val="both"/>
        <w:rPr>
          <w:b/>
          <w:bCs/>
          <w:sz w:val="28"/>
          <w:szCs w:val="28"/>
        </w:rPr>
      </w:pPr>
      <w:r w:rsidRPr="00643B54">
        <w:rPr>
          <w:b/>
          <w:bCs/>
          <w:sz w:val="28"/>
          <w:szCs w:val="28"/>
        </w:rPr>
        <w:t>2. Thực hiện thêm các biện pháp sau</w:t>
      </w:r>
    </w:p>
    <w:p w14:paraId="632F59CA" w14:textId="26C6D14F" w:rsidR="005D41D4" w:rsidRPr="00643B54" w:rsidRDefault="00A15EA4" w:rsidP="004F448C">
      <w:pPr>
        <w:spacing w:before="80" w:after="80"/>
        <w:ind w:firstLine="720"/>
        <w:jc w:val="both"/>
        <w:rPr>
          <w:b/>
          <w:bCs/>
          <w:i/>
          <w:sz w:val="28"/>
          <w:szCs w:val="28"/>
        </w:rPr>
      </w:pPr>
      <w:r w:rsidRPr="00643B54">
        <w:rPr>
          <w:b/>
          <w:bCs/>
          <w:i/>
          <w:sz w:val="28"/>
          <w:szCs w:val="28"/>
        </w:rPr>
        <w:t xml:space="preserve">2.1. </w:t>
      </w:r>
      <w:r w:rsidR="005D41D4" w:rsidRPr="00643B54">
        <w:rPr>
          <w:b/>
          <w:bCs/>
          <w:i/>
          <w:sz w:val="28"/>
          <w:szCs w:val="28"/>
        </w:rPr>
        <w:t xml:space="preserve">Cách ly </w:t>
      </w:r>
      <w:r w:rsidR="001061C4" w:rsidRPr="00643B54">
        <w:rPr>
          <w:b/>
          <w:bCs/>
          <w:i/>
          <w:sz w:val="28"/>
          <w:szCs w:val="28"/>
        </w:rPr>
        <w:t>và xử lý y tế</w:t>
      </w:r>
    </w:p>
    <w:p w14:paraId="3BC0B0FE" w14:textId="08BB9945" w:rsidR="005D41D4" w:rsidRPr="00643B54" w:rsidRDefault="005D41D4" w:rsidP="004F448C">
      <w:pPr>
        <w:spacing w:before="80" w:after="80"/>
        <w:ind w:firstLine="720"/>
        <w:jc w:val="both"/>
        <w:rPr>
          <w:b/>
          <w:bCs/>
          <w:i/>
          <w:sz w:val="28"/>
          <w:szCs w:val="28"/>
        </w:rPr>
      </w:pPr>
      <w:r w:rsidRPr="00643B54">
        <w:rPr>
          <w:b/>
          <w:bCs/>
          <w:i/>
          <w:sz w:val="28"/>
          <w:szCs w:val="28"/>
        </w:rPr>
        <w:t>2.1.1</w:t>
      </w:r>
      <w:r w:rsidR="00D93CD2" w:rsidRPr="00643B54">
        <w:rPr>
          <w:b/>
          <w:bCs/>
          <w:i/>
          <w:sz w:val="28"/>
          <w:szCs w:val="28"/>
        </w:rPr>
        <w:t>.</w:t>
      </w:r>
      <w:r w:rsidRPr="00643B54">
        <w:rPr>
          <w:b/>
          <w:bCs/>
          <w:i/>
          <w:sz w:val="28"/>
          <w:szCs w:val="28"/>
        </w:rPr>
        <w:t xml:space="preserve"> Ca bệnh xác định</w:t>
      </w:r>
    </w:p>
    <w:p w14:paraId="4347EF58" w14:textId="77777777" w:rsidR="001061C4" w:rsidRPr="00643B54" w:rsidRDefault="00A15EA4" w:rsidP="004F448C">
      <w:pPr>
        <w:spacing w:before="80" w:after="80"/>
        <w:ind w:firstLine="720"/>
        <w:jc w:val="both"/>
        <w:rPr>
          <w:spacing w:val="-2"/>
          <w:sz w:val="28"/>
          <w:szCs w:val="28"/>
        </w:rPr>
      </w:pPr>
      <w:r w:rsidRPr="00643B54">
        <w:rPr>
          <w:spacing w:val="-2"/>
          <w:sz w:val="28"/>
          <w:szCs w:val="28"/>
        </w:rPr>
        <w:t>- Cách ly</w:t>
      </w:r>
      <w:r w:rsidR="0056738C" w:rsidRPr="00643B54">
        <w:rPr>
          <w:spacing w:val="-2"/>
          <w:sz w:val="28"/>
          <w:szCs w:val="28"/>
        </w:rPr>
        <w:t xml:space="preserve"> nghiêm ngặt</w:t>
      </w:r>
      <w:r w:rsidR="00D9327A" w:rsidRPr="00643B54">
        <w:rPr>
          <w:spacing w:val="-2"/>
          <w:sz w:val="28"/>
          <w:szCs w:val="28"/>
        </w:rPr>
        <w:t xml:space="preserve"> và</w:t>
      </w:r>
      <w:r w:rsidRPr="00643B54">
        <w:rPr>
          <w:spacing w:val="-2"/>
          <w:sz w:val="28"/>
          <w:szCs w:val="28"/>
        </w:rPr>
        <w:t xml:space="preserve"> điều trị tại cơ sở y tế, </w:t>
      </w:r>
      <w:r w:rsidR="00645424" w:rsidRPr="00643B54">
        <w:rPr>
          <w:spacing w:val="-2"/>
          <w:sz w:val="28"/>
          <w:szCs w:val="28"/>
        </w:rPr>
        <w:t xml:space="preserve">giảm </w:t>
      </w:r>
      <w:r w:rsidRPr="00643B54">
        <w:rPr>
          <w:spacing w:val="-2"/>
          <w:sz w:val="28"/>
          <w:szCs w:val="28"/>
        </w:rPr>
        <w:t>tối đa biến chứng, tử vong.</w:t>
      </w:r>
      <w:r w:rsidR="00645424" w:rsidRPr="00643B54">
        <w:rPr>
          <w:spacing w:val="-2"/>
          <w:sz w:val="28"/>
          <w:szCs w:val="28"/>
        </w:rPr>
        <w:t xml:space="preserve"> </w:t>
      </w:r>
    </w:p>
    <w:p w14:paraId="3DD943A5" w14:textId="0BEB412E" w:rsidR="001061C4" w:rsidRPr="00643B54" w:rsidRDefault="001061C4" w:rsidP="004F448C">
      <w:pPr>
        <w:spacing w:before="80" w:after="80"/>
        <w:ind w:firstLine="720"/>
        <w:jc w:val="both"/>
        <w:rPr>
          <w:sz w:val="28"/>
          <w:szCs w:val="28"/>
        </w:rPr>
      </w:pPr>
      <w:r w:rsidRPr="00643B54">
        <w:rPr>
          <w:sz w:val="28"/>
          <w:szCs w:val="28"/>
        </w:rPr>
        <w:t xml:space="preserve">- </w:t>
      </w:r>
      <w:r w:rsidR="00645424" w:rsidRPr="00643B54">
        <w:rPr>
          <w:sz w:val="28"/>
          <w:szCs w:val="28"/>
        </w:rPr>
        <w:t xml:space="preserve">Hạn chế việc chuyển </w:t>
      </w:r>
      <w:r w:rsidR="00DC1512" w:rsidRPr="00643B54">
        <w:rPr>
          <w:sz w:val="28"/>
          <w:szCs w:val="28"/>
        </w:rPr>
        <w:t xml:space="preserve">tuyến </w:t>
      </w:r>
      <w:r w:rsidR="00645424" w:rsidRPr="00643B54">
        <w:rPr>
          <w:sz w:val="28"/>
          <w:szCs w:val="28"/>
        </w:rPr>
        <w:t>bệnh nhân để tránh lây lan</w:t>
      </w:r>
      <w:r w:rsidR="00530257" w:rsidRPr="00643B54">
        <w:rPr>
          <w:sz w:val="28"/>
          <w:szCs w:val="28"/>
        </w:rPr>
        <w:t xml:space="preserve"> trừ trường hợp vượt quá khả năng điều trị</w:t>
      </w:r>
      <w:r w:rsidR="00645424" w:rsidRPr="00643B54">
        <w:rPr>
          <w:sz w:val="28"/>
          <w:szCs w:val="28"/>
        </w:rPr>
        <w:t>.</w:t>
      </w:r>
      <w:r w:rsidR="00A15EA4" w:rsidRPr="00643B54">
        <w:rPr>
          <w:sz w:val="28"/>
          <w:szCs w:val="28"/>
        </w:rPr>
        <w:t xml:space="preserve"> </w:t>
      </w:r>
    </w:p>
    <w:p w14:paraId="20936386" w14:textId="6D37FFCA" w:rsidR="00BE0A2A" w:rsidRPr="00643B54" w:rsidRDefault="00A15EA4" w:rsidP="004F448C">
      <w:pPr>
        <w:spacing w:before="80" w:after="80"/>
        <w:ind w:firstLine="720"/>
        <w:jc w:val="both"/>
        <w:rPr>
          <w:spacing w:val="-2"/>
          <w:sz w:val="28"/>
          <w:szCs w:val="28"/>
        </w:rPr>
      </w:pPr>
      <w:r w:rsidRPr="00643B54">
        <w:rPr>
          <w:sz w:val="28"/>
          <w:szCs w:val="28"/>
        </w:rPr>
        <w:t>- Điều trị theo hướng dẫn của Bộ Y tế.</w:t>
      </w:r>
      <w:r w:rsidR="0056738C" w:rsidRPr="00643B54">
        <w:rPr>
          <w:sz w:val="28"/>
          <w:szCs w:val="28"/>
        </w:rPr>
        <w:t xml:space="preserve"> </w:t>
      </w:r>
    </w:p>
    <w:p w14:paraId="2013C9A7" w14:textId="48A25C32" w:rsidR="0060134B" w:rsidRPr="00643B54" w:rsidRDefault="001061C4" w:rsidP="004F448C">
      <w:pPr>
        <w:spacing w:before="80" w:after="80"/>
        <w:ind w:firstLine="720"/>
        <w:jc w:val="both"/>
        <w:rPr>
          <w:sz w:val="28"/>
          <w:szCs w:val="28"/>
        </w:rPr>
      </w:pPr>
      <w:r w:rsidRPr="00643B54">
        <w:rPr>
          <w:sz w:val="28"/>
          <w:szCs w:val="28"/>
        </w:rPr>
        <w:t xml:space="preserve">- Thời gian cách ly cho đến khi </w:t>
      </w:r>
      <w:r w:rsidR="00644877" w:rsidRPr="00643B54">
        <w:rPr>
          <w:sz w:val="28"/>
          <w:szCs w:val="28"/>
        </w:rPr>
        <w:t xml:space="preserve">bệnh nhân </w:t>
      </w:r>
      <w:r w:rsidRPr="00643B54">
        <w:rPr>
          <w:sz w:val="28"/>
          <w:szCs w:val="28"/>
        </w:rPr>
        <w:t>khỏi bệnh được xuất viện.</w:t>
      </w:r>
    </w:p>
    <w:p w14:paraId="606AE85C" w14:textId="1FF39FC5" w:rsidR="005D41D4" w:rsidRPr="00643B54" w:rsidRDefault="00A15EA4" w:rsidP="004F448C">
      <w:pPr>
        <w:spacing w:before="80" w:after="80"/>
        <w:ind w:firstLine="720"/>
        <w:jc w:val="both"/>
        <w:rPr>
          <w:b/>
          <w:bCs/>
          <w:i/>
          <w:sz w:val="28"/>
          <w:szCs w:val="28"/>
        </w:rPr>
      </w:pPr>
      <w:r w:rsidRPr="00643B54">
        <w:rPr>
          <w:b/>
          <w:bCs/>
          <w:i/>
          <w:sz w:val="28"/>
          <w:szCs w:val="28"/>
        </w:rPr>
        <w:t>2.</w:t>
      </w:r>
      <w:r w:rsidR="00517E3F" w:rsidRPr="00643B54">
        <w:rPr>
          <w:b/>
          <w:bCs/>
          <w:i/>
          <w:sz w:val="28"/>
          <w:szCs w:val="28"/>
        </w:rPr>
        <w:t>1.2</w:t>
      </w:r>
      <w:r w:rsidR="00D93CD2" w:rsidRPr="00643B54">
        <w:rPr>
          <w:b/>
          <w:bCs/>
          <w:i/>
          <w:sz w:val="28"/>
          <w:szCs w:val="28"/>
        </w:rPr>
        <w:t>.</w:t>
      </w:r>
      <w:r w:rsidR="005D41D4" w:rsidRPr="00643B54">
        <w:rPr>
          <w:b/>
          <w:bCs/>
          <w:i/>
          <w:sz w:val="28"/>
          <w:szCs w:val="28"/>
        </w:rPr>
        <w:t xml:space="preserve"> </w:t>
      </w:r>
      <w:r w:rsidR="00F56FF8" w:rsidRPr="00643B54">
        <w:rPr>
          <w:b/>
          <w:bCs/>
          <w:i/>
          <w:sz w:val="28"/>
          <w:szCs w:val="28"/>
        </w:rPr>
        <w:t>N</w:t>
      </w:r>
      <w:r w:rsidR="005D41D4" w:rsidRPr="00643B54">
        <w:rPr>
          <w:b/>
          <w:bCs/>
          <w:i/>
          <w:sz w:val="28"/>
          <w:szCs w:val="28"/>
        </w:rPr>
        <w:t>gười tiếp xúc gần</w:t>
      </w:r>
      <w:r w:rsidR="0060134B" w:rsidRPr="00643B54">
        <w:rPr>
          <w:b/>
          <w:bCs/>
          <w:i/>
          <w:sz w:val="28"/>
          <w:szCs w:val="28"/>
        </w:rPr>
        <w:t xml:space="preserve"> </w:t>
      </w:r>
      <w:r w:rsidR="002807F4" w:rsidRPr="00643B54">
        <w:rPr>
          <w:b/>
          <w:bCs/>
          <w:i/>
          <w:sz w:val="28"/>
          <w:szCs w:val="28"/>
        </w:rPr>
        <w:t xml:space="preserve">với ca bệnh xác định </w:t>
      </w:r>
      <w:r w:rsidR="0060134B" w:rsidRPr="00643B54">
        <w:rPr>
          <w:b/>
          <w:bCs/>
          <w:i/>
          <w:sz w:val="28"/>
          <w:szCs w:val="28"/>
        </w:rPr>
        <w:t>(người tiếp xúc vòng 1)</w:t>
      </w:r>
      <w:r w:rsidR="00AE6AF8" w:rsidRPr="00643B54">
        <w:rPr>
          <w:b/>
          <w:bCs/>
          <w:i/>
          <w:sz w:val="28"/>
          <w:szCs w:val="28"/>
        </w:rPr>
        <w:t>:</w:t>
      </w:r>
    </w:p>
    <w:p w14:paraId="6D9159AB" w14:textId="21C5ADAE" w:rsidR="00B66398" w:rsidRPr="00643B54" w:rsidRDefault="00B66398" w:rsidP="004F448C">
      <w:pPr>
        <w:spacing w:before="80" w:after="80"/>
        <w:ind w:firstLine="720"/>
        <w:jc w:val="both"/>
        <w:rPr>
          <w:spacing w:val="-6"/>
          <w:sz w:val="28"/>
          <w:szCs w:val="28"/>
        </w:rPr>
      </w:pPr>
      <w:r w:rsidRPr="00643B54">
        <w:rPr>
          <w:spacing w:val="-6"/>
          <w:sz w:val="28"/>
          <w:szCs w:val="28"/>
        </w:rPr>
        <w:t>Tổ chức điều tra, rà soát, lập danh sách tất cả người tiếp xúc gần với ca bệnh xác định để ghi nhận thông tin về địa chỉ nhà, nơi lưu trú, số điện thoại cá nhân</w:t>
      </w:r>
      <w:r w:rsidR="00EE1A56" w:rsidRPr="00643B54">
        <w:rPr>
          <w:spacing w:val="-6"/>
          <w:sz w:val="28"/>
          <w:szCs w:val="28"/>
        </w:rPr>
        <w:t>;</w:t>
      </w:r>
      <w:r w:rsidRPr="00643B54">
        <w:rPr>
          <w:spacing w:val="-6"/>
          <w:sz w:val="28"/>
          <w:szCs w:val="28"/>
        </w:rPr>
        <w:t xml:space="preserve"> tên và số điện thoại của người </w:t>
      </w:r>
      <w:r w:rsidR="00EE1A56" w:rsidRPr="00643B54">
        <w:rPr>
          <w:spacing w:val="-6"/>
          <w:sz w:val="28"/>
          <w:szCs w:val="28"/>
        </w:rPr>
        <w:t xml:space="preserve">nhà </w:t>
      </w:r>
      <w:r w:rsidRPr="00643B54">
        <w:rPr>
          <w:spacing w:val="-6"/>
          <w:sz w:val="28"/>
          <w:szCs w:val="28"/>
        </w:rPr>
        <w:t xml:space="preserve">khi cần </w:t>
      </w:r>
      <w:r w:rsidR="00EE1A56" w:rsidRPr="00643B54">
        <w:rPr>
          <w:spacing w:val="-6"/>
          <w:sz w:val="28"/>
          <w:szCs w:val="28"/>
        </w:rPr>
        <w:t>báo tin</w:t>
      </w:r>
      <w:r w:rsidRPr="00643B54">
        <w:rPr>
          <w:spacing w:val="-6"/>
          <w:sz w:val="28"/>
          <w:szCs w:val="28"/>
        </w:rPr>
        <w:t>. Tổ chức cách ly cụ thể như sau:</w:t>
      </w:r>
    </w:p>
    <w:p w14:paraId="20CA0A75" w14:textId="25C12AC7" w:rsidR="00AE6AF8" w:rsidRPr="00643B54" w:rsidRDefault="005C6ECB" w:rsidP="004F448C">
      <w:pPr>
        <w:spacing w:before="80" w:after="80"/>
        <w:ind w:firstLine="720"/>
        <w:jc w:val="both"/>
        <w:rPr>
          <w:iCs/>
          <w:sz w:val="28"/>
          <w:szCs w:val="28"/>
        </w:rPr>
      </w:pPr>
      <w:r w:rsidRPr="00643B54">
        <w:rPr>
          <w:iCs/>
          <w:sz w:val="28"/>
          <w:szCs w:val="28"/>
        </w:rPr>
        <w:t>- Cách ly ngay tại cơ sở y tế</w:t>
      </w:r>
      <w:r w:rsidR="0053787A" w:rsidRPr="00643B54">
        <w:rPr>
          <w:iCs/>
          <w:sz w:val="28"/>
          <w:szCs w:val="28"/>
        </w:rPr>
        <w:t xml:space="preserve"> </w:t>
      </w:r>
      <w:r w:rsidR="00236D36" w:rsidRPr="00643B54">
        <w:rPr>
          <w:iCs/>
          <w:sz w:val="28"/>
          <w:szCs w:val="28"/>
        </w:rPr>
        <w:t>14 ngày kể từ ngày tiếp xúc lần cuối với ca bệnh xác định.</w:t>
      </w:r>
      <w:r w:rsidR="00592C46" w:rsidRPr="00643B54">
        <w:rPr>
          <w:iCs/>
          <w:sz w:val="28"/>
          <w:szCs w:val="28"/>
        </w:rPr>
        <w:t xml:space="preserve"> Trong trường hợp các cơ sở y tế không đủ chỗ cách ly thì </w:t>
      </w:r>
      <w:r w:rsidR="009A02F0" w:rsidRPr="00643B54">
        <w:rPr>
          <w:iCs/>
          <w:sz w:val="28"/>
          <w:szCs w:val="28"/>
        </w:rPr>
        <w:t xml:space="preserve">ưu tiên cách ly những người sống cùng hộ gia đình, cùng nhà với ca bệnh xác định tại cơ sở y tế, những người tiếp xúc gần khác thì cho cách ly </w:t>
      </w:r>
      <w:r w:rsidR="008D2FD8" w:rsidRPr="00643B54">
        <w:rPr>
          <w:iCs/>
          <w:sz w:val="28"/>
          <w:szCs w:val="28"/>
        </w:rPr>
        <w:t>tại cơ sở cách ly tập trung dành riêng cho những người tiếp xúc gần.</w:t>
      </w:r>
    </w:p>
    <w:p w14:paraId="2A217DE9" w14:textId="3A3A1A2C" w:rsidR="005C6ECB" w:rsidRPr="00643B54" w:rsidRDefault="005C6ECB" w:rsidP="004F448C">
      <w:pPr>
        <w:spacing w:before="80" w:after="80"/>
        <w:ind w:firstLine="720"/>
        <w:jc w:val="both"/>
        <w:rPr>
          <w:iCs/>
          <w:sz w:val="28"/>
          <w:szCs w:val="28"/>
        </w:rPr>
      </w:pPr>
      <w:r w:rsidRPr="00643B54">
        <w:rPr>
          <w:iCs/>
          <w:sz w:val="28"/>
          <w:szCs w:val="28"/>
        </w:rPr>
        <w:t>- Lấy mẫu bệnh phẩm xét nghiệm SARS-CoV</w:t>
      </w:r>
      <w:r w:rsidR="00774590" w:rsidRPr="00643B54">
        <w:rPr>
          <w:iCs/>
          <w:sz w:val="28"/>
          <w:szCs w:val="28"/>
        </w:rPr>
        <w:t>-</w:t>
      </w:r>
      <w:r w:rsidRPr="00643B54">
        <w:rPr>
          <w:iCs/>
          <w:sz w:val="28"/>
          <w:szCs w:val="28"/>
        </w:rPr>
        <w:t>2</w:t>
      </w:r>
      <w:r w:rsidR="00577C95" w:rsidRPr="00643B54">
        <w:rPr>
          <w:iCs/>
          <w:sz w:val="28"/>
          <w:szCs w:val="28"/>
        </w:rPr>
        <w:t>.</w:t>
      </w:r>
    </w:p>
    <w:p w14:paraId="5315B00B" w14:textId="35E20081" w:rsidR="005C6ECB" w:rsidRPr="00643B54" w:rsidRDefault="005C6ECB" w:rsidP="004F448C">
      <w:pPr>
        <w:spacing w:before="80" w:after="80"/>
        <w:ind w:firstLine="720"/>
        <w:jc w:val="both"/>
        <w:rPr>
          <w:iCs/>
          <w:sz w:val="28"/>
          <w:szCs w:val="28"/>
        </w:rPr>
      </w:pPr>
      <w:r w:rsidRPr="00643B54">
        <w:rPr>
          <w:iCs/>
          <w:sz w:val="28"/>
          <w:szCs w:val="28"/>
        </w:rPr>
        <w:t>+ Nếu kết quả xét nghiệm dương tính với SARS-CoV</w:t>
      </w:r>
      <w:r w:rsidR="005A2763" w:rsidRPr="00643B54">
        <w:rPr>
          <w:iCs/>
          <w:sz w:val="28"/>
          <w:szCs w:val="28"/>
        </w:rPr>
        <w:t>-</w:t>
      </w:r>
      <w:r w:rsidRPr="00643B54">
        <w:rPr>
          <w:iCs/>
          <w:sz w:val="28"/>
          <w:szCs w:val="28"/>
        </w:rPr>
        <w:t xml:space="preserve">2 thì xử lý </w:t>
      </w:r>
      <w:r w:rsidR="00817F79" w:rsidRPr="00643B54">
        <w:rPr>
          <w:iCs/>
          <w:sz w:val="28"/>
          <w:szCs w:val="28"/>
        </w:rPr>
        <w:t>như</w:t>
      </w:r>
      <w:r w:rsidRPr="00643B54">
        <w:rPr>
          <w:iCs/>
          <w:sz w:val="28"/>
          <w:szCs w:val="28"/>
        </w:rPr>
        <w:t xml:space="preserve"> ca bệnh xác định</w:t>
      </w:r>
      <w:r w:rsidR="00577C95" w:rsidRPr="00643B54">
        <w:rPr>
          <w:iCs/>
          <w:sz w:val="28"/>
          <w:szCs w:val="28"/>
        </w:rPr>
        <w:t>.</w:t>
      </w:r>
    </w:p>
    <w:p w14:paraId="355DB37C" w14:textId="4759B1FE" w:rsidR="002807F4" w:rsidRPr="00643B54" w:rsidRDefault="005C6ECB" w:rsidP="004F448C">
      <w:pPr>
        <w:spacing w:before="80" w:after="80"/>
        <w:ind w:firstLine="720"/>
        <w:jc w:val="both"/>
        <w:rPr>
          <w:iCs/>
          <w:sz w:val="28"/>
          <w:szCs w:val="28"/>
        </w:rPr>
      </w:pPr>
      <w:r w:rsidRPr="00643B54">
        <w:rPr>
          <w:iCs/>
          <w:sz w:val="28"/>
          <w:szCs w:val="28"/>
        </w:rPr>
        <w:t xml:space="preserve">+ Nếu kết quả xét nghiệm âm tính </w:t>
      </w:r>
      <w:r w:rsidR="001225F7" w:rsidRPr="00643B54">
        <w:rPr>
          <w:iCs/>
          <w:sz w:val="28"/>
          <w:szCs w:val="28"/>
        </w:rPr>
        <w:t xml:space="preserve">với SARS-CoV-2 </w:t>
      </w:r>
      <w:r w:rsidRPr="00643B54">
        <w:rPr>
          <w:iCs/>
          <w:sz w:val="28"/>
          <w:szCs w:val="28"/>
        </w:rPr>
        <w:t>thì tiếp tục cách ly, theo dõi sức khoẻ hàng ngày (đo thân nhiệt, phát hiện các triệu chứng) tại cơ sở y tế</w:t>
      </w:r>
      <w:r w:rsidR="008B30F2" w:rsidRPr="000B5DCA">
        <w:rPr>
          <w:iCs/>
          <w:sz w:val="28"/>
          <w:szCs w:val="28"/>
        </w:rPr>
        <w:t xml:space="preserve"> hoặc cơ sở cách ly tập trung</w:t>
      </w:r>
      <w:r w:rsidRPr="00643B54">
        <w:rPr>
          <w:iCs/>
          <w:sz w:val="28"/>
          <w:szCs w:val="28"/>
        </w:rPr>
        <w:t xml:space="preserve"> đủ 14 ngày</w:t>
      </w:r>
      <w:r w:rsidR="000646A9" w:rsidRPr="00643B54">
        <w:rPr>
          <w:iCs/>
          <w:sz w:val="28"/>
          <w:szCs w:val="28"/>
        </w:rPr>
        <w:t xml:space="preserve"> kể từ ngày tiếp xúc lần cuối với ca bệnh xác định</w:t>
      </w:r>
      <w:r w:rsidRPr="00643B54">
        <w:rPr>
          <w:iCs/>
          <w:sz w:val="28"/>
          <w:szCs w:val="28"/>
        </w:rPr>
        <w:t>. Trong quá trình theo dõi nếu xuất hiện triệu chứng nghi ngờ mắc bệnh thì tiếp tục lấy mẫu bệnh phẩm xét nghiệm SARS-CoV</w:t>
      </w:r>
      <w:r w:rsidR="00692894" w:rsidRPr="00643B54">
        <w:rPr>
          <w:iCs/>
          <w:sz w:val="28"/>
          <w:szCs w:val="28"/>
        </w:rPr>
        <w:t>-</w:t>
      </w:r>
      <w:r w:rsidRPr="00643B54">
        <w:rPr>
          <w:iCs/>
          <w:sz w:val="28"/>
          <w:szCs w:val="28"/>
        </w:rPr>
        <w:t xml:space="preserve">2. Sau 14 ngày </w:t>
      </w:r>
      <w:r w:rsidR="00961409" w:rsidRPr="00643B54">
        <w:rPr>
          <w:iCs/>
          <w:sz w:val="28"/>
          <w:szCs w:val="28"/>
        </w:rPr>
        <w:t xml:space="preserve">kể từ ngày tiếp xúc lần </w:t>
      </w:r>
      <w:r w:rsidR="00961409" w:rsidRPr="00643B54">
        <w:rPr>
          <w:iCs/>
          <w:sz w:val="28"/>
          <w:szCs w:val="28"/>
        </w:rPr>
        <w:lastRenderedPageBreak/>
        <w:t xml:space="preserve">cuối với ca bệnh xác định </w:t>
      </w:r>
      <w:r w:rsidR="00CF2FBE" w:rsidRPr="00643B54">
        <w:rPr>
          <w:iCs/>
          <w:sz w:val="28"/>
          <w:szCs w:val="28"/>
        </w:rPr>
        <w:t xml:space="preserve">nếu </w:t>
      </w:r>
      <w:r w:rsidRPr="00643B54">
        <w:rPr>
          <w:iCs/>
          <w:sz w:val="28"/>
          <w:szCs w:val="28"/>
        </w:rPr>
        <w:t xml:space="preserve">không xuất hiện triệu chứng nghi ngờ mắc bệnh thì kết thúc </w:t>
      </w:r>
      <w:r w:rsidR="00625E8E" w:rsidRPr="00643B54">
        <w:rPr>
          <w:iCs/>
          <w:sz w:val="28"/>
          <w:szCs w:val="28"/>
        </w:rPr>
        <w:t xml:space="preserve">việc </w:t>
      </w:r>
      <w:r w:rsidRPr="00643B54">
        <w:rPr>
          <w:iCs/>
          <w:sz w:val="28"/>
          <w:szCs w:val="28"/>
        </w:rPr>
        <w:t xml:space="preserve">cách ly. </w:t>
      </w:r>
    </w:p>
    <w:p w14:paraId="66CC4B7C" w14:textId="604508C7" w:rsidR="005D41D4" w:rsidRPr="00643B54" w:rsidRDefault="00517E3F" w:rsidP="004F448C">
      <w:pPr>
        <w:spacing w:before="80" w:after="80"/>
        <w:ind w:firstLine="720"/>
        <w:jc w:val="both"/>
        <w:rPr>
          <w:b/>
          <w:bCs/>
          <w:i/>
          <w:sz w:val="28"/>
          <w:szCs w:val="28"/>
        </w:rPr>
      </w:pPr>
      <w:r w:rsidRPr="00643B54">
        <w:rPr>
          <w:b/>
          <w:bCs/>
          <w:i/>
          <w:sz w:val="28"/>
          <w:szCs w:val="28"/>
        </w:rPr>
        <w:t>2.1.3</w:t>
      </w:r>
      <w:r w:rsidR="00D93CD2" w:rsidRPr="00643B54">
        <w:rPr>
          <w:b/>
          <w:bCs/>
          <w:i/>
          <w:sz w:val="28"/>
          <w:szCs w:val="28"/>
        </w:rPr>
        <w:t>.</w:t>
      </w:r>
      <w:r w:rsidR="005D41D4" w:rsidRPr="00643B54">
        <w:rPr>
          <w:b/>
          <w:bCs/>
          <w:i/>
          <w:sz w:val="28"/>
          <w:szCs w:val="28"/>
        </w:rPr>
        <w:t xml:space="preserve"> </w:t>
      </w:r>
      <w:r w:rsidR="00F56FF8" w:rsidRPr="00643B54">
        <w:rPr>
          <w:b/>
          <w:bCs/>
          <w:i/>
          <w:sz w:val="28"/>
          <w:szCs w:val="28"/>
        </w:rPr>
        <w:t>N</w:t>
      </w:r>
      <w:r w:rsidR="005D41D4" w:rsidRPr="00643B54">
        <w:rPr>
          <w:b/>
          <w:bCs/>
          <w:i/>
          <w:sz w:val="28"/>
          <w:szCs w:val="28"/>
        </w:rPr>
        <w:t>gười tiếp xúc với người tiế</w:t>
      </w:r>
      <w:r w:rsidR="00F56FF8" w:rsidRPr="00643B54">
        <w:rPr>
          <w:b/>
          <w:bCs/>
          <w:i/>
          <w:sz w:val="28"/>
          <w:szCs w:val="28"/>
        </w:rPr>
        <w:t>p</w:t>
      </w:r>
      <w:r w:rsidR="005D41D4" w:rsidRPr="00643B54">
        <w:rPr>
          <w:b/>
          <w:bCs/>
          <w:i/>
          <w:sz w:val="28"/>
          <w:szCs w:val="28"/>
        </w:rPr>
        <w:t xml:space="preserve"> xúc gần</w:t>
      </w:r>
      <w:r w:rsidR="0060134B" w:rsidRPr="00643B54">
        <w:rPr>
          <w:b/>
          <w:bCs/>
          <w:i/>
          <w:sz w:val="28"/>
          <w:szCs w:val="28"/>
        </w:rPr>
        <w:t xml:space="preserve"> (người tiếp xúc vòng 2)</w:t>
      </w:r>
    </w:p>
    <w:p w14:paraId="28FBB3B2" w14:textId="1CA829E2" w:rsidR="00774590" w:rsidRPr="00643B54" w:rsidRDefault="0070305A" w:rsidP="004F448C">
      <w:pPr>
        <w:spacing w:before="80" w:after="80"/>
        <w:ind w:firstLine="720"/>
        <w:jc w:val="both"/>
        <w:rPr>
          <w:iCs/>
          <w:sz w:val="28"/>
          <w:szCs w:val="28"/>
        </w:rPr>
      </w:pPr>
      <w:r w:rsidRPr="00643B54">
        <w:rPr>
          <w:iCs/>
          <w:sz w:val="28"/>
          <w:szCs w:val="28"/>
        </w:rPr>
        <w:t>- Yêu cầu cách ly tại nhà</w:t>
      </w:r>
      <w:r w:rsidR="00774590" w:rsidRPr="00643B54">
        <w:rPr>
          <w:iCs/>
          <w:sz w:val="28"/>
          <w:szCs w:val="28"/>
        </w:rPr>
        <w:t xml:space="preserve"> và hướng dẫn cách tự phòng bệnh và tự theo dõi sức khoẻ</w:t>
      </w:r>
      <w:r w:rsidR="00E77AB4" w:rsidRPr="00643B54">
        <w:rPr>
          <w:iCs/>
          <w:sz w:val="28"/>
          <w:szCs w:val="28"/>
        </w:rPr>
        <w:t xml:space="preserve"> trong khi chờ kết quả xét nghiệm của người tiếp xúc vòng 1</w:t>
      </w:r>
      <w:r w:rsidR="00195F7D" w:rsidRPr="00643B54">
        <w:rPr>
          <w:iCs/>
          <w:sz w:val="28"/>
          <w:szCs w:val="28"/>
        </w:rPr>
        <w:t>:</w:t>
      </w:r>
      <w:r w:rsidR="0060134B" w:rsidRPr="00643B54">
        <w:rPr>
          <w:iCs/>
          <w:sz w:val="28"/>
          <w:szCs w:val="28"/>
        </w:rPr>
        <w:t xml:space="preserve"> </w:t>
      </w:r>
    </w:p>
    <w:p w14:paraId="68D0CD25" w14:textId="154A9E5B" w:rsidR="0060134B" w:rsidRPr="00643B54" w:rsidRDefault="0060134B" w:rsidP="004F448C">
      <w:pPr>
        <w:spacing w:before="80" w:after="80"/>
        <w:ind w:firstLine="720"/>
        <w:jc w:val="both"/>
        <w:rPr>
          <w:iCs/>
          <w:spacing w:val="4"/>
          <w:sz w:val="28"/>
          <w:szCs w:val="28"/>
        </w:rPr>
      </w:pPr>
      <w:r w:rsidRPr="00643B54">
        <w:rPr>
          <w:iCs/>
          <w:spacing w:val="-10"/>
          <w:sz w:val="28"/>
          <w:szCs w:val="28"/>
        </w:rPr>
        <w:t>+ Nếu kết quả xét nghiệm của người tiếp xúc vòng 1 dương tính với SARS-CoV</w:t>
      </w:r>
      <w:r w:rsidR="007814BF" w:rsidRPr="00643B54">
        <w:rPr>
          <w:iCs/>
          <w:spacing w:val="-10"/>
          <w:sz w:val="28"/>
          <w:szCs w:val="28"/>
        </w:rPr>
        <w:t>-</w:t>
      </w:r>
      <w:r w:rsidRPr="00643B54">
        <w:rPr>
          <w:iCs/>
          <w:spacing w:val="-10"/>
          <w:sz w:val="28"/>
          <w:szCs w:val="28"/>
        </w:rPr>
        <w:t>2</w:t>
      </w:r>
      <w:r w:rsidRPr="00643B54">
        <w:rPr>
          <w:iCs/>
          <w:spacing w:val="4"/>
          <w:sz w:val="28"/>
          <w:szCs w:val="28"/>
        </w:rPr>
        <w:t xml:space="preserve"> thì chuyển</w:t>
      </w:r>
      <w:r w:rsidR="00AD5281" w:rsidRPr="00643B54">
        <w:rPr>
          <w:iCs/>
          <w:spacing w:val="4"/>
          <w:sz w:val="28"/>
          <w:szCs w:val="28"/>
        </w:rPr>
        <w:t xml:space="preserve"> cấp</w:t>
      </w:r>
      <w:r w:rsidRPr="00643B54">
        <w:rPr>
          <w:iCs/>
          <w:spacing w:val="4"/>
          <w:sz w:val="28"/>
          <w:szCs w:val="28"/>
        </w:rPr>
        <w:t xml:space="preserve"> </w:t>
      </w:r>
      <w:r w:rsidR="00547DEA" w:rsidRPr="00643B54">
        <w:rPr>
          <w:iCs/>
          <w:spacing w:val="4"/>
          <w:sz w:val="28"/>
          <w:szCs w:val="28"/>
        </w:rPr>
        <w:t>cách ly</w:t>
      </w:r>
      <w:r w:rsidRPr="00643B54">
        <w:rPr>
          <w:iCs/>
          <w:spacing w:val="4"/>
          <w:sz w:val="28"/>
          <w:szCs w:val="28"/>
        </w:rPr>
        <w:t xml:space="preserve"> người tiếp xúc vòng 2 </w:t>
      </w:r>
      <w:r w:rsidR="009352D7" w:rsidRPr="00643B54">
        <w:rPr>
          <w:iCs/>
          <w:spacing w:val="4"/>
          <w:sz w:val="28"/>
          <w:szCs w:val="28"/>
        </w:rPr>
        <w:t xml:space="preserve">lên </w:t>
      </w:r>
      <w:r w:rsidR="00643A0F" w:rsidRPr="00643B54">
        <w:rPr>
          <w:iCs/>
          <w:spacing w:val="4"/>
          <w:sz w:val="28"/>
          <w:szCs w:val="28"/>
        </w:rPr>
        <w:t>thành</w:t>
      </w:r>
      <w:r w:rsidRPr="00643B54">
        <w:rPr>
          <w:iCs/>
          <w:spacing w:val="4"/>
          <w:sz w:val="28"/>
          <w:szCs w:val="28"/>
        </w:rPr>
        <w:t xml:space="preserve"> người tiếp xúc vòng 1.</w:t>
      </w:r>
    </w:p>
    <w:p w14:paraId="4ADD7451" w14:textId="2BD52B12" w:rsidR="005D41D4" w:rsidRPr="00643B54" w:rsidRDefault="0060134B" w:rsidP="004F448C">
      <w:pPr>
        <w:spacing w:before="80" w:after="80"/>
        <w:ind w:firstLine="720"/>
        <w:jc w:val="both"/>
        <w:rPr>
          <w:iCs/>
          <w:sz w:val="28"/>
          <w:szCs w:val="28"/>
        </w:rPr>
      </w:pPr>
      <w:r w:rsidRPr="00643B54">
        <w:rPr>
          <w:iCs/>
          <w:sz w:val="28"/>
          <w:szCs w:val="28"/>
        </w:rPr>
        <w:t xml:space="preserve">+ </w:t>
      </w:r>
      <w:r w:rsidRPr="00643B54">
        <w:rPr>
          <w:iCs/>
          <w:spacing w:val="-6"/>
          <w:sz w:val="28"/>
          <w:szCs w:val="28"/>
        </w:rPr>
        <w:t>Nếu kết quả xét nghiệm của người tiếp xúc vòng 1 âm tính với SARS-CoV</w:t>
      </w:r>
      <w:r w:rsidR="00F77842" w:rsidRPr="00643B54">
        <w:rPr>
          <w:iCs/>
          <w:spacing w:val="-6"/>
          <w:sz w:val="28"/>
          <w:szCs w:val="28"/>
        </w:rPr>
        <w:t>-</w:t>
      </w:r>
      <w:r w:rsidRPr="00643B54">
        <w:rPr>
          <w:iCs/>
          <w:spacing w:val="-8"/>
          <w:sz w:val="28"/>
          <w:szCs w:val="28"/>
        </w:rPr>
        <w:t>2</w:t>
      </w:r>
      <w:r w:rsidRPr="00643B54">
        <w:rPr>
          <w:iCs/>
          <w:sz w:val="28"/>
          <w:szCs w:val="28"/>
        </w:rPr>
        <w:t xml:space="preserve"> thì người tiếp xúc vòng 2 được kết thúc việc cách ly.</w:t>
      </w:r>
    </w:p>
    <w:p w14:paraId="0F8E8608" w14:textId="77777777" w:rsidR="00F1366D" w:rsidRPr="00643B54" w:rsidRDefault="00F1366D" w:rsidP="004F448C">
      <w:pPr>
        <w:spacing w:before="80" w:after="80"/>
        <w:ind w:firstLine="720"/>
        <w:jc w:val="both"/>
        <w:rPr>
          <w:b/>
          <w:bCs/>
          <w:i/>
          <w:sz w:val="28"/>
          <w:szCs w:val="28"/>
        </w:rPr>
      </w:pPr>
      <w:r w:rsidRPr="00643B54">
        <w:rPr>
          <w:b/>
          <w:bCs/>
          <w:i/>
          <w:sz w:val="28"/>
          <w:szCs w:val="28"/>
        </w:rPr>
        <w:t xml:space="preserve">2.1.4. Ca bệnh nghi ngờ </w:t>
      </w:r>
    </w:p>
    <w:p w14:paraId="69B8AAC9" w14:textId="77777777" w:rsidR="00F1366D" w:rsidRPr="00643B54" w:rsidRDefault="00F1366D" w:rsidP="004F448C">
      <w:pPr>
        <w:spacing w:before="80" w:after="80"/>
        <w:ind w:firstLine="720"/>
        <w:jc w:val="both"/>
        <w:rPr>
          <w:sz w:val="28"/>
          <w:szCs w:val="28"/>
        </w:rPr>
      </w:pPr>
      <w:r w:rsidRPr="00643B54">
        <w:rPr>
          <w:sz w:val="28"/>
          <w:szCs w:val="28"/>
        </w:rPr>
        <w:t xml:space="preserve">Cho bệnh nhân đeo khẩu trang và đưa đi cách ly ngay tại cơ sở điều trị ở khu </w:t>
      </w:r>
      <w:r w:rsidRPr="00643B54">
        <w:rPr>
          <w:spacing w:val="-6"/>
          <w:sz w:val="28"/>
          <w:szCs w:val="28"/>
        </w:rPr>
        <w:t>riêng với khu điều trị bệnh nhân xác định. Tùy theo kết quả xét nghiệm SARS-CoV-2</w:t>
      </w:r>
      <w:r w:rsidRPr="00643B54">
        <w:rPr>
          <w:sz w:val="28"/>
          <w:szCs w:val="28"/>
        </w:rPr>
        <w:t xml:space="preserve"> mà xử lý như sau:</w:t>
      </w:r>
    </w:p>
    <w:p w14:paraId="6C7CBE9A" w14:textId="77777777" w:rsidR="00F1366D" w:rsidRPr="00643B54" w:rsidRDefault="00F1366D" w:rsidP="004F448C">
      <w:pPr>
        <w:spacing w:before="80" w:after="80"/>
        <w:ind w:firstLine="720"/>
        <w:jc w:val="both"/>
        <w:rPr>
          <w:sz w:val="28"/>
          <w:szCs w:val="28"/>
        </w:rPr>
      </w:pPr>
      <w:r w:rsidRPr="00643B54">
        <w:rPr>
          <w:sz w:val="28"/>
          <w:szCs w:val="28"/>
        </w:rPr>
        <w:t>- Nếu ca bệnh nghi ngờ có kết quả xét nghiệm dương tính với SARS-CoV-2 thì chuyển bệnh nhân sang điều trị và cách ly là ca bệnh xác định.</w:t>
      </w:r>
    </w:p>
    <w:p w14:paraId="08A91522" w14:textId="6B998128" w:rsidR="00F1366D" w:rsidRPr="00643B54" w:rsidRDefault="00F1366D" w:rsidP="004F448C">
      <w:pPr>
        <w:spacing w:before="80" w:after="80"/>
        <w:ind w:firstLine="720"/>
        <w:jc w:val="both"/>
        <w:rPr>
          <w:sz w:val="28"/>
          <w:szCs w:val="28"/>
        </w:rPr>
      </w:pPr>
      <w:r w:rsidRPr="00643B54">
        <w:rPr>
          <w:sz w:val="28"/>
          <w:szCs w:val="28"/>
        </w:rPr>
        <w:t xml:space="preserve">- Nếu ca bệnh nghi ngờ có kết quả xét nghiệm âm tính với SARS-CoV-2 thì chuyển bệnh nhân sang khu cách ly, điều trị riêng cho bệnh nhân có kết quả </w:t>
      </w:r>
      <w:r w:rsidR="00625E8E" w:rsidRPr="00643B54">
        <w:rPr>
          <w:sz w:val="28"/>
          <w:szCs w:val="28"/>
        </w:rPr>
        <w:t xml:space="preserve">xét nghiệm </w:t>
      </w:r>
      <w:r w:rsidRPr="00643B54">
        <w:rPr>
          <w:sz w:val="28"/>
          <w:szCs w:val="28"/>
        </w:rPr>
        <w:t xml:space="preserve">âm tính. Sau 14 ngày </w:t>
      </w:r>
      <w:r w:rsidR="0046124D" w:rsidRPr="00643B54">
        <w:rPr>
          <w:iCs/>
          <w:sz w:val="28"/>
          <w:szCs w:val="28"/>
        </w:rPr>
        <w:t xml:space="preserve">kể từ ngày tiếp xúc lần cuối với nguồn truyền nhiễm </w:t>
      </w:r>
      <w:r w:rsidRPr="00643B54">
        <w:rPr>
          <w:sz w:val="28"/>
          <w:szCs w:val="28"/>
        </w:rPr>
        <w:t xml:space="preserve">nếu bệnh nhân hết các triệu chứng thì cho bệnh nhân ra viện. Sau 14 ngày </w:t>
      </w:r>
      <w:r w:rsidR="00A57F0C" w:rsidRPr="00643B54">
        <w:rPr>
          <w:iCs/>
          <w:sz w:val="28"/>
          <w:szCs w:val="28"/>
        </w:rPr>
        <w:t xml:space="preserve">kể từ ngày tiếp xúc lần cuối với nguồn truyền nhiễm </w:t>
      </w:r>
      <w:r w:rsidRPr="00643B54">
        <w:rPr>
          <w:sz w:val="28"/>
          <w:szCs w:val="28"/>
        </w:rPr>
        <w:t>nếu bệnh nhân vẫn còn triệu chứng thì lấy mẫu xét nghiệm lần 2, nếu kết quả xét nghiệm lần 2 vẫn âm tính với SARS-CoV-2 thì chuyển bệnh nhân sang điều trị như các bệnh thông thường khác.</w:t>
      </w:r>
    </w:p>
    <w:p w14:paraId="4F4C5584" w14:textId="620AE47F" w:rsidR="002807F4" w:rsidRPr="00643B54" w:rsidRDefault="002807F4" w:rsidP="004F448C">
      <w:pPr>
        <w:spacing w:before="80" w:after="80"/>
        <w:ind w:firstLine="720"/>
        <w:jc w:val="both"/>
        <w:rPr>
          <w:b/>
          <w:bCs/>
          <w:i/>
          <w:sz w:val="28"/>
          <w:szCs w:val="28"/>
        </w:rPr>
      </w:pPr>
      <w:r w:rsidRPr="00643B54">
        <w:rPr>
          <w:b/>
          <w:bCs/>
          <w:i/>
          <w:sz w:val="28"/>
          <w:szCs w:val="28"/>
        </w:rPr>
        <w:t>2.</w:t>
      </w:r>
      <w:r w:rsidR="00517E3F" w:rsidRPr="00643B54">
        <w:rPr>
          <w:b/>
          <w:bCs/>
          <w:i/>
          <w:sz w:val="28"/>
          <w:szCs w:val="28"/>
        </w:rPr>
        <w:t>1.5</w:t>
      </w:r>
      <w:r w:rsidR="00D93CD2" w:rsidRPr="00643B54">
        <w:rPr>
          <w:b/>
          <w:bCs/>
          <w:i/>
          <w:sz w:val="28"/>
          <w:szCs w:val="28"/>
        </w:rPr>
        <w:t>.</w:t>
      </w:r>
      <w:r w:rsidRPr="00643B54">
        <w:rPr>
          <w:b/>
          <w:bCs/>
          <w:i/>
          <w:sz w:val="28"/>
          <w:szCs w:val="28"/>
        </w:rPr>
        <w:t xml:space="preserve"> Người tiếp xúc gần với ca bệnh nghi ngờ</w:t>
      </w:r>
    </w:p>
    <w:p w14:paraId="6A390DB3" w14:textId="3A10C887" w:rsidR="002807F4" w:rsidRPr="00643B54" w:rsidRDefault="002807F4" w:rsidP="004F448C">
      <w:pPr>
        <w:spacing w:before="80" w:after="80"/>
        <w:ind w:firstLine="720"/>
        <w:jc w:val="both"/>
        <w:rPr>
          <w:iCs/>
          <w:sz w:val="28"/>
          <w:szCs w:val="28"/>
        </w:rPr>
      </w:pPr>
      <w:r w:rsidRPr="00643B54">
        <w:rPr>
          <w:iCs/>
          <w:sz w:val="28"/>
          <w:szCs w:val="28"/>
        </w:rPr>
        <w:t>Yêu cầu cách ly tại nhà và hướng dẫn cách tự phòng bệnh và tự theo dõi sức khoẻ</w:t>
      </w:r>
      <w:r w:rsidR="00E77AB4" w:rsidRPr="00643B54">
        <w:rPr>
          <w:iCs/>
          <w:sz w:val="28"/>
          <w:szCs w:val="28"/>
        </w:rPr>
        <w:t xml:space="preserve"> trong khi chờ kết quả xét nghiệm của ca bệnh nghi ngờ</w:t>
      </w:r>
      <w:r w:rsidR="00F536C9" w:rsidRPr="00643B54">
        <w:rPr>
          <w:iCs/>
          <w:sz w:val="28"/>
          <w:szCs w:val="28"/>
        </w:rPr>
        <w:t>:</w:t>
      </w:r>
      <w:r w:rsidRPr="00643B54">
        <w:rPr>
          <w:iCs/>
          <w:sz w:val="28"/>
          <w:szCs w:val="28"/>
        </w:rPr>
        <w:t xml:space="preserve"> </w:t>
      </w:r>
    </w:p>
    <w:p w14:paraId="18101E75" w14:textId="0FECE799" w:rsidR="002807F4" w:rsidRPr="00643B54" w:rsidRDefault="00252412" w:rsidP="004F448C">
      <w:pPr>
        <w:spacing w:before="80" w:after="80"/>
        <w:ind w:firstLine="720"/>
        <w:jc w:val="both"/>
        <w:rPr>
          <w:iCs/>
          <w:sz w:val="28"/>
          <w:szCs w:val="28"/>
        </w:rPr>
      </w:pPr>
      <w:r w:rsidRPr="00643B54">
        <w:rPr>
          <w:iCs/>
          <w:sz w:val="28"/>
          <w:szCs w:val="28"/>
        </w:rPr>
        <w:t>-</w:t>
      </w:r>
      <w:r w:rsidR="002807F4" w:rsidRPr="00643B54">
        <w:rPr>
          <w:iCs/>
          <w:sz w:val="28"/>
          <w:szCs w:val="28"/>
        </w:rPr>
        <w:t xml:space="preserve"> </w:t>
      </w:r>
      <w:r w:rsidR="002807F4" w:rsidRPr="00643B54">
        <w:rPr>
          <w:iCs/>
          <w:spacing w:val="-4"/>
          <w:sz w:val="28"/>
          <w:szCs w:val="28"/>
        </w:rPr>
        <w:t>Nếu kết quả xét nghiệm của ca bệnh nghi ngờ dương tính với SARS-Co</w:t>
      </w:r>
      <w:r w:rsidR="00183924" w:rsidRPr="00643B54">
        <w:rPr>
          <w:iCs/>
          <w:spacing w:val="-4"/>
          <w:sz w:val="28"/>
          <w:szCs w:val="28"/>
        </w:rPr>
        <w:t>V-</w:t>
      </w:r>
      <w:r w:rsidR="002807F4" w:rsidRPr="00643B54">
        <w:rPr>
          <w:iCs/>
          <w:spacing w:val="-4"/>
          <w:sz w:val="28"/>
          <w:szCs w:val="28"/>
        </w:rPr>
        <w:t xml:space="preserve">2 </w:t>
      </w:r>
      <w:r w:rsidR="002807F4" w:rsidRPr="00643B54">
        <w:rPr>
          <w:iCs/>
          <w:sz w:val="28"/>
          <w:szCs w:val="28"/>
        </w:rPr>
        <w:t xml:space="preserve">thì </w:t>
      </w:r>
      <w:r w:rsidR="00A82E17" w:rsidRPr="00643B54">
        <w:rPr>
          <w:iCs/>
          <w:sz w:val="28"/>
          <w:szCs w:val="28"/>
        </w:rPr>
        <w:t xml:space="preserve">chuyển cấp cách ly </w:t>
      </w:r>
      <w:r w:rsidR="00577C95" w:rsidRPr="00643B54">
        <w:rPr>
          <w:iCs/>
          <w:sz w:val="28"/>
          <w:szCs w:val="28"/>
        </w:rPr>
        <w:t xml:space="preserve">những </w:t>
      </w:r>
      <w:r w:rsidR="002807F4" w:rsidRPr="00643B54">
        <w:rPr>
          <w:iCs/>
          <w:sz w:val="28"/>
          <w:szCs w:val="28"/>
        </w:rPr>
        <w:t xml:space="preserve">người này </w:t>
      </w:r>
      <w:r w:rsidR="00A82E17" w:rsidRPr="00643B54">
        <w:rPr>
          <w:iCs/>
          <w:sz w:val="28"/>
          <w:szCs w:val="28"/>
        </w:rPr>
        <w:t>thành</w:t>
      </w:r>
      <w:r w:rsidR="002807F4" w:rsidRPr="00643B54">
        <w:rPr>
          <w:iCs/>
          <w:sz w:val="28"/>
          <w:szCs w:val="28"/>
        </w:rPr>
        <w:t xml:space="preserve"> người tiếp xúc vòng 1.</w:t>
      </w:r>
    </w:p>
    <w:p w14:paraId="5D27D5D3" w14:textId="3D9B543C" w:rsidR="005D41D4" w:rsidRPr="00643B54" w:rsidRDefault="00252412" w:rsidP="004F448C">
      <w:pPr>
        <w:spacing w:before="80" w:after="80"/>
        <w:ind w:firstLine="720"/>
        <w:jc w:val="both"/>
        <w:rPr>
          <w:iCs/>
          <w:sz w:val="28"/>
          <w:szCs w:val="28"/>
        </w:rPr>
      </w:pPr>
      <w:r w:rsidRPr="00643B54">
        <w:rPr>
          <w:iCs/>
          <w:sz w:val="28"/>
          <w:szCs w:val="28"/>
        </w:rPr>
        <w:t>-</w:t>
      </w:r>
      <w:r w:rsidR="002807F4" w:rsidRPr="00643B54">
        <w:rPr>
          <w:iCs/>
          <w:sz w:val="28"/>
          <w:szCs w:val="28"/>
        </w:rPr>
        <w:t xml:space="preserve"> Nếu kết quả xét nghiệm của ca bệnh nghi ngờ âm tính với SARS-CoV</w:t>
      </w:r>
      <w:r w:rsidRPr="00643B54">
        <w:rPr>
          <w:iCs/>
          <w:sz w:val="28"/>
          <w:szCs w:val="28"/>
        </w:rPr>
        <w:t>-</w:t>
      </w:r>
      <w:r w:rsidR="002807F4" w:rsidRPr="00643B54">
        <w:rPr>
          <w:iCs/>
          <w:sz w:val="28"/>
          <w:szCs w:val="28"/>
        </w:rPr>
        <w:t xml:space="preserve">2 thì </w:t>
      </w:r>
      <w:r w:rsidR="0007376F" w:rsidRPr="00643B54">
        <w:rPr>
          <w:iCs/>
          <w:sz w:val="28"/>
          <w:szCs w:val="28"/>
        </w:rPr>
        <w:t xml:space="preserve">người tiếp xúc gần với ca bệnh nghi ngờ được </w:t>
      </w:r>
      <w:r w:rsidR="002807F4" w:rsidRPr="00643B54">
        <w:rPr>
          <w:iCs/>
          <w:sz w:val="28"/>
          <w:szCs w:val="28"/>
        </w:rPr>
        <w:t>kết thúc việc cách ly.</w:t>
      </w:r>
    </w:p>
    <w:p w14:paraId="26313CBF" w14:textId="20D82363" w:rsidR="00555687" w:rsidRPr="00643B54" w:rsidRDefault="00555687" w:rsidP="004F448C">
      <w:pPr>
        <w:spacing w:before="80" w:after="80"/>
        <w:ind w:firstLine="720"/>
        <w:jc w:val="both"/>
        <w:rPr>
          <w:b/>
          <w:bCs/>
          <w:i/>
          <w:sz w:val="28"/>
          <w:szCs w:val="28"/>
        </w:rPr>
      </w:pPr>
      <w:r w:rsidRPr="00643B54">
        <w:rPr>
          <w:b/>
          <w:bCs/>
          <w:i/>
          <w:sz w:val="28"/>
          <w:szCs w:val="28"/>
        </w:rPr>
        <w:t>2.1.6</w:t>
      </w:r>
      <w:r w:rsidR="00021EF5" w:rsidRPr="00643B54">
        <w:rPr>
          <w:b/>
          <w:bCs/>
          <w:i/>
          <w:sz w:val="28"/>
          <w:szCs w:val="28"/>
        </w:rPr>
        <w:t>.</w:t>
      </w:r>
      <w:r w:rsidRPr="00643B54">
        <w:rPr>
          <w:b/>
          <w:bCs/>
          <w:i/>
          <w:sz w:val="28"/>
          <w:szCs w:val="28"/>
        </w:rPr>
        <w:t xml:space="preserve"> Người có liên quan dịch tễ khác với ca bệnh xác định</w:t>
      </w:r>
    </w:p>
    <w:p w14:paraId="733A52C8" w14:textId="596A8DED" w:rsidR="00555687" w:rsidRPr="00643B54" w:rsidRDefault="00555687" w:rsidP="004F448C">
      <w:pPr>
        <w:spacing w:before="80" w:after="80"/>
        <w:ind w:firstLine="720"/>
        <w:jc w:val="both"/>
        <w:rPr>
          <w:spacing w:val="-6"/>
          <w:sz w:val="28"/>
          <w:szCs w:val="28"/>
        </w:rPr>
      </w:pPr>
      <w:r w:rsidRPr="00643B54">
        <w:rPr>
          <w:spacing w:val="-6"/>
          <w:sz w:val="28"/>
          <w:szCs w:val="28"/>
        </w:rPr>
        <w:t xml:space="preserve">Đối với những người không </w:t>
      </w:r>
      <w:r w:rsidR="0053382B" w:rsidRPr="00643B54">
        <w:rPr>
          <w:spacing w:val="-6"/>
          <w:sz w:val="28"/>
          <w:szCs w:val="28"/>
        </w:rPr>
        <w:t>có</w:t>
      </w:r>
      <w:r w:rsidR="003A41A4" w:rsidRPr="00643B54">
        <w:rPr>
          <w:spacing w:val="-6"/>
          <w:sz w:val="28"/>
          <w:szCs w:val="28"/>
        </w:rPr>
        <w:t xml:space="preserve"> </w:t>
      </w:r>
      <w:r w:rsidRPr="00643B54">
        <w:rPr>
          <w:spacing w:val="-6"/>
          <w:sz w:val="28"/>
          <w:szCs w:val="28"/>
        </w:rPr>
        <w:t>tiếp xúc</w:t>
      </w:r>
      <w:r w:rsidR="003A41A4" w:rsidRPr="00643B54">
        <w:rPr>
          <w:spacing w:val="-6"/>
          <w:sz w:val="28"/>
          <w:szCs w:val="28"/>
        </w:rPr>
        <w:t xml:space="preserve"> </w:t>
      </w:r>
      <w:r w:rsidR="0053382B" w:rsidRPr="00643B54">
        <w:rPr>
          <w:spacing w:val="-6"/>
          <w:sz w:val="28"/>
          <w:szCs w:val="28"/>
        </w:rPr>
        <w:t xml:space="preserve">gần </w:t>
      </w:r>
      <w:r w:rsidRPr="00643B54">
        <w:rPr>
          <w:spacing w:val="-6"/>
          <w:sz w:val="28"/>
          <w:szCs w:val="28"/>
        </w:rPr>
        <w:t xml:space="preserve">mà </w:t>
      </w:r>
      <w:r w:rsidR="003A41A4" w:rsidRPr="00643B54">
        <w:rPr>
          <w:spacing w:val="-6"/>
          <w:sz w:val="28"/>
          <w:szCs w:val="28"/>
        </w:rPr>
        <w:t xml:space="preserve">chỉ </w:t>
      </w:r>
      <w:r w:rsidRPr="00643B54">
        <w:rPr>
          <w:spacing w:val="-6"/>
          <w:sz w:val="28"/>
          <w:szCs w:val="28"/>
        </w:rPr>
        <w:t xml:space="preserve">liên quan </w:t>
      </w:r>
      <w:r w:rsidR="003A41A4" w:rsidRPr="00643B54">
        <w:rPr>
          <w:spacing w:val="-6"/>
          <w:sz w:val="28"/>
          <w:szCs w:val="28"/>
        </w:rPr>
        <w:t xml:space="preserve">tại các sự kiện </w:t>
      </w:r>
      <w:r w:rsidR="006873C9" w:rsidRPr="00643B54">
        <w:rPr>
          <w:spacing w:val="-6"/>
          <w:sz w:val="28"/>
          <w:szCs w:val="28"/>
        </w:rPr>
        <w:t xml:space="preserve">lớn tập trung đông người </w:t>
      </w:r>
      <w:r w:rsidR="0003747E" w:rsidRPr="00643B54">
        <w:rPr>
          <w:spacing w:val="-6"/>
          <w:sz w:val="28"/>
          <w:szCs w:val="28"/>
        </w:rPr>
        <w:t xml:space="preserve">hoặc cùng trên một phương tiện giao thông </w:t>
      </w:r>
      <w:r w:rsidR="003A41A4" w:rsidRPr="00643B54">
        <w:rPr>
          <w:spacing w:val="-6"/>
          <w:sz w:val="28"/>
          <w:szCs w:val="28"/>
        </w:rPr>
        <w:t>khi ca bệnh xác định</w:t>
      </w:r>
      <w:r w:rsidR="006873C9" w:rsidRPr="00643B54">
        <w:rPr>
          <w:spacing w:val="-6"/>
          <w:sz w:val="28"/>
          <w:szCs w:val="28"/>
        </w:rPr>
        <w:t xml:space="preserve"> có mặt</w:t>
      </w:r>
      <w:r w:rsidR="00E61F84" w:rsidRPr="00643B54">
        <w:rPr>
          <w:spacing w:val="-6"/>
          <w:sz w:val="28"/>
          <w:szCs w:val="28"/>
        </w:rPr>
        <w:t xml:space="preserve"> </w:t>
      </w:r>
      <w:r w:rsidR="003A41A4" w:rsidRPr="00643B54">
        <w:rPr>
          <w:spacing w:val="-6"/>
          <w:sz w:val="28"/>
          <w:szCs w:val="28"/>
        </w:rPr>
        <w:t xml:space="preserve">thì </w:t>
      </w:r>
      <w:r w:rsidRPr="00643B54">
        <w:rPr>
          <w:spacing w:val="-6"/>
          <w:sz w:val="28"/>
          <w:szCs w:val="28"/>
        </w:rPr>
        <w:t>cơ quan y tế sẽ thông báo bằng nhiều cách</w:t>
      </w:r>
      <w:r w:rsidR="00577C95" w:rsidRPr="00643B54">
        <w:rPr>
          <w:spacing w:val="-6"/>
          <w:sz w:val="28"/>
          <w:szCs w:val="28"/>
        </w:rPr>
        <w:t>:</w:t>
      </w:r>
      <w:r w:rsidRPr="00643B54">
        <w:rPr>
          <w:spacing w:val="-6"/>
          <w:sz w:val="28"/>
          <w:szCs w:val="28"/>
        </w:rPr>
        <w:t xml:space="preserve"> điện thoại, tin nhắn</w:t>
      </w:r>
      <w:r w:rsidR="003D7D5C" w:rsidRPr="00643B54">
        <w:rPr>
          <w:spacing w:val="-6"/>
          <w:sz w:val="28"/>
          <w:szCs w:val="28"/>
        </w:rPr>
        <w:t>, mạng xã hội</w:t>
      </w:r>
      <w:r w:rsidRPr="00643B54">
        <w:rPr>
          <w:spacing w:val="-6"/>
          <w:sz w:val="28"/>
          <w:szCs w:val="28"/>
        </w:rPr>
        <w:t xml:space="preserve"> hoặc các phương tiện thông tin đại chúng khác để người có liên quan biết </w:t>
      </w:r>
      <w:r w:rsidR="00551104" w:rsidRPr="00643B54">
        <w:rPr>
          <w:spacing w:val="-6"/>
          <w:sz w:val="28"/>
          <w:szCs w:val="28"/>
        </w:rPr>
        <w:t>chủ động</w:t>
      </w:r>
      <w:r w:rsidR="00BA6F10" w:rsidRPr="00643B54">
        <w:rPr>
          <w:spacing w:val="-6"/>
          <w:sz w:val="28"/>
          <w:szCs w:val="28"/>
        </w:rPr>
        <w:t xml:space="preserve"> </w:t>
      </w:r>
      <w:r w:rsidR="00A773FE" w:rsidRPr="00643B54">
        <w:rPr>
          <w:spacing w:val="-6"/>
          <w:sz w:val="28"/>
          <w:szCs w:val="28"/>
        </w:rPr>
        <w:t>liên hệ với cơ quan y tế địa phương</w:t>
      </w:r>
      <w:r w:rsidR="00C845D7" w:rsidRPr="00643B54">
        <w:rPr>
          <w:spacing w:val="-6"/>
          <w:sz w:val="28"/>
          <w:szCs w:val="28"/>
        </w:rPr>
        <w:t xml:space="preserve"> để </w:t>
      </w:r>
      <w:r w:rsidR="00C6117A" w:rsidRPr="00643B54">
        <w:rPr>
          <w:spacing w:val="-6"/>
          <w:sz w:val="28"/>
          <w:szCs w:val="28"/>
        </w:rPr>
        <w:t xml:space="preserve">được </w:t>
      </w:r>
      <w:r w:rsidR="00C845D7" w:rsidRPr="00643B54">
        <w:rPr>
          <w:spacing w:val="-6"/>
          <w:sz w:val="28"/>
          <w:szCs w:val="28"/>
        </w:rPr>
        <w:t xml:space="preserve">hướng dẫn </w:t>
      </w:r>
      <w:r w:rsidRPr="00643B54">
        <w:rPr>
          <w:spacing w:val="-6"/>
          <w:sz w:val="28"/>
          <w:szCs w:val="28"/>
        </w:rPr>
        <w:t xml:space="preserve">theo dõi sức khỏe và thông báo </w:t>
      </w:r>
      <w:r w:rsidR="0003747E" w:rsidRPr="00643B54">
        <w:rPr>
          <w:spacing w:val="-6"/>
          <w:sz w:val="28"/>
          <w:szCs w:val="28"/>
        </w:rPr>
        <w:t xml:space="preserve">ngay </w:t>
      </w:r>
      <w:r w:rsidRPr="00643B54">
        <w:rPr>
          <w:spacing w:val="-6"/>
          <w:sz w:val="28"/>
          <w:szCs w:val="28"/>
        </w:rPr>
        <w:t>cho cơ quan y tế khi có dấu hiệu nghi ngờ mắc bệnh.</w:t>
      </w:r>
    </w:p>
    <w:p w14:paraId="73283B56" w14:textId="4DC94723" w:rsidR="00A15EA4" w:rsidRPr="00643B54" w:rsidRDefault="00033288" w:rsidP="004F448C">
      <w:pPr>
        <w:spacing w:before="80" w:after="80"/>
        <w:ind w:firstLine="720"/>
        <w:jc w:val="both"/>
        <w:rPr>
          <w:b/>
          <w:bCs/>
          <w:i/>
          <w:sz w:val="28"/>
          <w:szCs w:val="28"/>
        </w:rPr>
      </w:pPr>
      <w:r w:rsidRPr="00643B54">
        <w:rPr>
          <w:b/>
          <w:bCs/>
          <w:i/>
          <w:sz w:val="28"/>
          <w:szCs w:val="28"/>
        </w:rPr>
        <w:t xml:space="preserve">2.2. </w:t>
      </w:r>
      <w:r w:rsidR="00445CC2" w:rsidRPr="00643B54">
        <w:rPr>
          <w:b/>
          <w:bCs/>
          <w:i/>
          <w:sz w:val="28"/>
          <w:szCs w:val="28"/>
        </w:rPr>
        <w:t>Phòng chống lây nhiễm cho</w:t>
      </w:r>
      <w:r w:rsidR="00A15EA4" w:rsidRPr="00643B54">
        <w:rPr>
          <w:b/>
          <w:bCs/>
          <w:i/>
          <w:sz w:val="28"/>
          <w:szCs w:val="28"/>
        </w:rPr>
        <w:t xml:space="preserve"> </w:t>
      </w:r>
      <w:r w:rsidR="005D41D4" w:rsidRPr="00643B54">
        <w:rPr>
          <w:b/>
          <w:bCs/>
          <w:i/>
          <w:sz w:val="28"/>
          <w:szCs w:val="28"/>
        </w:rPr>
        <w:t>cán bộ y tế</w:t>
      </w:r>
      <w:r w:rsidR="00FD6472" w:rsidRPr="00643B54">
        <w:rPr>
          <w:b/>
          <w:bCs/>
          <w:i/>
          <w:sz w:val="28"/>
          <w:szCs w:val="28"/>
        </w:rPr>
        <w:t xml:space="preserve"> </w:t>
      </w:r>
    </w:p>
    <w:p w14:paraId="6D851AC8" w14:textId="5B5F598D" w:rsidR="0043708E" w:rsidRPr="00643B54" w:rsidRDefault="0043708E" w:rsidP="004F448C">
      <w:pPr>
        <w:spacing w:before="80" w:after="80"/>
        <w:ind w:firstLine="720"/>
        <w:jc w:val="both"/>
        <w:rPr>
          <w:sz w:val="28"/>
          <w:szCs w:val="28"/>
        </w:rPr>
      </w:pPr>
      <w:r w:rsidRPr="00643B54">
        <w:rPr>
          <w:sz w:val="28"/>
          <w:szCs w:val="28"/>
        </w:rPr>
        <w:t xml:space="preserve">- Thực hiện triệt để các biện pháp phòng hộ cá nhân như đeo khẩu trang y tế chuyên dụng; kính đeo mắt; găng tay, </w:t>
      </w:r>
      <w:r w:rsidR="00760CAB" w:rsidRPr="00643B54">
        <w:rPr>
          <w:sz w:val="28"/>
          <w:szCs w:val="28"/>
        </w:rPr>
        <w:t>quần áo phòng hộ</w:t>
      </w:r>
      <w:r w:rsidRPr="00643B54">
        <w:rPr>
          <w:sz w:val="28"/>
          <w:szCs w:val="28"/>
        </w:rPr>
        <w:t>, mũ bảo hộ; bao giầy ... trong quá trình tiếp xúc với người bệnh</w:t>
      </w:r>
      <w:r w:rsidR="005F055E" w:rsidRPr="00643B54">
        <w:rPr>
          <w:sz w:val="28"/>
          <w:szCs w:val="28"/>
        </w:rPr>
        <w:t>.</w:t>
      </w:r>
    </w:p>
    <w:p w14:paraId="26616C95" w14:textId="5FCCBF17" w:rsidR="0043708E" w:rsidRPr="00643B54" w:rsidRDefault="0043708E" w:rsidP="004F448C">
      <w:pPr>
        <w:spacing w:before="80" w:after="80"/>
        <w:ind w:firstLine="720"/>
        <w:jc w:val="both"/>
        <w:rPr>
          <w:sz w:val="28"/>
          <w:szCs w:val="28"/>
        </w:rPr>
      </w:pPr>
      <w:r w:rsidRPr="00643B54">
        <w:rPr>
          <w:sz w:val="28"/>
          <w:szCs w:val="28"/>
        </w:rPr>
        <w:lastRenderedPageBreak/>
        <w:t xml:space="preserve">- Rửa tay ngay bằng xà phòng </w:t>
      </w:r>
      <w:r w:rsidR="00D27CE7" w:rsidRPr="00643B54">
        <w:rPr>
          <w:sz w:val="28"/>
          <w:szCs w:val="28"/>
        </w:rPr>
        <w:t>và</w:t>
      </w:r>
      <w:r w:rsidRPr="00643B54">
        <w:rPr>
          <w:sz w:val="28"/>
          <w:szCs w:val="28"/>
        </w:rPr>
        <w:t xml:space="preserve"> dung dịch sát khuẩn trước và sau mỗi lần tiếp xúc</w:t>
      </w:r>
      <w:r w:rsidR="00CD78F1" w:rsidRPr="00643B54">
        <w:rPr>
          <w:sz w:val="28"/>
          <w:szCs w:val="28"/>
        </w:rPr>
        <w:t>/thăm khám</w:t>
      </w:r>
      <w:r w:rsidRPr="00643B54">
        <w:rPr>
          <w:sz w:val="28"/>
          <w:szCs w:val="28"/>
        </w:rPr>
        <w:t xml:space="preserve"> người bệnh</w:t>
      </w:r>
      <w:r w:rsidR="00CD78F1" w:rsidRPr="00643B54">
        <w:rPr>
          <w:sz w:val="28"/>
          <w:szCs w:val="28"/>
        </w:rPr>
        <w:t xml:space="preserve"> hoặc khi vào/ra khỏi phòng bệnh</w:t>
      </w:r>
      <w:r w:rsidRPr="00643B54">
        <w:rPr>
          <w:sz w:val="28"/>
          <w:szCs w:val="28"/>
        </w:rPr>
        <w:t>.</w:t>
      </w:r>
    </w:p>
    <w:p w14:paraId="028F68C6" w14:textId="4EE644D0" w:rsidR="0043708E" w:rsidRPr="00643B54" w:rsidRDefault="0043708E" w:rsidP="004F448C">
      <w:pPr>
        <w:spacing w:before="80" w:after="80"/>
        <w:ind w:firstLine="720"/>
        <w:jc w:val="both"/>
        <w:rPr>
          <w:sz w:val="28"/>
          <w:szCs w:val="28"/>
        </w:rPr>
      </w:pPr>
      <w:r w:rsidRPr="00643B54">
        <w:rPr>
          <w:sz w:val="28"/>
          <w:szCs w:val="28"/>
        </w:rPr>
        <w:t>- Hạn chế tiếp xúc gần</w:t>
      </w:r>
      <w:r w:rsidR="000E31A6" w:rsidRPr="00643B54">
        <w:rPr>
          <w:sz w:val="28"/>
          <w:szCs w:val="28"/>
        </w:rPr>
        <w:t xml:space="preserve"> </w:t>
      </w:r>
      <w:r w:rsidRPr="00643B54">
        <w:rPr>
          <w:sz w:val="28"/>
          <w:szCs w:val="28"/>
        </w:rPr>
        <w:t>và giảm thiểu tối đa thời gian tiếp xúc</w:t>
      </w:r>
      <w:r w:rsidR="005E6451" w:rsidRPr="00643B54">
        <w:rPr>
          <w:sz w:val="28"/>
          <w:szCs w:val="28"/>
        </w:rPr>
        <w:t xml:space="preserve"> với </w:t>
      </w:r>
      <w:r w:rsidR="004B50FB" w:rsidRPr="00643B54">
        <w:rPr>
          <w:sz w:val="28"/>
          <w:szCs w:val="28"/>
        </w:rPr>
        <w:t>người</w:t>
      </w:r>
      <w:r w:rsidR="005E6451" w:rsidRPr="00643B54">
        <w:rPr>
          <w:sz w:val="28"/>
          <w:szCs w:val="28"/>
        </w:rPr>
        <w:t xml:space="preserve"> bệnh</w:t>
      </w:r>
      <w:r w:rsidR="005F055E" w:rsidRPr="00643B54">
        <w:rPr>
          <w:sz w:val="28"/>
          <w:szCs w:val="28"/>
        </w:rPr>
        <w:t>.</w:t>
      </w:r>
    </w:p>
    <w:p w14:paraId="3D4C3A58" w14:textId="7A3C5E5C" w:rsidR="002A7621" w:rsidRPr="00643B54" w:rsidRDefault="00CD78F1" w:rsidP="004F448C">
      <w:pPr>
        <w:spacing w:before="80" w:after="80"/>
        <w:ind w:firstLine="720"/>
        <w:jc w:val="both"/>
        <w:rPr>
          <w:sz w:val="28"/>
          <w:szCs w:val="28"/>
        </w:rPr>
      </w:pPr>
      <w:r w:rsidRPr="00643B54">
        <w:rPr>
          <w:sz w:val="28"/>
          <w:szCs w:val="28"/>
        </w:rPr>
        <w:t>- Lập danh sách, theo dõi sức khỏe hàng ngày cán bộ y tế tiếp xúc gần với người bệnh. Khi có các triệu chứng nghi ngờ mắc bệnh, thì thực hiện cách ly, quản lý điều trị và lấy mẫu bệnh phẩm xét nghiệm</w:t>
      </w:r>
      <w:r w:rsidR="002A7621" w:rsidRPr="00643B54">
        <w:rPr>
          <w:sz w:val="28"/>
          <w:szCs w:val="28"/>
        </w:rPr>
        <w:t xml:space="preserve"> theo đúng quy định.</w:t>
      </w:r>
    </w:p>
    <w:p w14:paraId="30672134" w14:textId="59C6FAE3" w:rsidR="002A7621" w:rsidRPr="00643B54" w:rsidRDefault="002A7621" w:rsidP="004F448C">
      <w:pPr>
        <w:spacing w:before="80" w:after="80"/>
        <w:ind w:firstLine="720"/>
        <w:jc w:val="both"/>
        <w:rPr>
          <w:sz w:val="28"/>
          <w:szCs w:val="28"/>
        </w:rPr>
      </w:pPr>
      <w:r w:rsidRPr="00643B54">
        <w:rPr>
          <w:sz w:val="28"/>
          <w:szCs w:val="28"/>
        </w:rPr>
        <w:t xml:space="preserve">- </w:t>
      </w:r>
      <w:r w:rsidR="00F57630" w:rsidRPr="000B5DCA">
        <w:rPr>
          <w:sz w:val="28"/>
          <w:szCs w:val="28"/>
        </w:rPr>
        <w:t xml:space="preserve">Không bố trí </w:t>
      </w:r>
      <w:r w:rsidR="00BE58DF" w:rsidRPr="000B5DCA">
        <w:rPr>
          <w:sz w:val="28"/>
          <w:szCs w:val="28"/>
        </w:rPr>
        <w:t>nhân</w:t>
      </w:r>
      <w:r w:rsidRPr="00643B54">
        <w:rPr>
          <w:sz w:val="28"/>
          <w:szCs w:val="28"/>
        </w:rPr>
        <w:t xml:space="preserve"> viên y tế mang thai, </w:t>
      </w:r>
      <w:r w:rsidR="00F57630" w:rsidRPr="000B5DCA">
        <w:rPr>
          <w:sz w:val="28"/>
          <w:szCs w:val="28"/>
        </w:rPr>
        <w:t>đang nuôi con nhỏ</w:t>
      </w:r>
      <w:r w:rsidR="00BE58DF" w:rsidRPr="000B5DCA">
        <w:rPr>
          <w:sz w:val="28"/>
          <w:szCs w:val="28"/>
        </w:rPr>
        <w:t xml:space="preserve"> dưới 24 tháng,</w:t>
      </w:r>
      <w:r w:rsidR="00F57630" w:rsidRPr="000B5DCA">
        <w:rPr>
          <w:sz w:val="28"/>
          <w:szCs w:val="28"/>
        </w:rPr>
        <w:t xml:space="preserve"> </w:t>
      </w:r>
      <w:r w:rsidRPr="00643B54">
        <w:rPr>
          <w:sz w:val="28"/>
          <w:szCs w:val="28"/>
        </w:rPr>
        <w:t>mắc bệnh mạn tính (hen phế quản, tim phổi mạn, suy thận, suy gan, suy tim, ung thư, đái tháo đường, suy giảm miễn dịch</w:t>
      </w:r>
      <w:r w:rsidR="00643B54" w:rsidRPr="000B5DCA">
        <w:rPr>
          <w:sz w:val="28"/>
          <w:szCs w:val="28"/>
        </w:rPr>
        <w:t xml:space="preserve"> </w:t>
      </w:r>
      <w:r w:rsidRPr="00643B54">
        <w:rPr>
          <w:sz w:val="28"/>
          <w:szCs w:val="28"/>
        </w:rPr>
        <w:t xml:space="preserve">…) </w:t>
      </w:r>
      <w:r w:rsidR="00BE58DF" w:rsidRPr="000B5DCA">
        <w:rPr>
          <w:sz w:val="28"/>
          <w:szCs w:val="28"/>
        </w:rPr>
        <w:t>tham gia các công việc có tiếp xúc trực tiếp với ca bệnh xác định, ca bệnh nghi ngờ mắc COVID-19</w:t>
      </w:r>
      <w:r w:rsidRPr="00643B54">
        <w:rPr>
          <w:sz w:val="28"/>
          <w:szCs w:val="28"/>
        </w:rPr>
        <w:t>.</w:t>
      </w:r>
    </w:p>
    <w:p w14:paraId="342A4AC9" w14:textId="77777777" w:rsidR="00A15EA4" w:rsidRPr="00643B54" w:rsidRDefault="00A15EA4" w:rsidP="004F448C">
      <w:pPr>
        <w:spacing w:before="80" w:after="80"/>
        <w:ind w:firstLine="720"/>
        <w:jc w:val="both"/>
        <w:rPr>
          <w:b/>
          <w:bCs/>
          <w:i/>
          <w:sz w:val="28"/>
          <w:szCs w:val="28"/>
        </w:rPr>
      </w:pPr>
      <w:r w:rsidRPr="00643B54">
        <w:rPr>
          <w:b/>
          <w:bCs/>
          <w:i/>
          <w:sz w:val="28"/>
          <w:szCs w:val="28"/>
        </w:rPr>
        <w:t>2.3. Đối với hộ gia đình</w:t>
      </w:r>
      <w:r w:rsidR="004A2215" w:rsidRPr="00643B54">
        <w:rPr>
          <w:b/>
          <w:bCs/>
          <w:i/>
          <w:sz w:val="28"/>
          <w:szCs w:val="28"/>
        </w:rPr>
        <w:t xml:space="preserve"> bệnh nhân</w:t>
      </w:r>
    </w:p>
    <w:p w14:paraId="5583D038" w14:textId="77777777" w:rsidR="00A15EA4" w:rsidRPr="00643B54" w:rsidRDefault="00A15EA4" w:rsidP="004F448C">
      <w:pPr>
        <w:spacing w:before="80" w:after="80"/>
        <w:ind w:firstLine="720"/>
        <w:jc w:val="both"/>
        <w:rPr>
          <w:sz w:val="28"/>
          <w:szCs w:val="28"/>
        </w:rPr>
      </w:pPr>
      <w:r w:rsidRPr="00643B54">
        <w:rPr>
          <w:sz w:val="28"/>
          <w:szCs w:val="28"/>
        </w:rPr>
        <w:t>- Thực hiện các b</w:t>
      </w:r>
      <w:r w:rsidR="00957466" w:rsidRPr="00643B54">
        <w:rPr>
          <w:sz w:val="28"/>
          <w:szCs w:val="28"/>
        </w:rPr>
        <w:t xml:space="preserve">iện pháp phòng bệnh như </w:t>
      </w:r>
      <w:r w:rsidR="007919AC" w:rsidRPr="00643B54">
        <w:rPr>
          <w:sz w:val="28"/>
          <w:szCs w:val="28"/>
        </w:rPr>
        <w:t>mục 1, phần III</w:t>
      </w:r>
      <w:r w:rsidRPr="00643B54">
        <w:rPr>
          <w:sz w:val="28"/>
          <w:szCs w:val="28"/>
        </w:rPr>
        <w:t>.</w:t>
      </w:r>
    </w:p>
    <w:p w14:paraId="3CD7CDF5" w14:textId="28ED9543" w:rsidR="00A15EA4" w:rsidRPr="00643B54" w:rsidRDefault="00A15EA4" w:rsidP="004F448C">
      <w:pPr>
        <w:spacing w:before="80" w:after="80"/>
        <w:ind w:firstLine="720"/>
        <w:jc w:val="both"/>
        <w:rPr>
          <w:sz w:val="28"/>
          <w:szCs w:val="28"/>
        </w:rPr>
      </w:pPr>
      <w:r w:rsidRPr="00643B54">
        <w:rPr>
          <w:sz w:val="28"/>
          <w:szCs w:val="28"/>
        </w:rPr>
        <w:t>- Th</w:t>
      </w:r>
      <w:r w:rsidR="00F301BC" w:rsidRPr="00643B54">
        <w:rPr>
          <w:sz w:val="28"/>
          <w:szCs w:val="28"/>
        </w:rPr>
        <w:t>ực hiện</w:t>
      </w:r>
      <w:r w:rsidR="0067780F" w:rsidRPr="00643B54">
        <w:rPr>
          <w:sz w:val="28"/>
          <w:szCs w:val="28"/>
        </w:rPr>
        <w:t xml:space="preserve"> vệ sinh</w:t>
      </w:r>
      <w:r w:rsidR="00EE4599" w:rsidRPr="00643B54">
        <w:rPr>
          <w:sz w:val="28"/>
          <w:szCs w:val="28"/>
        </w:rPr>
        <w:t>,</w:t>
      </w:r>
      <w:r w:rsidR="0067780F" w:rsidRPr="00643B54">
        <w:rPr>
          <w:sz w:val="28"/>
          <w:szCs w:val="28"/>
        </w:rPr>
        <w:t xml:space="preserve"> thông khí</w:t>
      </w:r>
      <w:r w:rsidR="00EE4599" w:rsidRPr="00643B54">
        <w:rPr>
          <w:sz w:val="28"/>
          <w:szCs w:val="28"/>
        </w:rPr>
        <w:t xml:space="preserve"> và</w:t>
      </w:r>
      <w:r w:rsidR="00F301BC" w:rsidRPr="00643B54">
        <w:rPr>
          <w:sz w:val="28"/>
          <w:szCs w:val="28"/>
        </w:rPr>
        <w:t xml:space="preserve"> thông thoáng nhà ở, th</w:t>
      </w:r>
      <w:r w:rsidRPr="00643B54">
        <w:rPr>
          <w:sz w:val="28"/>
          <w:szCs w:val="28"/>
        </w:rPr>
        <w:t>ường xuyên lau nền nhà, tay nắm cửa và bề mặt các đồ vật trong nhà bằng các chất tẩy rửa thông thường như xà phòng và các dung dịch khử khuẩn khác.</w:t>
      </w:r>
      <w:r w:rsidR="00CE25E0" w:rsidRPr="00643B54">
        <w:rPr>
          <w:sz w:val="28"/>
          <w:szCs w:val="28"/>
        </w:rPr>
        <w:t xml:space="preserve"> </w:t>
      </w:r>
    </w:p>
    <w:p w14:paraId="3E051322" w14:textId="40AEE758" w:rsidR="00A15EA4" w:rsidRPr="00643B54" w:rsidRDefault="00A15EA4" w:rsidP="004F448C">
      <w:pPr>
        <w:spacing w:before="80" w:after="80"/>
        <w:ind w:firstLine="720"/>
        <w:jc w:val="both"/>
        <w:rPr>
          <w:b/>
          <w:bCs/>
          <w:i/>
          <w:sz w:val="28"/>
          <w:szCs w:val="28"/>
        </w:rPr>
      </w:pPr>
      <w:r w:rsidRPr="00643B54">
        <w:rPr>
          <w:b/>
          <w:bCs/>
          <w:i/>
          <w:sz w:val="28"/>
          <w:szCs w:val="28"/>
        </w:rPr>
        <w:t>2.4. Đối với cộng đồng, trường học, xí nghiệp, công sở</w:t>
      </w:r>
    </w:p>
    <w:p w14:paraId="63BBE51A" w14:textId="77777777" w:rsidR="00A15EA4" w:rsidRPr="00643B54" w:rsidRDefault="00A15EA4" w:rsidP="004F448C">
      <w:pPr>
        <w:spacing w:before="80" w:after="80"/>
        <w:ind w:firstLine="720"/>
        <w:jc w:val="both"/>
        <w:rPr>
          <w:sz w:val="28"/>
          <w:szCs w:val="28"/>
        </w:rPr>
      </w:pPr>
      <w:r w:rsidRPr="00643B54">
        <w:rPr>
          <w:sz w:val="28"/>
          <w:szCs w:val="28"/>
        </w:rPr>
        <w:t>- Triển khai các biện pháp phòng, chống dịch như đối với hộ gia đình</w:t>
      </w:r>
      <w:r w:rsidR="002E42FA" w:rsidRPr="00643B54">
        <w:rPr>
          <w:sz w:val="28"/>
          <w:szCs w:val="28"/>
        </w:rPr>
        <w:t>.</w:t>
      </w:r>
    </w:p>
    <w:p w14:paraId="3A5109E9" w14:textId="414A4359" w:rsidR="00A15EA4" w:rsidRPr="00643B54" w:rsidRDefault="00A15EA4" w:rsidP="004F448C">
      <w:pPr>
        <w:spacing w:before="80" w:after="80"/>
        <w:ind w:firstLine="720"/>
        <w:jc w:val="both"/>
        <w:rPr>
          <w:sz w:val="28"/>
          <w:szCs w:val="28"/>
        </w:rPr>
      </w:pPr>
      <w:r w:rsidRPr="00643B54">
        <w:rPr>
          <w:sz w:val="28"/>
          <w:szCs w:val="28"/>
        </w:rPr>
        <w:t xml:space="preserve">- Biện pháp đóng cửa trường học, công sở, </w:t>
      </w:r>
      <w:r w:rsidR="00A020B2" w:rsidRPr="00643B54">
        <w:rPr>
          <w:sz w:val="28"/>
          <w:szCs w:val="28"/>
        </w:rPr>
        <w:t xml:space="preserve">nhà máy, </w:t>
      </w:r>
      <w:r w:rsidRPr="00643B54">
        <w:rPr>
          <w:sz w:val="28"/>
          <w:szCs w:val="28"/>
        </w:rPr>
        <w:t>xí nghiệp,</w:t>
      </w:r>
      <w:r w:rsidR="00A020B2" w:rsidRPr="00643B54">
        <w:rPr>
          <w:sz w:val="28"/>
          <w:szCs w:val="28"/>
        </w:rPr>
        <w:t xml:space="preserve"> công trường</w:t>
      </w:r>
      <w:r w:rsidRPr="00643B54">
        <w:rPr>
          <w:sz w:val="28"/>
          <w:szCs w:val="28"/>
        </w:rPr>
        <w:t xml:space="preserve">... </w:t>
      </w:r>
      <w:r w:rsidR="00B35A48" w:rsidRPr="00643B54">
        <w:rPr>
          <w:sz w:val="28"/>
          <w:szCs w:val="28"/>
        </w:rPr>
        <w:t xml:space="preserve">sẽ </w:t>
      </w:r>
      <w:r w:rsidRPr="00643B54">
        <w:rPr>
          <w:sz w:val="28"/>
          <w:szCs w:val="28"/>
        </w:rPr>
        <w:t>do</w:t>
      </w:r>
      <w:r w:rsidR="00EE4599" w:rsidRPr="00643B54">
        <w:rPr>
          <w:sz w:val="28"/>
          <w:szCs w:val="28"/>
        </w:rPr>
        <w:t xml:space="preserve"> Chủ tịch Ủy ban nhân dân - Trưởng</w:t>
      </w:r>
      <w:r w:rsidRPr="00643B54">
        <w:rPr>
          <w:sz w:val="28"/>
          <w:szCs w:val="28"/>
        </w:rPr>
        <w:t xml:space="preserve"> Ban </w:t>
      </w:r>
      <w:r w:rsidR="00A020B2" w:rsidRPr="00643B54">
        <w:rPr>
          <w:sz w:val="28"/>
          <w:szCs w:val="28"/>
        </w:rPr>
        <w:t>C</w:t>
      </w:r>
      <w:r w:rsidRPr="00643B54">
        <w:rPr>
          <w:sz w:val="28"/>
          <w:szCs w:val="28"/>
        </w:rPr>
        <w:t xml:space="preserve">hỉ đạo phòng chống dịch của tỉnh/thành phố quyết định dựa trên </w:t>
      </w:r>
      <w:r w:rsidR="00904086" w:rsidRPr="00643B54">
        <w:rPr>
          <w:sz w:val="28"/>
          <w:szCs w:val="28"/>
        </w:rPr>
        <w:t>diễn biến</w:t>
      </w:r>
      <w:r w:rsidRPr="00643B54">
        <w:rPr>
          <w:sz w:val="28"/>
          <w:szCs w:val="28"/>
        </w:rPr>
        <w:t xml:space="preserve"> tình hình dịch cụ thể.</w:t>
      </w:r>
    </w:p>
    <w:p w14:paraId="0F2F2E70" w14:textId="79EB1680" w:rsidR="005D0462" w:rsidRPr="00643B54" w:rsidRDefault="00C00521" w:rsidP="004F448C">
      <w:pPr>
        <w:spacing w:before="80" w:after="80"/>
        <w:ind w:firstLine="720"/>
        <w:jc w:val="both"/>
        <w:rPr>
          <w:sz w:val="28"/>
          <w:szCs w:val="28"/>
        </w:rPr>
      </w:pPr>
      <w:r w:rsidRPr="00643B54">
        <w:rPr>
          <w:sz w:val="28"/>
          <w:szCs w:val="28"/>
        </w:rPr>
        <w:t xml:space="preserve">- </w:t>
      </w:r>
      <w:r w:rsidR="00A15ED8" w:rsidRPr="00643B54">
        <w:rPr>
          <w:sz w:val="28"/>
          <w:szCs w:val="28"/>
        </w:rPr>
        <w:t>Không tổ chức</w:t>
      </w:r>
      <w:r w:rsidR="003079DB" w:rsidRPr="00643B54">
        <w:rPr>
          <w:sz w:val="28"/>
          <w:szCs w:val="28"/>
        </w:rPr>
        <w:t xml:space="preserve"> các </w:t>
      </w:r>
      <w:r w:rsidR="003079DB" w:rsidRPr="00643B54">
        <w:rPr>
          <w:spacing w:val="-6"/>
          <w:sz w:val="28"/>
          <w:szCs w:val="28"/>
        </w:rPr>
        <w:t>sự kiện tập trung đông người</w:t>
      </w:r>
      <w:r w:rsidR="00B93B6A" w:rsidRPr="00643B54">
        <w:rPr>
          <w:sz w:val="28"/>
          <w:szCs w:val="28"/>
        </w:rPr>
        <w:t>.</w:t>
      </w:r>
    </w:p>
    <w:p w14:paraId="4ACB1660" w14:textId="4D318DFA" w:rsidR="00441E81" w:rsidRPr="00643B54" w:rsidRDefault="00441E81" w:rsidP="004F448C">
      <w:pPr>
        <w:spacing w:before="80" w:after="80"/>
        <w:ind w:firstLine="720"/>
        <w:jc w:val="both"/>
        <w:rPr>
          <w:sz w:val="28"/>
          <w:szCs w:val="28"/>
        </w:rPr>
      </w:pPr>
      <w:r w:rsidRPr="00643B54">
        <w:rPr>
          <w:sz w:val="28"/>
          <w:szCs w:val="28"/>
        </w:rPr>
        <w:t xml:space="preserve">- Hạn chế hoặc tạm dừng các hoạt động có nguy cơ lây nhiễm cao </w:t>
      </w:r>
      <w:r w:rsidR="00D941B8" w:rsidRPr="00643B54">
        <w:rPr>
          <w:sz w:val="28"/>
          <w:szCs w:val="28"/>
        </w:rPr>
        <w:t xml:space="preserve">tại các cơ sở </w:t>
      </w:r>
      <w:r w:rsidRPr="00643B54">
        <w:rPr>
          <w:sz w:val="28"/>
          <w:szCs w:val="28"/>
        </w:rPr>
        <w:t>như</w:t>
      </w:r>
      <w:r w:rsidR="00D941B8" w:rsidRPr="00643B54">
        <w:rPr>
          <w:sz w:val="28"/>
          <w:szCs w:val="28"/>
        </w:rPr>
        <w:t>:</w:t>
      </w:r>
      <w:r w:rsidRPr="00643B54">
        <w:rPr>
          <w:sz w:val="28"/>
          <w:szCs w:val="28"/>
        </w:rPr>
        <w:t xml:space="preserve"> </w:t>
      </w:r>
      <w:r w:rsidR="00387985" w:rsidRPr="00643B54">
        <w:rPr>
          <w:sz w:val="28"/>
          <w:szCs w:val="28"/>
        </w:rPr>
        <w:t>rạp chiếu phim</w:t>
      </w:r>
      <w:r w:rsidR="004676F6" w:rsidRPr="000B5DCA">
        <w:rPr>
          <w:sz w:val="28"/>
          <w:szCs w:val="28"/>
        </w:rPr>
        <w:t>,</w:t>
      </w:r>
      <w:r w:rsidR="00387985" w:rsidRPr="00643B54">
        <w:rPr>
          <w:sz w:val="28"/>
          <w:szCs w:val="28"/>
        </w:rPr>
        <w:t xml:space="preserve"> quán ba</w:t>
      </w:r>
      <w:r w:rsidR="004676F6" w:rsidRPr="000B5DCA">
        <w:rPr>
          <w:sz w:val="28"/>
          <w:szCs w:val="28"/>
        </w:rPr>
        <w:t>,</w:t>
      </w:r>
      <w:r w:rsidR="00387985" w:rsidRPr="00643B54">
        <w:rPr>
          <w:sz w:val="28"/>
          <w:szCs w:val="28"/>
        </w:rPr>
        <w:t xml:space="preserve"> vũ trường</w:t>
      </w:r>
      <w:r w:rsidR="004676F6" w:rsidRPr="000B5DCA">
        <w:rPr>
          <w:sz w:val="28"/>
          <w:szCs w:val="28"/>
        </w:rPr>
        <w:t>,</w:t>
      </w:r>
      <w:r w:rsidR="00387985" w:rsidRPr="00643B54">
        <w:rPr>
          <w:sz w:val="28"/>
          <w:szCs w:val="28"/>
        </w:rPr>
        <w:t xml:space="preserve"> </w:t>
      </w:r>
      <w:r w:rsidR="00CA5B15" w:rsidRPr="00643B54">
        <w:rPr>
          <w:sz w:val="28"/>
          <w:szCs w:val="28"/>
        </w:rPr>
        <w:t>tụ điểm chơi game</w:t>
      </w:r>
      <w:r w:rsidR="004676F6" w:rsidRPr="000B5DCA">
        <w:rPr>
          <w:sz w:val="28"/>
          <w:szCs w:val="28"/>
        </w:rPr>
        <w:t>,</w:t>
      </w:r>
      <w:r w:rsidR="00387985" w:rsidRPr="00643B54">
        <w:rPr>
          <w:sz w:val="28"/>
          <w:szCs w:val="28"/>
        </w:rPr>
        <w:t xml:space="preserve"> điểm masage</w:t>
      </w:r>
      <w:r w:rsidR="004676F6" w:rsidRPr="000B5DCA">
        <w:rPr>
          <w:sz w:val="28"/>
          <w:szCs w:val="28"/>
        </w:rPr>
        <w:t>,</w:t>
      </w:r>
      <w:r w:rsidR="00387985" w:rsidRPr="00643B54">
        <w:rPr>
          <w:sz w:val="28"/>
          <w:szCs w:val="28"/>
        </w:rPr>
        <w:t xml:space="preserve"> sân khấu</w:t>
      </w:r>
      <w:r w:rsidR="004676F6" w:rsidRPr="000B5DCA">
        <w:rPr>
          <w:sz w:val="28"/>
          <w:szCs w:val="28"/>
        </w:rPr>
        <w:t>,</w:t>
      </w:r>
      <w:r w:rsidR="00387985" w:rsidRPr="00643B54">
        <w:rPr>
          <w:sz w:val="28"/>
          <w:szCs w:val="28"/>
        </w:rPr>
        <w:t xml:space="preserve"> </w:t>
      </w:r>
      <w:r w:rsidRPr="00643B54">
        <w:rPr>
          <w:sz w:val="28"/>
          <w:szCs w:val="28"/>
        </w:rPr>
        <w:t>nhà hà</w:t>
      </w:r>
      <w:r w:rsidR="00AA55BB" w:rsidRPr="00643B54">
        <w:rPr>
          <w:sz w:val="28"/>
          <w:szCs w:val="28"/>
        </w:rPr>
        <w:t>ng</w:t>
      </w:r>
      <w:r w:rsidRPr="00643B54">
        <w:rPr>
          <w:sz w:val="28"/>
          <w:szCs w:val="28"/>
        </w:rPr>
        <w:t xml:space="preserve"> karaoke</w:t>
      </w:r>
      <w:r w:rsidR="004676F6" w:rsidRPr="000B5DCA">
        <w:rPr>
          <w:sz w:val="28"/>
          <w:szCs w:val="28"/>
        </w:rPr>
        <w:t>,</w:t>
      </w:r>
      <w:r w:rsidRPr="00643B54">
        <w:rPr>
          <w:sz w:val="28"/>
          <w:szCs w:val="28"/>
        </w:rPr>
        <w:t xml:space="preserve"> </w:t>
      </w:r>
      <w:r w:rsidR="001F598A" w:rsidRPr="00643B54">
        <w:rPr>
          <w:sz w:val="28"/>
          <w:szCs w:val="28"/>
        </w:rPr>
        <w:t>phòng trà ca nhạc</w:t>
      </w:r>
      <w:r w:rsidR="004676F6" w:rsidRPr="000B5DCA">
        <w:rPr>
          <w:sz w:val="28"/>
          <w:szCs w:val="28"/>
        </w:rPr>
        <w:t>,</w:t>
      </w:r>
      <w:r w:rsidR="001F598A" w:rsidRPr="00643B54">
        <w:rPr>
          <w:sz w:val="28"/>
          <w:szCs w:val="28"/>
        </w:rPr>
        <w:t xml:space="preserve"> </w:t>
      </w:r>
      <w:r w:rsidRPr="00643B54">
        <w:rPr>
          <w:sz w:val="28"/>
          <w:szCs w:val="28"/>
        </w:rPr>
        <w:t xml:space="preserve">các cơ sở luyện tập </w:t>
      </w:r>
      <w:r w:rsidR="00F33793" w:rsidRPr="00643B54">
        <w:rPr>
          <w:sz w:val="28"/>
          <w:szCs w:val="28"/>
        </w:rPr>
        <w:t>gym</w:t>
      </w:r>
      <w:r w:rsidR="007109E3" w:rsidRPr="000B5DCA">
        <w:rPr>
          <w:sz w:val="28"/>
          <w:szCs w:val="28"/>
        </w:rPr>
        <w:t>,</w:t>
      </w:r>
      <w:r w:rsidR="00F33793" w:rsidRPr="00643B54">
        <w:rPr>
          <w:sz w:val="28"/>
          <w:szCs w:val="28"/>
        </w:rPr>
        <w:t xml:space="preserve"> </w:t>
      </w:r>
      <w:r w:rsidRPr="00643B54">
        <w:rPr>
          <w:sz w:val="28"/>
          <w:szCs w:val="28"/>
        </w:rPr>
        <w:t>thể thao đông người trong môi trường khép kín</w:t>
      </w:r>
      <w:r w:rsidR="004676F6" w:rsidRPr="000B5DCA">
        <w:rPr>
          <w:sz w:val="28"/>
          <w:szCs w:val="28"/>
        </w:rPr>
        <w:t xml:space="preserve"> </w:t>
      </w:r>
      <w:r w:rsidRPr="00643B54">
        <w:rPr>
          <w:sz w:val="28"/>
          <w:szCs w:val="28"/>
        </w:rPr>
        <w:t>…</w:t>
      </w:r>
    </w:p>
    <w:p w14:paraId="54DC0BE1" w14:textId="44AADC3C" w:rsidR="004A2215" w:rsidRPr="00643B54" w:rsidRDefault="004A2215" w:rsidP="004F448C">
      <w:pPr>
        <w:spacing w:before="80" w:after="80"/>
        <w:ind w:firstLine="720"/>
        <w:jc w:val="both"/>
        <w:rPr>
          <w:b/>
          <w:i/>
          <w:sz w:val="28"/>
          <w:szCs w:val="28"/>
        </w:rPr>
      </w:pPr>
      <w:r w:rsidRPr="00643B54">
        <w:rPr>
          <w:b/>
          <w:i/>
          <w:sz w:val="28"/>
          <w:szCs w:val="28"/>
        </w:rPr>
        <w:t>2.</w:t>
      </w:r>
      <w:r w:rsidR="004676F6" w:rsidRPr="000B5DCA">
        <w:rPr>
          <w:b/>
          <w:i/>
          <w:sz w:val="28"/>
          <w:szCs w:val="28"/>
        </w:rPr>
        <w:t>5</w:t>
      </w:r>
      <w:r w:rsidRPr="00643B54">
        <w:rPr>
          <w:b/>
          <w:i/>
          <w:sz w:val="28"/>
          <w:szCs w:val="28"/>
        </w:rPr>
        <w:t>. Phòng chống lây nhiễm tại các cơ sở điều trị</w:t>
      </w:r>
      <w:r w:rsidR="00125E6F" w:rsidRPr="00643B54">
        <w:rPr>
          <w:b/>
          <w:i/>
          <w:sz w:val="28"/>
          <w:szCs w:val="28"/>
        </w:rPr>
        <w:t xml:space="preserve"> </w:t>
      </w:r>
    </w:p>
    <w:p w14:paraId="18C08B69" w14:textId="5827EDCD" w:rsidR="00125E6F" w:rsidRPr="00643B54" w:rsidRDefault="00C0352C" w:rsidP="004F448C">
      <w:pPr>
        <w:spacing w:before="80" w:after="80"/>
        <w:ind w:firstLine="720"/>
        <w:jc w:val="both"/>
        <w:rPr>
          <w:sz w:val="28"/>
          <w:szCs w:val="28"/>
        </w:rPr>
      </w:pPr>
      <w:r w:rsidRPr="00643B54">
        <w:rPr>
          <w:sz w:val="28"/>
          <w:szCs w:val="28"/>
        </w:rPr>
        <w:t xml:space="preserve">Thực hiện </w:t>
      </w:r>
      <w:r w:rsidR="002E42FA" w:rsidRPr="00643B54">
        <w:rPr>
          <w:sz w:val="28"/>
          <w:szCs w:val="28"/>
        </w:rPr>
        <w:t xml:space="preserve">nghiêm </w:t>
      </w:r>
      <w:r w:rsidR="002C1A08" w:rsidRPr="00643B54">
        <w:rPr>
          <w:sz w:val="28"/>
          <w:szCs w:val="28"/>
        </w:rPr>
        <w:t xml:space="preserve">ngặt </w:t>
      </w:r>
      <w:r w:rsidR="002E42FA" w:rsidRPr="00643B54">
        <w:rPr>
          <w:sz w:val="28"/>
          <w:szCs w:val="28"/>
        </w:rPr>
        <w:t xml:space="preserve">việc phân luồng khám, </w:t>
      </w:r>
      <w:r w:rsidR="00BE58DF" w:rsidRPr="00643B54">
        <w:rPr>
          <w:sz w:val="28"/>
          <w:szCs w:val="28"/>
        </w:rPr>
        <w:t xml:space="preserve">cách ly, </w:t>
      </w:r>
      <w:r w:rsidR="002E42FA" w:rsidRPr="00643B54">
        <w:rPr>
          <w:sz w:val="28"/>
          <w:szCs w:val="28"/>
        </w:rPr>
        <w:t>điều trị bệnh nhân</w:t>
      </w:r>
      <w:r w:rsidR="00BE58DF" w:rsidRPr="000B5DCA">
        <w:rPr>
          <w:sz w:val="28"/>
          <w:szCs w:val="28"/>
        </w:rPr>
        <w:t xml:space="preserve">; </w:t>
      </w:r>
      <w:r w:rsidRPr="00643B54">
        <w:rPr>
          <w:sz w:val="28"/>
          <w:szCs w:val="28"/>
        </w:rPr>
        <w:t>các biện pháp phòng</w:t>
      </w:r>
      <w:r w:rsidR="00BE58DF" w:rsidRPr="000B5DCA">
        <w:rPr>
          <w:sz w:val="28"/>
          <w:szCs w:val="28"/>
        </w:rPr>
        <w:t xml:space="preserve"> và kiểm soát </w:t>
      </w:r>
      <w:r w:rsidRPr="00643B54">
        <w:rPr>
          <w:sz w:val="28"/>
          <w:szCs w:val="28"/>
        </w:rPr>
        <w:t xml:space="preserve">lây nhiễm </w:t>
      </w:r>
      <w:r w:rsidR="00BE58DF" w:rsidRPr="000B5DCA">
        <w:rPr>
          <w:sz w:val="28"/>
          <w:szCs w:val="28"/>
        </w:rPr>
        <w:t>bệnh theo Quyết định số 468/QĐ-BYT ngày 19 tháng 02 năm 2020</w:t>
      </w:r>
      <w:r w:rsidRPr="00643B54">
        <w:rPr>
          <w:sz w:val="28"/>
          <w:szCs w:val="28"/>
        </w:rPr>
        <w:t xml:space="preserve"> của Bộ Y tế.</w:t>
      </w:r>
    </w:p>
    <w:p w14:paraId="2DB0F85D" w14:textId="60E4C928" w:rsidR="00C169A6" w:rsidRPr="00643B54" w:rsidRDefault="00C169A6" w:rsidP="004F448C">
      <w:pPr>
        <w:spacing w:before="80" w:after="80"/>
        <w:ind w:firstLine="720"/>
        <w:jc w:val="both"/>
        <w:rPr>
          <w:b/>
          <w:i/>
          <w:sz w:val="28"/>
          <w:szCs w:val="28"/>
        </w:rPr>
      </w:pPr>
      <w:r w:rsidRPr="00643B54">
        <w:rPr>
          <w:b/>
          <w:i/>
          <w:sz w:val="28"/>
          <w:szCs w:val="28"/>
        </w:rPr>
        <w:t>2.</w:t>
      </w:r>
      <w:r w:rsidR="004676F6" w:rsidRPr="000B5DCA">
        <w:rPr>
          <w:b/>
          <w:i/>
          <w:sz w:val="28"/>
          <w:szCs w:val="28"/>
        </w:rPr>
        <w:t>6</w:t>
      </w:r>
      <w:r w:rsidRPr="00643B54">
        <w:rPr>
          <w:b/>
          <w:i/>
          <w:sz w:val="28"/>
          <w:szCs w:val="28"/>
        </w:rPr>
        <w:t>. Khử trùng và xử lý môi trường ổ dịch</w:t>
      </w:r>
    </w:p>
    <w:p w14:paraId="3B1146BB" w14:textId="55032074" w:rsidR="003A2760" w:rsidRPr="00643B54" w:rsidRDefault="00C169A6" w:rsidP="004F448C">
      <w:pPr>
        <w:spacing w:before="80" w:after="80"/>
        <w:ind w:firstLine="720"/>
        <w:jc w:val="both"/>
        <w:rPr>
          <w:sz w:val="28"/>
          <w:szCs w:val="28"/>
        </w:rPr>
      </w:pPr>
      <w:r w:rsidRPr="00643B54">
        <w:rPr>
          <w:sz w:val="28"/>
          <w:szCs w:val="28"/>
        </w:rPr>
        <w:t xml:space="preserve">- </w:t>
      </w:r>
      <w:r w:rsidR="00A23A6F" w:rsidRPr="00643B54">
        <w:rPr>
          <w:sz w:val="28"/>
          <w:szCs w:val="28"/>
        </w:rPr>
        <w:t>N</w:t>
      </w:r>
      <w:r w:rsidRPr="00643B54">
        <w:rPr>
          <w:sz w:val="28"/>
          <w:szCs w:val="28"/>
        </w:rPr>
        <w:t>hà bệnh nhân</w:t>
      </w:r>
      <w:r w:rsidR="00A23A6F" w:rsidRPr="00643B54">
        <w:rPr>
          <w:sz w:val="28"/>
          <w:szCs w:val="28"/>
        </w:rPr>
        <w:t xml:space="preserve"> và các hộ liền kề xung quanh</w:t>
      </w:r>
      <w:r w:rsidRPr="00643B54">
        <w:rPr>
          <w:sz w:val="28"/>
          <w:szCs w:val="28"/>
        </w:rPr>
        <w:t xml:space="preserve"> phải được khử trùng bằng cách</w:t>
      </w:r>
      <w:r w:rsidR="0024125E" w:rsidRPr="00643B54">
        <w:rPr>
          <w:sz w:val="28"/>
          <w:szCs w:val="28"/>
        </w:rPr>
        <w:t xml:space="preserve"> </w:t>
      </w:r>
      <w:r w:rsidR="00B51683" w:rsidRPr="00643B54">
        <w:rPr>
          <w:sz w:val="28"/>
          <w:szCs w:val="28"/>
        </w:rPr>
        <w:t xml:space="preserve">lau rửa </w:t>
      </w:r>
      <w:r w:rsidR="0024125E" w:rsidRPr="00643B54">
        <w:rPr>
          <w:sz w:val="28"/>
          <w:szCs w:val="28"/>
        </w:rPr>
        <w:t>hoặc</w:t>
      </w:r>
      <w:r w:rsidRPr="00643B54">
        <w:rPr>
          <w:sz w:val="28"/>
          <w:szCs w:val="28"/>
        </w:rPr>
        <w:t xml:space="preserve"> </w:t>
      </w:r>
      <w:r w:rsidR="00B51683" w:rsidRPr="00643B54">
        <w:rPr>
          <w:sz w:val="28"/>
          <w:szCs w:val="28"/>
        </w:rPr>
        <w:t xml:space="preserve">phun </w:t>
      </w:r>
      <w:r w:rsidRPr="00643B54">
        <w:rPr>
          <w:sz w:val="28"/>
          <w:szCs w:val="28"/>
        </w:rPr>
        <w:t xml:space="preserve">nền nhà, tay nắm cửa và bề mặt các đồ vật trong nhà </w:t>
      </w:r>
      <w:r w:rsidR="00B51683" w:rsidRPr="00643B54">
        <w:rPr>
          <w:sz w:val="28"/>
          <w:szCs w:val="28"/>
        </w:rPr>
        <w:t>với</w:t>
      </w:r>
      <w:r w:rsidRPr="00643B54">
        <w:rPr>
          <w:sz w:val="28"/>
          <w:szCs w:val="28"/>
        </w:rPr>
        <w:t xml:space="preserve"> dung dịch</w:t>
      </w:r>
      <w:r w:rsidR="00370F26" w:rsidRPr="00643B54">
        <w:rPr>
          <w:sz w:val="28"/>
          <w:szCs w:val="28"/>
        </w:rPr>
        <w:t xml:space="preserve"> khử trùng có</w:t>
      </w:r>
      <w:r w:rsidRPr="00643B54">
        <w:rPr>
          <w:sz w:val="28"/>
          <w:szCs w:val="28"/>
        </w:rPr>
        <w:t xml:space="preserve"> chứa 0,</w:t>
      </w:r>
      <w:r w:rsidR="00E27D7C" w:rsidRPr="00643B54">
        <w:rPr>
          <w:sz w:val="28"/>
          <w:szCs w:val="28"/>
        </w:rPr>
        <w:t>0</w:t>
      </w:r>
      <w:r w:rsidRPr="00643B54">
        <w:rPr>
          <w:sz w:val="28"/>
          <w:szCs w:val="28"/>
        </w:rPr>
        <w:t>5% Clo hoạt tính</w:t>
      </w:r>
      <w:r w:rsidR="002E1C9F" w:rsidRPr="00643B54">
        <w:rPr>
          <w:sz w:val="28"/>
          <w:szCs w:val="28"/>
        </w:rPr>
        <w:t xml:space="preserve"> (đảm bảo thời gian tiếp xúc trên bề mặt là 10 phút) hoặc 0,1% Clo hoạt tính (đảm bảo thời gian tiếp xúc trên bề mặt là 01 phút)</w:t>
      </w:r>
      <w:r w:rsidRPr="00643B54">
        <w:rPr>
          <w:sz w:val="28"/>
          <w:szCs w:val="28"/>
        </w:rPr>
        <w:t xml:space="preserve">. </w:t>
      </w:r>
      <w:r w:rsidR="003A2760" w:rsidRPr="00643B54">
        <w:rPr>
          <w:sz w:val="28"/>
          <w:szCs w:val="28"/>
        </w:rPr>
        <w:t>Phun khử trùng các khu vực khác như khu bếp, nhà vệ sinh, sân, xung quanh nhà …</w:t>
      </w:r>
      <w:r w:rsidR="00ED1D68" w:rsidRPr="00643B54">
        <w:rPr>
          <w:sz w:val="28"/>
          <w:szCs w:val="28"/>
        </w:rPr>
        <w:t xml:space="preserve">bằng dung dịch khử trùng chứa 0,1% Clo hoạt tính. </w:t>
      </w:r>
      <w:r w:rsidR="0024125E" w:rsidRPr="00643B54">
        <w:rPr>
          <w:sz w:val="28"/>
          <w:szCs w:val="28"/>
        </w:rPr>
        <w:t>Phun vừa đủ ướt bề mặt cần xử lý.</w:t>
      </w:r>
      <w:r w:rsidR="00B558F0" w:rsidRPr="00643B54">
        <w:rPr>
          <w:sz w:val="28"/>
          <w:szCs w:val="28"/>
        </w:rPr>
        <w:t xml:space="preserve"> Số lần phun sẽ căn cứ vào tình trạng</w:t>
      </w:r>
      <w:r w:rsidR="00B51683" w:rsidRPr="00643B54">
        <w:rPr>
          <w:sz w:val="28"/>
          <w:szCs w:val="28"/>
        </w:rPr>
        <w:t xml:space="preserve"> ô nhiễm</w:t>
      </w:r>
      <w:r w:rsidR="00B558F0" w:rsidRPr="00643B54">
        <w:rPr>
          <w:sz w:val="28"/>
          <w:szCs w:val="28"/>
        </w:rPr>
        <w:t xml:space="preserve"> thực tế </w:t>
      </w:r>
      <w:r w:rsidR="00B51683" w:rsidRPr="00643B54">
        <w:rPr>
          <w:sz w:val="28"/>
          <w:szCs w:val="28"/>
        </w:rPr>
        <w:t>tại ổ dịch</w:t>
      </w:r>
      <w:r w:rsidR="00B558F0" w:rsidRPr="00643B54">
        <w:rPr>
          <w:sz w:val="28"/>
          <w:szCs w:val="28"/>
        </w:rPr>
        <w:t xml:space="preserve"> để quyết định. </w:t>
      </w:r>
    </w:p>
    <w:p w14:paraId="794E107F" w14:textId="7FE929D1" w:rsidR="00C169A6" w:rsidRPr="00643B54" w:rsidRDefault="003A2760" w:rsidP="004F448C">
      <w:pPr>
        <w:spacing w:before="80" w:after="80"/>
        <w:ind w:firstLine="720"/>
        <w:jc w:val="both"/>
        <w:rPr>
          <w:sz w:val="28"/>
          <w:szCs w:val="28"/>
        </w:rPr>
      </w:pPr>
      <w:r w:rsidRPr="00643B54">
        <w:rPr>
          <w:sz w:val="28"/>
          <w:szCs w:val="28"/>
        </w:rPr>
        <w:t>- Tốt nhất nên đóng cổng/cửa nhà bệnh nhân không cho người ngoài ra</w:t>
      </w:r>
      <w:r w:rsidR="00AB7BE0" w:rsidRPr="000B5DCA">
        <w:rPr>
          <w:sz w:val="28"/>
          <w:szCs w:val="28"/>
        </w:rPr>
        <w:t>,</w:t>
      </w:r>
      <w:r w:rsidRPr="00643B54">
        <w:rPr>
          <w:sz w:val="28"/>
          <w:szCs w:val="28"/>
        </w:rPr>
        <w:t xml:space="preserve"> vào nhà trong khi bệnh nhân và thành viên gia đình bệnh nhân đang được cách ly tại cơ sở y tế. </w:t>
      </w:r>
    </w:p>
    <w:p w14:paraId="42DBD724" w14:textId="154EF24B" w:rsidR="00C169A6" w:rsidRPr="00643B54" w:rsidRDefault="00C169A6" w:rsidP="00D52E53">
      <w:pPr>
        <w:spacing w:before="100" w:after="100"/>
        <w:ind w:firstLine="720"/>
        <w:jc w:val="both"/>
        <w:rPr>
          <w:sz w:val="28"/>
          <w:szCs w:val="28"/>
        </w:rPr>
      </w:pPr>
      <w:r w:rsidRPr="00643B54">
        <w:rPr>
          <w:sz w:val="28"/>
          <w:szCs w:val="28"/>
        </w:rPr>
        <w:lastRenderedPageBreak/>
        <w:t>- Các phương tiện chuyên chở bệnh nhân phải được sát trùng</w:t>
      </w:r>
      <w:r w:rsidR="00806431" w:rsidRPr="00643B54">
        <w:rPr>
          <w:sz w:val="28"/>
          <w:szCs w:val="28"/>
        </w:rPr>
        <w:t>,</w:t>
      </w:r>
      <w:r w:rsidRPr="00643B54">
        <w:rPr>
          <w:sz w:val="28"/>
          <w:szCs w:val="28"/>
        </w:rPr>
        <w:t xml:space="preserve"> tẩy uế bằng dung dịch </w:t>
      </w:r>
      <w:r w:rsidR="00370F26" w:rsidRPr="00643B54">
        <w:rPr>
          <w:sz w:val="28"/>
          <w:szCs w:val="28"/>
        </w:rPr>
        <w:t xml:space="preserve">khử trùng có </w:t>
      </w:r>
      <w:r w:rsidRPr="00643B54">
        <w:rPr>
          <w:sz w:val="28"/>
          <w:szCs w:val="28"/>
        </w:rPr>
        <w:t>chứa 0,</w:t>
      </w:r>
      <w:r w:rsidR="00565EE1" w:rsidRPr="00643B54">
        <w:rPr>
          <w:sz w:val="28"/>
          <w:szCs w:val="28"/>
        </w:rPr>
        <w:t>1</w:t>
      </w:r>
      <w:r w:rsidRPr="00643B54">
        <w:rPr>
          <w:sz w:val="28"/>
          <w:szCs w:val="28"/>
        </w:rPr>
        <w:t xml:space="preserve">% Clo hoạt tính. </w:t>
      </w:r>
    </w:p>
    <w:p w14:paraId="06D9556D" w14:textId="33B54BDE" w:rsidR="00370F26" w:rsidRPr="00643B54" w:rsidRDefault="00370F26" w:rsidP="00D52E53">
      <w:pPr>
        <w:spacing w:before="100" w:after="100"/>
        <w:ind w:firstLine="720"/>
        <w:jc w:val="both"/>
        <w:rPr>
          <w:spacing w:val="-4"/>
          <w:sz w:val="28"/>
          <w:szCs w:val="28"/>
        </w:rPr>
      </w:pPr>
      <w:r w:rsidRPr="00643B54">
        <w:rPr>
          <w:spacing w:val="-4"/>
          <w:sz w:val="28"/>
          <w:szCs w:val="28"/>
        </w:rPr>
        <w:t>- Việc khử trùng các khu vực có liên quan khác bằng biện pháp</w:t>
      </w:r>
      <w:r w:rsidR="00B51683" w:rsidRPr="00643B54">
        <w:rPr>
          <w:spacing w:val="-4"/>
          <w:sz w:val="28"/>
          <w:szCs w:val="28"/>
        </w:rPr>
        <w:t xml:space="preserve"> </w:t>
      </w:r>
      <w:r w:rsidR="0024125E" w:rsidRPr="00643B54">
        <w:rPr>
          <w:spacing w:val="-4"/>
          <w:sz w:val="28"/>
          <w:szCs w:val="28"/>
        </w:rPr>
        <w:t xml:space="preserve">phun </w:t>
      </w:r>
      <w:r w:rsidRPr="00643B54">
        <w:rPr>
          <w:spacing w:val="-4"/>
          <w:sz w:val="28"/>
          <w:szCs w:val="28"/>
        </w:rPr>
        <w:t>bề mặt</w:t>
      </w:r>
      <w:r w:rsidR="00B51683" w:rsidRPr="00643B54">
        <w:rPr>
          <w:spacing w:val="-4"/>
          <w:sz w:val="28"/>
          <w:szCs w:val="28"/>
        </w:rPr>
        <w:t xml:space="preserve"> với </w:t>
      </w:r>
      <w:r w:rsidR="00EB0161" w:rsidRPr="00643B54">
        <w:rPr>
          <w:spacing w:val="-4"/>
          <w:sz w:val="28"/>
          <w:szCs w:val="28"/>
        </w:rPr>
        <w:t xml:space="preserve">dung dịch </w:t>
      </w:r>
      <w:r w:rsidRPr="00643B54">
        <w:rPr>
          <w:spacing w:val="-4"/>
          <w:sz w:val="28"/>
          <w:szCs w:val="28"/>
        </w:rPr>
        <w:t>khử trùng có chứa 0,</w:t>
      </w:r>
      <w:r w:rsidR="00B450F8" w:rsidRPr="00643B54">
        <w:rPr>
          <w:spacing w:val="-4"/>
          <w:sz w:val="28"/>
          <w:szCs w:val="28"/>
        </w:rPr>
        <w:t>1</w:t>
      </w:r>
      <w:r w:rsidRPr="00643B54">
        <w:rPr>
          <w:spacing w:val="-4"/>
          <w:sz w:val="28"/>
          <w:szCs w:val="28"/>
        </w:rPr>
        <w:t>% Clo hoạt tính sẽ do cán bộ dịch tễ quyết định dựa trên cơ sở điều tra thực tế</w:t>
      </w:r>
      <w:r w:rsidR="00A23A6F" w:rsidRPr="00643B54">
        <w:rPr>
          <w:spacing w:val="-4"/>
          <w:sz w:val="28"/>
          <w:szCs w:val="28"/>
        </w:rPr>
        <w:t xml:space="preserve"> với nguyên tắc tất cả các khu vực ô nhiễm, nghi ngờ ô nhiễm và có nguy cơ lây lan dịch cho cộng đồng đều phải được xử lý.</w:t>
      </w:r>
      <w:r w:rsidR="0024125E" w:rsidRPr="00643B54">
        <w:rPr>
          <w:spacing w:val="-4"/>
          <w:sz w:val="28"/>
          <w:szCs w:val="28"/>
        </w:rPr>
        <w:t xml:space="preserve"> </w:t>
      </w:r>
    </w:p>
    <w:p w14:paraId="5AAEE5CD" w14:textId="181389AE" w:rsidR="005B7062" w:rsidRPr="00643B54" w:rsidRDefault="00A15EA4" w:rsidP="00D52E53">
      <w:pPr>
        <w:spacing w:before="100" w:after="240"/>
        <w:ind w:firstLine="720"/>
        <w:jc w:val="both"/>
        <w:rPr>
          <w:spacing w:val="-4"/>
          <w:sz w:val="28"/>
          <w:szCs w:val="28"/>
        </w:rPr>
      </w:pPr>
      <w:r w:rsidRPr="00643B54">
        <w:rPr>
          <w:spacing w:val="-4"/>
          <w:sz w:val="28"/>
          <w:szCs w:val="28"/>
        </w:rPr>
        <w:t>Tùy theo diễn biến của</w:t>
      </w:r>
      <w:r w:rsidR="00EE4599" w:rsidRPr="00643B54">
        <w:rPr>
          <w:spacing w:val="-4"/>
          <w:sz w:val="28"/>
          <w:szCs w:val="28"/>
        </w:rPr>
        <w:t xml:space="preserve"> tình hình</w:t>
      </w:r>
      <w:r w:rsidRPr="00643B54">
        <w:rPr>
          <w:spacing w:val="-4"/>
          <w:sz w:val="28"/>
          <w:szCs w:val="28"/>
        </w:rPr>
        <w:t xml:space="preserve"> </w:t>
      </w:r>
      <w:r w:rsidR="00A86ACA" w:rsidRPr="00643B54">
        <w:rPr>
          <w:spacing w:val="-4"/>
          <w:sz w:val="28"/>
          <w:szCs w:val="28"/>
        </w:rPr>
        <w:t>dịch</w:t>
      </w:r>
      <w:r w:rsidR="007A509A" w:rsidRPr="00643B54">
        <w:rPr>
          <w:spacing w:val="-4"/>
          <w:sz w:val="28"/>
          <w:szCs w:val="28"/>
        </w:rPr>
        <w:t xml:space="preserve"> </w:t>
      </w:r>
      <w:r w:rsidR="00E27D7C" w:rsidRPr="00643B54">
        <w:rPr>
          <w:spacing w:val="-4"/>
          <w:sz w:val="28"/>
          <w:szCs w:val="28"/>
        </w:rPr>
        <w:t>COVID-19</w:t>
      </w:r>
      <w:r w:rsidR="007A509A" w:rsidRPr="00643B54">
        <w:rPr>
          <w:spacing w:val="-4"/>
          <w:sz w:val="28"/>
          <w:szCs w:val="28"/>
        </w:rPr>
        <w:t>, các kết quả điều tra, nghiên cứu dịch tễ học, vi rút học, lâm sàng</w:t>
      </w:r>
      <w:r w:rsidR="00265F78" w:rsidRPr="00643B54">
        <w:rPr>
          <w:spacing w:val="-4"/>
          <w:sz w:val="28"/>
          <w:szCs w:val="28"/>
        </w:rPr>
        <w:t xml:space="preserve"> và các khuyến cáo của Tổ chức Y tế thế giới</w:t>
      </w:r>
      <w:r w:rsidRPr="00643B54">
        <w:rPr>
          <w:spacing w:val="-4"/>
          <w:sz w:val="28"/>
          <w:szCs w:val="28"/>
        </w:rPr>
        <w:t xml:space="preserve">, </w:t>
      </w:r>
      <w:r w:rsidR="00A84FA3" w:rsidRPr="00643B54">
        <w:rPr>
          <w:spacing w:val="-4"/>
          <w:sz w:val="28"/>
          <w:szCs w:val="28"/>
        </w:rPr>
        <w:t xml:space="preserve">       </w:t>
      </w:r>
      <w:r w:rsidR="00265F78" w:rsidRPr="00643B54">
        <w:rPr>
          <w:spacing w:val="-4"/>
          <w:sz w:val="28"/>
          <w:szCs w:val="28"/>
        </w:rPr>
        <w:t>Bộ Y tế sẽ tiếp tục cập nhật</w:t>
      </w:r>
      <w:r w:rsidR="00EE4599" w:rsidRPr="00643B54">
        <w:rPr>
          <w:spacing w:val="-4"/>
          <w:sz w:val="28"/>
          <w:szCs w:val="28"/>
        </w:rPr>
        <w:t>,</w:t>
      </w:r>
      <w:r w:rsidR="00265F78" w:rsidRPr="00643B54">
        <w:rPr>
          <w:spacing w:val="-4"/>
          <w:sz w:val="28"/>
          <w:szCs w:val="28"/>
        </w:rPr>
        <w:t xml:space="preserve"> </w:t>
      </w:r>
      <w:r w:rsidRPr="00643B54">
        <w:rPr>
          <w:spacing w:val="-4"/>
          <w:sz w:val="28"/>
          <w:szCs w:val="28"/>
        </w:rPr>
        <w:t xml:space="preserve">điều chỉnh </w:t>
      </w:r>
      <w:r w:rsidR="00265F78" w:rsidRPr="00643B54">
        <w:rPr>
          <w:spacing w:val="-4"/>
          <w:sz w:val="28"/>
          <w:szCs w:val="28"/>
        </w:rPr>
        <w:t xml:space="preserve">hướng dẫn </w:t>
      </w:r>
      <w:r w:rsidRPr="00643B54">
        <w:rPr>
          <w:spacing w:val="-4"/>
          <w:sz w:val="28"/>
          <w:szCs w:val="28"/>
        </w:rPr>
        <w:t>phù hợp</w:t>
      </w:r>
      <w:r w:rsidR="00EE4599" w:rsidRPr="00643B54">
        <w:rPr>
          <w:spacing w:val="-4"/>
          <w:sz w:val="28"/>
          <w:szCs w:val="28"/>
        </w:rPr>
        <w:t xml:space="preserve"> với tình hình thực tế</w:t>
      </w:r>
      <w:r w:rsidRPr="00643B54">
        <w:rPr>
          <w:spacing w:val="-4"/>
          <w:sz w:val="28"/>
          <w:szCs w:val="28"/>
        </w:rPr>
        <w:t>./.</w:t>
      </w:r>
    </w:p>
    <w:tbl>
      <w:tblPr>
        <w:tblW w:w="0" w:type="auto"/>
        <w:tblLook w:val="04A0" w:firstRow="1" w:lastRow="0" w:firstColumn="1" w:lastColumn="0" w:noHBand="0" w:noVBand="1"/>
      </w:tblPr>
      <w:tblGrid>
        <w:gridCol w:w="4503"/>
        <w:gridCol w:w="4785"/>
      </w:tblGrid>
      <w:tr w:rsidR="005B7062" w:rsidRPr="00643B54" w14:paraId="3F5A1E2E" w14:textId="77777777" w:rsidTr="00CE30A7">
        <w:tc>
          <w:tcPr>
            <w:tcW w:w="4503" w:type="dxa"/>
          </w:tcPr>
          <w:p w14:paraId="02B2D3F3" w14:textId="77777777" w:rsidR="005B7062" w:rsidRPr="00643B54" w:rsidRDefault="005B7062" w:rsidP="00CE30A7">
            <w:pPr>
              <w:spacing w:before="100" w:after="100"/>
              <w:jc w:val="both"/>
              <w:outlineLvl w:val="0"/>
              <w:rPr>
                <w:kern w:val="36"/>
                <w:sz w:val="27"/>
                <w:szCs w:val="27"/>
                <w:lang w:val="nl-NL"/>
              </w:rPr>
            </w:pPr>
          </w:p>
        </w:tc>
        <w:tc>
          <w:tcPr>
            <w:tcW w:w="4785" w:type="dxa"/>
          </w:tcPr>
          <w:p w14:paraId="2179C907" w14:textId="77777777" w:rsidR="005B7062" w:rsidRPr="00643B54" w:rsidRDefault="005B7062" w:rsidP="00AF0530">
            <w:pPr>
              <w:jc w:val="center"/>
              <w:outlineLvl w:val="0"/>
              <w:rPr>
                <w:b/>
                <w:kern w:val="36"/>
                <w:sz w:val="28"/>
                <w:szCs w:val="28"/>
                <w:lang w:val="nl-NL"/>
              </w:rPr>
            </w:pPr>
            <w:r w:rsidRPr="00643B54">
              <w:rPr>
                <w:b/>
                <w:kern w:val="36"/>
                <w:sz w:val="28"/>
                <w:szCs w:val="28"/>
                <w:lang w:val="nl-NL"/>
              </w:rPr>
              <w:t>KT. BỘ TRƯỞNG</w:t>
            </w:r>
          </w:p>
          <w:p w14:paraId="5821CA6A" w14:textId="11BD3F55" w:rsidR="005B7062" w:rsidRPr="00643B54" w:rsidRDefault="005B7062" w:rsidP="00AF0530">
            <w:pPr>
              <w:jc w:val="center"/>
              <w:outlineLvl w:val="0"/>
              <w:rPr>
                <w:b/>
                <w:kern w:val="36"/>
                <w:sz w:val="28"/>
                <w:szCs w:val="28"/>
                <w:lang w:val="nl-NL"/>
              </w:rPr>
            </w:pPr>
            <w:r w:rsidRPr="00643B54">
              <w:rPr>
                <w:b/>
                <w:kern w:val="36"/>
                <w:sz w:val="28"/>
                <w:szCs w:val="28"/>
                <w:lang w:val="nl-NL"/>
              </w:rPr>
              <w:t>THỨ TRƯỞNG</w:t>
            </w:r>
          </w:p>
          <w:p w14:paraId="235F302F" w14:textId="6F84497E" w:rsidR="005B7062" w:rsidRPr="00643B54" w:rsidRDefault="005B7062" w:rsidP="00CE30A7">
            <w:pPr>
              <w:spacing w:before="100" w:after="100"/>
              <w:outlineLvl w:val="0"/>
              <w:rPr>
                <w:b/>
                <w:kern w:val="36"/>
                <w:sz w:val="28"/>
                <w:szCs w:val="28"/>
                <w:lang w:val="nl-NL"/>
              </w:rPr>
            </w:pPr>
          </w:p>
          <w:p w14:paraId="3BC887BB" w14:textId="77777777" w:rsidR="005B7062" w:rsidRPr="00643B54" w:rsidRDefault="005B7062" w:rsidP="006F0B7C">
            <w:pPr>
              <w:spacing w:before="100" w:after="100"/>
              <w:outlineLvl w:val="0"/>
              <w:rPr>
                <w:b/>
                <w:kern w:val="36"/>
                <w:sz w:val="28"/>
                <w:szCs w:val="28"/>
                <w:lang w:val="nl-NL"/>
              </w:rPr>
            </w:pPr>
          </w:p>
          <w:p w14:paraId="7B01B522" w14:textId="77777777" w:rsidR="003A111F" w:rsidRPr="00643B54" w:rsidRDefault="003A111F" w:rsidP="00CE30A7">
            <w:pPr>
              <w:spacing w:before="100" w:after="100"/>
              <w:jc w:val="center"/>
              <w:outlineLvl w:val="0"/>
              <w:rPr>
                <w:b/>
                <w:kern w:val="36"/>
                <w:sz w:val="28"/>
                <w:szCs w:val="28"/>
                <w:lang w:val="nl-NL"/>
              </w:rPr>
            </w:pPr>
          </w:p>
          <w:p w14:paraId="170BEB9A" w14:textId="5D254CD7" w:rsidR="005B7062" w:rsidRPr="00643B54" w:rsidRDefault="00A22FDF" w:rsidP="00CE30A7">
            <w:pPr>
              <w:spacing w:before="100" w:after="100"/>
              <w:jc w:val="center"/>
              <w:outlineLvl w:val="0"/>
              <w:rPr>
                <w:kern w:val="36"/>
                <w:sz w:val="28"/>
                <w:szCs w:val="28"/>
                <w:lang w:val="nl-NL"/>
              </w:rPr>
            </w:pPr>
            <w:r w:rsidRPr="00643B54">
              <w:rPr>
                <w:b/>
                <w:kern w:val="36"/>
                <w:sz w:val="28"/>
                <w:szCs w:val="28"/>
                <w:lang w:val="nl-NL"/>
              </w:rPr>
              <w:t>Đỗ Xuân Tuyên</w:t>
            </w:r>
          </w:p>
        </w:tc>
      </w:tr>
    </w:tbl>
    <w:p w14:paraId="41564801" w14:textId="0A38E732" w:rsidR="005D7DA6" w:rsidRPr="00643B54" w:rsidRDefault="00ED0622" w:rsidP="00C55F3E">
      <w:pPr>
        <w:spacing w:line="360" w:lineRule="auto"/>
        <w:jc w:val="center"/>
        <w:rPr>
          <w:b/>
          <w:bCs/>
          <w:sz w:val="28"/>
          <w:szCs w:val="28"/>
          <w:lang w:val="nl-NL"/>
        </w:rPr>
      </w:pPr>
      <w:r w:rsidRPr="00643B54">
        <w:rPr>
          <w:b/>
          <w:bCs/>
          <w:sz w:val="28"/>
          <w:szCs w:val="28"/>
          <w:lang w:val="nl-NL"/>
        </w:rPr>
        <w:br w:type="page"/>
      </w:r>
    </w:p>
    <w:p w14:paraId="6234FF61" w14:textId="5324AF4F" w:rsidR="00A15EA4" w:rsidRPr="00643B54" w:rsidRDefault="003657A1" w:rsidP="00DB24C8">
      <w:pPr>
        <w:jc w:val="center"/>
        <w:rPr>
          <w:b/>
          <w:bCs/>
          <w:sz w:val="28"/>
          <w:szCs w:val="28"/>
          <w:lang w:val="nl-NL"/>
        </w:rPr>
      </w:pPr>
      <w:r w:rsidRPr="00643B54">
        <w:rPr>
          <w:b/>
          <w:bCs/>
          <w:sz w:val="28"/>
          <w:szCs w:val="28"/>
          <w:lang w:val="nl-NL"/>
        </w:rPr>
        <w:lastRenderedPageBreak/>
        <w:t>Phụ lục</w:t>
      </w:r>
      <w:r w:rsidR="00A15EA4" w:rsidRPr="00643B54">
        <w:rPr>
          <w:b/>
          <w:bCs/>
          <w:sz w:val="28"/>
          <w:szCs w:val="28"/>
          <w:lang w:val="nl-NL"/>
        </w:rPr>
        <w:t xml:space="preserve"> </w:t>
      </w:r>
      <w:r w:rsidR="00C55F3E" w:rsidRPr="00643B54">
        <w:rPr>
          <w:b/>
          <w:bCs/>
          <w:sz w:val="28"/>
          <w:szCs w:val="28"/>
          <w:lang w:val="nl-NL"/>
        </w:rPr>
        <w:t>1</w:t>
      </w:r>
    </w:p>
    <w:p w14:paraId="263619DC" w14:textId="77777777" w:rsidR="00A15EA4" w:rsidRPr="00643B54" w:rsidRDefault="000523B1" w:rsidP="00DB24C8">
      <w:pPr>
        <w:jc w:val="center"/>
        <w:rPr>
          <w:b/>
          <w:sz w:val="28"/>
          <w:szCs w:val="28"/>
          <w:lang w:val="nl-NL"/>
        </w:rPr>
      </w:pPr>
      <w:r w:rsidRPr="00643B54">
        <w:rPr>
          <w:b/>
          <w:sz w:val="28"/>
          <w:szCs w:val="28"/>
          <w:lang w:val="nl-NL"/>
        </w:rPr>
        <w:t>LẤY MẪU</w:t>
      </w:r>
      <w:r w:rsidR="00A15EA4" w:rsidRPr="00643B54">
        <w:rPr>
          <w:b/>
          <w:sz w:val="28"/>
          <w:szCs w:val="28"/>
          <w:lang w:val="nl-NL"/>
        </w:rPr>
        <w:t>, BẢO QUẢN VÀ VẬN CHUYỂN BỆNH PHẨM</w:t>
      </w:r>
    </w:p>
    <w:p w14:paraId="048ADCCD" w14:textId="77777777" w:rsidR="00A15EA4" w:rsidRPr="00643B54" w:rsidRDefault="00A15EA4" w:rsidP="00DB24C8">
      <w:pPr>
        <w:jc w:val="center"/>
        <w:rPr>
          <w:b/>
          <w:sz w:val="28"/>
          <w:szCs w:val="28"/>
          <w:lang w:val="nl-NL"/>
        </w:rPr>
      </w:pPr>
    </w:p>
    <w:p w14:paraId="5E4549B6" w14:textId="77777777" w:rsidR="00A15EA4" w:rsidRPr="00643B54" w:rsidRDefault="00A15EA4" w:rsidP="00AB2C1B">
      <w:pPr>
        <w:spacing w:before="120" w:after="120"/>
        <w:jc w:val="both"/>
        <w:rPr>
          <w:b/>
          <w:bCs/>
          <w:sz w:val="28"/>
          <w:szCs w:val="28"/>
          <w:lang w:val="nl-NL"/>
        </w:rPr>
      </w:pPr>
      <w:bookmarkStart w:id="11" w:name="bookmark3"/>
      <w:r w:rsidRPr="00643B54">
        <w:rPr>
          <w:b/>
          <w:bCs/>
          <w:sz w:val="28"/>
          <w:szCs w:val="28"/>
          <w:lang w:val="nl-NL"/>
        </w:rPr>
        <w:t>1. Mẫu bệnh phẩm</w:t>
      </w:r>
      <w:bookmarkEnd w:id="11"/>
    </w:p>
    <w:p w14:paraId="2329AF86" w14:textId="5DCCB550" w:rsidR="00A15EA4" w:rsidRPr="00643B54" w:rsidRDefault="00A15EA4" w:rsidP="00AB2C1B">
      <w:pPr>
        <w:spacing w:before="120" w:after="120"/>
        <w:ind w:firstLine="720"/>
        <w:jc w:val="both"/>
        <w:rPr>
          <w:spacing w:val="-4"/>
          <w:sz w:val="28"/>
          <w:szCs w:val="28"/>
          <w:lang w:val="nl-NL"/>
        </w:rPr>
      </w:pPr>
      <w:r w:rsidRPr="00643B54">
        <w:rPr>
          <w:spacing w:val="-4"/>
          <w:sz w:val="28"/>
          <w:szCs w:val="28"/>
          <w:lang w:val="nl-NL"/>
        </w:rPr>
        <w:t xml:space="preserve">Bệnh phẩm nghi nhiễm </w:t>
      </w:r>
      <w:r w:rsidR="00845BE2" w:rsidRPr="00643B54">
        <w:rPr>
          <w:spacing w:val="-4"/>
          <w:sz w:val="28"/>
          <w:szCs w:val="28"/>
          <w:lang w:val="nl-NL"/>
        </w:rPr>
        <w:t>COVID-19</w:t>
      </w:r>
      <w:r w:rsidR="00E96831" w:rsidRPr="00643B54">
        <w:rPr>
          <w:spacing w:val="-4"/>
          <w:sz w:val="28"/>
          <w:szCs w:val="28"/>
          <w:lang w:val="nl-NL"/>
        </w:rPr>
        <w:t xml:space="preserve"> </w:t>
      </w:r>
      <w:r w:rsidRPr="00643B54">
        <w:rPr>
          <w:spacing w:val="-4"/>
          <w:sz w:val="28"/>
          <w:szCs w:val="28"/>
          <w:lang w:val="nl-NL"/>
        </w:rPr>
        <w:t xml:space="preserve">phải được thu thập bởi các nhân viên y tế đã được tập huấn về </w:t>
      </w:r>
      <w:r w:rsidR="00845BE2" w:rsidRPr="00643B54">
        <w:rPr>
          <w:spacing w:val="-4"/>
          <w:sz w:val="28"/>
          <w:szCs w:val="28"/>
          <w:lang w:val="nl-NL"/>
        </w:rPr>
        <w:t>thu thập mẫu bệnh phẩm</w:t>
      </w:r>
      <w:r w:rsidRPr="00643B54">
        <w:rPr>
          <w:spacing w:val="-4"/>
          <w:sz w:val="28"/>
          <w:szCs w:val="28"/>
          <w:lang w:val="nl-NL"/>
        </w:rPr>
        <w:t xml:space="preserve">. Bệnh phẩm thu thập </w:t>
      </w:r>
      <w:r w:rsidR="00C811EE" w:rsidRPr="00643B54">
        <w:rPr>
          <w:spacing w:val="-4"/>
          <w:sz w:val="28"/>
          <w:szCs w:val="28"/>
          <w:lang w:val="nl-NL"/>
        </w:rPr>
        <w:t>bắt buộc phải lấy tối thiểu</w:t>
      </w:r>
      <w:r w:rsidR="008633C2" w:rsidRPr="00643B54">
        <w:rPr>
          <w:spacing w:val="-4"/>
          <w:sz w:val="28"/>
          <w:szCs w:val="28"/>
          <w:lang w:val="nl-NL"/>
        </w:rPr>
        <w:t xml:space="preserve"> </w:t>
      </w:r>
      <w:r w:rsidR="001162EF" w:rsidRPr="00643B54">
        <w:rPr>
          <w:spacing w:val="-4"/>
          <w:sz w:val="28"/>
          <w:szCs w:val="28"/>
          <w:lang w:val="nl-NL"/>
        </w:rPr>
        <w:t>01 mẫu bệnh phẩm đường hô hấp</w:t>
      </w:r>
      <w:r w:rsidR="00C811EE" w:rsidRPr="00643B54">
        <w:rPr>
          <w:spacing w:val="-4"/>
          <w:sz w:val="28"/>
          <w:szCs w:val="28"/>
          <w:lang w:val="nl-NL"/>
        </w:rPr>
        <w:t>, có thể lấy thêm</w:t>
      </w:r>
      <w:r w:rsidR="001162EF" w:rsidRPr="00643B54">
        <w:rPr>
          <w:spacing w:val="-4"/>
          <w:sz w:val="28"/>
          <w:szCs w:val="28"/>
          <w:lang w:val="nl-NL"/>
        </w:rPr>
        <w:t xml:space="preserve"> 01 mẫu máu</w:t>
      </w:r>
      <w:r w:rsidR="00CF4983" w:rsidRPr="00643B54">
        <w:rPr>
          <w:spacing w:val="-4"/>
          <w:sz w:val="28"/>
          <w:szCs w:val="28"/>
          <w:lang w:val="nl-NL"/>
        </w:rPr>
        <w:t xml:space="preserve">; </w:t>
      </w:r>
      <w:r w:rsidR="008633C2" w:rsidRPr="00643B54">
        <w:rPr>
          <w:spacing w:val="-4"/>
          <w:sz w:val="28"/>
          <w:szCs w:val="28"/>
          <w:lang w:val="nl-NL"/>
        </w:rPr>
        <w:t>các loại mẫu dưới đây</w:t>
      </w:r>
      <w:r w:rsidRPr="00643B54">
        <w:rPr>
          <w:spacing w:val="-4"/>
          <w:sz w:val="28"/>
          <w:szCs w:val="28"/>
          <w:lang w:val="nl-NL"/>
        </w:rPr>
        <w:t>:</w:t>
      </w:r>
    </w:p>
    <w:p w14:paraId="113F6A72"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Bệnh phẩm đường hô hấp</w:t>
      </w:r>
      <w:r w:rsidR="003B7812" w:rsidRPr="00643B54">
        <w:rPr>
          <w:sz w:val="28"/>
          <w:szCs w:val="28"/>
          <w:lang w:val="nl-NL"/>
        </w:rPr>
        <w:t xml:space="preserve"> trên</w:t>
      </w:r>
      <w:r w:rsidRPr="00643B54">
        <w:rPr>
          <w:sz w:val="28"/>
          <w:szCs w:val="28"/>
          <w:lang w:val="nl-NL"/>
        </w:rPr>
        <w:t>:</w:t>
      </w:r>
    </w:p>
    <w:p w14:paraId="48E344D2" w14:textId="77777777" w:rsidR="00A15EA4" w:rsidRPr="00643B54" w:rsidRDefault="00A911BF" w:rsidP="00AB2C1B">
      <w:pPr>
        <w:spacing w:before="120" w:after="120"/>
        <w:ind w:left="720" w:firstLine="131"/>
        <w:jc w:val="both"/>
        <w:rPr>
          <w:sz w:val="28"/>
          <w:szCs w:val="28"/>
          <w:lang w:val="nl-NL"/>
        </w:rPr>
      </w:pPr>
      <w:r w:rsidRPr="00643B54">
        <w:rPr>
          <w:sz w:val="28"/>
          <w:szCs w:val="28"/>
          <w:lang w:val="nl-NL"/>
        </w:rPr>
        <w:t xml:space="preserve">+ </w:t>
      </w:r>
      <w:r w:rsidR="00EB0161" w:rsidRPr="00643B54">
        <w:rPr>
          <w:sz w:val="28"/>
          <w:szCs w:val="28"/>
          <w:lang w:val="nl-NL"/>
        </w:rPr>
        <w:t>D</w:t>
      </w:r>
      <w:r w:rsidR="00A15EA4" w:rsidRPr="00643B54">
        <w:rPr>
          <w:sz w:val="28"/>
          <w:szCs w:val="28"/>
          <w:lang w:val="nl-NL"/>
        </w:rPr>
        <w:t>ịch</w:t>
      </w:r>
      <w:r w:rsidR="00EB0161" w:rsidRPr="00643B54">
        <w:rPr>
          <w:sz w:val="28"/>
          <w:szCs w:val="28"/>
          <w:lang w:val="nl-NL"/>
        </w:rPr>
        <w:t xml:space="preserve"> tỵ hầu và dịch</w:t>
      </w:r>
      <w:r w:rsidR="00A15EA4" w:rsidRPr="00643B54">
        <w:rPr>
          <w:sz w:val="28"/>
          <w:szCs w:val="28"/>
          <w:lang w:val="nl-NL"/>
        </w:rPr>
        <w:t xml:space="preserve"> họng;</w:t>
      </w:r>
    </w:p>
    <w:p w14:paraId="51D408F9" w14:textId="77777777" w:rsidR="00A15EA4" w:rsidRPr="00643B54" w:rsidRDefault="00A15EA4" w:rsidP="00AB2C1B">
      <w:pPr>
        <w:spacing w:before="120" w:after="120"/>
        <w:ind w:left="720" w:firstLine="131"/>
        <w:jc w:val="both"/>
        <w:rPr>
          <w:sz w:val="28"/>
          <w:szCs w:val="28"/>
          <w:lang w:val="en-US"/>
        </w:rPr>
      </w:pPr>
      <w:r w:rsidRPr="00643B54">
        <w:rPr>
          <w:sz w:val="28"/>
          <w:szCs w:val="28"/>
        </w:rPr>
        <w:t>+ Dịch súc họng</w:t>
      </w:r>
      <w:r w:rsidR="00F663D6" w:rsidRPr="00643B54">
        <w:rPr>
          <w:sz w:val="28"/>
          <w:szCs w:val="28"/>
          <w:lang w:val="en-US"/>
        </w:rPr>
        <w:t>.</w:t>
      </w:r>
    </w:p>
    <w:p w14:paraId="4E692CBF" w14:textId="77777777" w:rsidR="00230E35" w:rsidRPr="00643B54" w:rsidRDefault="00230E35" w:rsidP="00AB2C1B">
      <w:pPr>
        <w:numPr>
          <w:ilvl w:val="0"/>
          <w:numId w:val="22"/>
        </w:numPr>
        <w:spacing w:before="120" w:after="120"/>
        <w:ind w:left="851" w:hanging="131"/>
        <w:jc w:val="both"/>
        <w:rPr>
          <w:sz w:val="28"/>
          <w:szCs w:val="28"/>
        </w:rPr>
      </w:pPr>
      <w:r w:rsidRPr="00643B54">
        <w:rPr>
          <w:sz w:val="28"/>
          <w:szCs w:val="28"/>
        </w:rPr>
        <w:t>Bệnh phẩm đường hô hấp dưới:</w:t>
      </w:r>
    </w:p>
    <w:p w14:paraId="33E671A1" w14:textId="77777777" w:rsidR="00A911BF" w:rsidRPr="00643B54" w:rsidRDefault="00A15EA4" w:rsidP="00AB2C1B">
      <w:pPr>
        <w:spacing w:before="120" w:after="120"/>
        <w:ind w:left="720" w:firstLine="131"/>
        <w:jc w:val="both"/>
        <w:rPr>
          <w:sz w:val="28"/>
          <w:szCs w:val="28"/>
          <w:lang w:val="nl-NL"/>
        </w:rPr>
      </w:pPr>
      <w:r w:rsidRPr="00643B54">
        <w:rPr>
          <w:sz w:val="28"/>
          <w:szCs w:val="28"/>
          <w:lang w:val="nl-NL"/>
        </w:rPr>
        <w:t xml:space="preserve">+ </w:t>
      </w:r>
      <w:r w:rsidR="00A911BF" w:rsidRPr="00643B54">
        <w:rPr>
          <w:sz w:val="28"/>
          <w:szCs w:val="28"/>
          <w:lang w:val="nl-NL"/>
        </w:rPr>
        <w:t>Đờm</w:t>
      </w:r>
      <w:r w:rsidR="00F663D6" w:rsidRPr="00643B54">
        <w:rPr>
          <w:sz w:val="28"/>
          <w:szCs w:val="28"/>
          <w:lang w:val="nl-NL"/>
        </w:rPr>
        <w:t>;</w:t>
      </w:r>
    </w:p>
    <w:p w14:paraId="2AA209F4" w14:textId="77777777" w:rsidR="00A15EA4" w:rsidRPr="00643B54" w:rsidRDefault="00A911BF" w:rsidP="00AB2C1B">
      <w:pPr>
        <w:spacing w:before="120" w:after="120"/>
        <w:ind w:left="720" w:firstLine="131"/>
        <w:jc w:val="both"/>
        <w:rPr>
          <w:sz w:val="28"/>
          <w:szCs w:val="28"/>
          <w:lang w:val="nl-NL"/>
        </w:rPr>
      </w:pPr>
      <w:r w:rsidRPr="00643B54">
        <w:rPr>
          <w:sz w:val="28"/>
          <w:szCs w:val="28"/>
          <w:lang w:val="nl-NL"/>
        </w:rPr>
        <w:t xml:space="preserve">+ </w:t>
      </w:r>
      <w:r w:rsidR="00230E35" w:rsidRPr="00643B54">
        <w:rPr>
          <w:sz w:val="28"/>
          <w:szCs w:val="28"/>
          <w:lang w:val="nl-NL"/>
        </w:rPr>
        <w:t>D</w:t>
      </w:r>
      <w:r w:rsidR="00A15EA4" w:rsidRPr="00643B54">
        <w:rPr>
          <w:sz w:val="28"/>
          <w:szCs w:val="28"/>
          <w:lang w:val="nl-NL"/>
        </w:rPr>
        <w:t>ịc</w:t>
      </w:r>
      <w:r w:rsidR="00230E35" w:rsidRPr="00643B54">
        <w:rPr>
          <w:sz w:val="28"/>
          <w:szCs w:val="28"/>
          <w:lang w:val="nl-NL"/>
        </w:rPr>
        <w:t>h</w:t>
      </w:r>
      <w:r w:rsidR="00A15EA4" w:rsidRPr="00643B54">
        <w:rPr>
          <w:sz w:val="28"/>
          <w:szCs w:val="28"/>
          <w:lang w:val="nl-NL"/>
        </w:rPr>
        <w:t xml:space="preserve"> phế nang</w:t>
      </w:r>
      <w:r w:rsidR="003B05F4" w:rsidRPr="00643B54">
        <w:rPr>
          <w:sz w:val="28"/>
          <w:szCs w:val="28"/>
          <w:lang w:val="nl-NL"/>
        </w:rPr>
        <w:t>, dịch nội khí quản, dịch màng phổi ...</w:t>
      </w:r>
      <w:r w:rsidR="00A15EA4" w:rsidRPr="00643B54">
        <w:rPr>
          <w:sz w:val="28"/>
          <w:szCs w:val="28"/>
          <w:lang w:val="nl-NL"/>
        </w:rPr>
        <w:t>;</w:t>
      </w:r>
    </w:p>
    <w:p w14:paraId="25648EAA" w14:textId="77777777" w:rsidR="00A15EA4" w:rsidRPr="00643B54" w:rsidRDefault="00A15EA4" w:rsidP="00AB2C1B">
      <w:pPr>
        <w:spacing w:before="120" w:after="120"/>
        <w:ind w:left="720" w:firstLine="131"/>
        <w:jc w:val="both"/>
        <w:rPr>
          <w:sz w:val="28"/>
          <w:szCs w:val="28"/>
          <w:lang w:val="nl-NL"/>
        </w:rPr>
      </w:pPr>
      <w:r w:rsidRPr="00643B54">
        <w:rPr>
          <w:sz w:val="28"/>
          <w:szCs w:val="28"/>
          <w:lang w:val="nl-NL"/>
        </w:rPr>
        <w:t>+ Tổ chức phổi, phế quản, phế nang.</w:t>
      </w:r>
    </w:p>
    <w:p w14:paraId="1DC1CC01" w14:textId="77777777" w:rsidR="002C1A08" w:rsidRPr="00643B54" w:rsidRDefault="001162EF" w:rsidP="00AB2C1B">
      <w:pPr>
        <w:numPr>
          <w:ilvl w:val="0"/>
          <w:numId w:val="22"/>
        </w:numPr>
        <w:spacing w:before="120" w:after="120"/>
        <w:ind w:left="851" w:hanging="131"/>
        <w:jc w:val="both"/>
        <w:rPr>
          <w:b/>
          <w:sz w:val="28"/>
          <w:szCs w:val="28"/>
        </w:rPr>
      </w:pPr>
      <w:r w:rsidRPr="00643B54">
        <w:rPr>
          <w:sz w:val="28"/>
          <w:szCs w:val="28"/>
        </w:rPr>
        <w:t>Mẫu máu</w:t>
      </w:r>
      <w:r w:rsidR="00EB0161" w:rsidRPr="00643B54">
        <w:rPr>
          <w:sz w:val="28"/>
          <w:szCs w:val="28"/>
        </w:rPr>
        <w:t xml:space="preserve"> toàn phần</w:t>
      </w:r>
      <w:r w:rsidR="00614E76" w:rsidRPr="00643B54">
        <w:rPr>
          <w:sz w:val="28"/>
          <w:szCs w:val="28"/>
        </w:rPr>
        <w:t xml:space="preserve"> (3-5 ml)</w:t>
      </w:r>
    </w:p>
    <w:p w14:paraId="2EBBF757" w14:textId="77777777" w:rsidR="00A15EA4" w:rsidRPr="00643B54" w:rsidRDefault="00A15EA4" w:rsidP="00AB2C1B">
      <w:pPr>
        <w:spacing w:before="120" w:after="120"/>
        <w:ind w:left="720" w:firstLine="131"/>
        <w:jc w:val="both"/>
        <w:rPr>
          <w:sz w:val="28"/>
          <w:szCs w:val="28"/>
          <w:lang w:val="nl-NL"/>
        </w:rPr>
      </w:pPr>
      <w:r w:rsidRPr="00643B54">
        <w:rPr>
          <w:sz w:val="28"/>
          <w:szCs w:val="28"/>
          <w:lang w:val="nl-NL"/>
        </w:rPr>
        <w:t xml:space="preserve">+ </w:t>
      </w:r>
      <w:r w:rsidR="001162EF" w:rsidRPr="00643B54">
        <w:rPr>
          <w:sz w:val="28"/>
          <w:szCs w:val="28"/>
          <w:lang w:val="nl-NL"/>
        </w:rPr>
        <w:t>Mẫu máu</w:t>
      </w:r>
      <w:r w:rsidRPr="00643B54">
        <w:rPr>
          <w:sz w:val="28"/>
          <w:szCs w:val="28"/>
          <w:lang w:val="nl-NL"/>
        </w:rPr>
        <w:t xml:space="preserve"> giai đoạn cấp;</w:t>
      </w:r>
    </w:p>
    <w:p w14:paraId="7C0C8830" w14:textId="77777777" w:rsidR="00A15EA4" w:rsidRPr="00643B54" w:rsidRDefault="00A15EA4" w:rsidP="00AB2C1B">
      <w:pPr>
        <w:spacing w:before="120" w:after="120"/>
        <w:ind w:left="720" w:firstLine="131"/>
        <w:jc w:val="both"/>
        <w:rPr>
          <w:sz w:val="28"/>
          <w:szCs w:val="28"/>
          <w:lang w:val="nl-NL"/>
        </w:rPr>
      </w:pPr>
      <w:r w:rsidRPr="00643B54">
        <w:rPr>
          <w:sz w:val="28"/>
          <w:szCs w:val="28"/>
          <w:lang w:val="nl-NL"/>
        </w:rPr>
        <w:t xml:space="preserve">+ </w:t>
      </w:r>
      <w:r w:rsidR="001162EF" w:rsidRPr="00643B54">
        <w:rPr>
          <w:sz w:val="28"/>
          <w:szCs w:val="28"/>
          <w:lang w:val="nl-NL"/>
        </w:rPr>
        <w:t>Mẫu máu</w:t>
      </w:r>
      <w:r w:rsidR="00A911BF" w:rsidRPr="00643B54">
        <w:rPr>
          <w:sz w:val="28"/>
          <w:szCs w:val="28"/>
          <w:lang w:val="nl-NL"/>
        </w:rPr>
        <w:t xml:space="preserve"> giai đoạn hồi phục (sau 14-21</w:t>
      </w:r>
      <w:r w:rsidRPr="00643B54">
        <w:rPr>
          <w:sz w:val="28"/>
          <w:szCs w:val="28"/>
          <w:lang w:val="nl-NL"/>
        </w:rPr>
        <w:t xml:space="preserve"> ngày sau khi khởi bệnh).</w:t>
      </w:r>
    </w:p>
    <w:p w14:paraId="07D19380" w14:textId="50426D49" w:rsidR="00A15EA4" w:rsidRPr="00643B54" w:rsidRDefault="00A15EA4" w:rsidP="00AB2C1B">
      <w:pPr>
        <w:spacing w:before="120" w:after="120"/>
        <w:jc w:val="both"/>
        <w:rPr>
          <w:b/>
          <w:bCs/>
          <w:sz w:val="28"/>
          <w:szCs w:val="28"/>
        </w:rPr>
      </w:pPr>
      <w:r w:rsidRPr="00643B54">
        <w:rPr>
          <w:b/>
          <w:bCs/>
          <w:sz w:val="28"/>
          <w:szCs w:val="28"/>
        </w:rPr>
        <w:t>2. Thời điểm thu thập bệnh phẩm</w:t>
      </w:r>
      <w:r w:rsidR="00347609" w:rsidRPr="00643B54">
        <w:rPr>
          <w:b/>
          <w:bCs/>
          <w:sz w:val="28"/>
          <w:szCs w:val="28"/>
        </w:rPr>
        <w:t xml:space="preserve"> tốt nhất</w:t>
      </w:r>
    </w:p>
    <w:tbl>
      <w:tblPr>
        <w:tblW w:w="5000" w:type="pct"/>
        <w:jc w:val="right"/>
        <w:tblCellMar>
          <w:left w:w="58" w:type="dxa"/>
          <w:right w:w="58" w:type="dxa"/>
        </w:tblCellMar>
        <w:tblLook w:val="0000" w:firstRow="0" w:lastRow="0" w:firstColumn="0" w:lastColumn="0" w:noHBand="0" w:noVBand="0"/>
      </w:tblPr>
      <w:tblGrid>
        <w:gridCol w:w="4390"/>
        <w:gridCol w:w="4915"/>
      </w:tblGrid>
      <w:tr w:rsidR="00A15EA4" w:rsidRPr="00643B54" w14:paraId="6F4E1511" w14:textId="77777777" w:rsidTr="00A84FA3">
        <w:trPr>
          <w:trHeight w:val="20"/>
          <w:jc w:val="right"/>
        </w:trPr>
        <w:tc>
          <w:tcPr>
            <w:tcW w:w="2359" w:type="pct"/>
            <w:tcBorders>
              <w:top w:val="single" w:sz="4" w:space="0" w:color="auto"/>
              <w:left w:val="single" w:sz="4" w:space="0" w:color="auto"/>
              <w:bottom w:val="nil"/>
              <w:right w:val="nil"/>
            </w:tcBorders>
            <w:shd w:val="clear" w:color="auto" w:fill="FFFFFF"/>
          </w:tcPr>
          <w:p w14:paraId="0E1444EF" w14:textId="77777777" w:rsidR="00A15EA4" w:rsidRPr="00643B54" w:rsidRDefault="00A15EA4" w:rsidP="00AB2C1B">
            <w:pPr>
              <w:spacing w:before="120" w:after="120"/>
              <w:jc w:val="center"/>
              <w:rPr>
                <w:b/>
                <w:bCs/>
                <w:sz w:val="28"/>
                <w:szCs w:val="28"/>
              </w:rPr>
            </w:pPr>
            <w:r w:rsidRPr="00643B54">
              <w:rPr>
                <w:b/>
                <w:bCs/>
                <w:sz w:val="28"/>
                <w:szCs w:val="28"/>
              </w:rPr>
              <w:t>Loại bệnh phẩm</w:t>
            </w:r>
          </w:p>
        </w:tc>
        <w:tc>
          <w:tcPr>
            <w:tcW w:w="2641" w:type="pct"/>
            <w:tcBorders>
              <w:top w:val="single" w:sz="4" w:space="0" w:color="auto"/>
              <w:left w:val="single" w:sz="4" w:space="0" w:color="auto"/>
              <w:bottom w:val="nil"/>
              <w:right w:val="single" w:sz="4" w:space="0" w:color="auto"/>
            </w:tcBorders>
            <w:shd w:val="clear" w:color="auto" w:fill="FFFFFF"/>
          </w:tcPr>
          <w:p w14:paraId="3AA5377A" w14:textId="77777777" w:rsidR="00A15EA4" w:rsidRPr="00643B54" w:rsidRDefault="00A15EA4" w:rsidP="00AB2C1B">
            <w:pPr>
              <w:spacing w:before="120" w:after="120"/>
              <w:jc w:val="center"/>
              <w:rPr>
                <w:b/>
                <w:bCs/>
                <w:sz w:val="28"/>
                <w:szCs w:val="28"/>
              </w:rPr>
            </w:pPr>
            <w:r w:rsidRPr="00643B54">
              <w:rPr>
                <w:b/>
                <w:bCs/>
                <w:sz w:val="28"/>
                <w:szCs w:val="28"/>
              </w:rPr>
              <w:t>Thời điểm thích hợp thu thập</w:t>
            </w:r>
          </w:p>
        </w:tc>
      </w:tr>
      <w:tr w:rsidR="00A15EA4" w:rsidRPr="00643B54" w14:paraId="1A1ABF3F" w14:textId="77777777" w:rsidTr="00A84FA3">
        <w:trPr>
          <w:trHeight w:val="20"/>
          <w:jc w:val="right"/>
        </w:trPr>
        <w:tc>
          <w:tcPr>
            <w:tcW w:w="2359" w:type="pct"/>
            <w:tcBorders>
              <w:top w:val="single" w:sz="4" w:space="0" w:color="auto"/>
              <w:left w:val="single" w:sz="4" w:space="0" w:color="auto"/>
              <w:bottom w:val="nil"/>
              <w:right w:val="nil"/>
            </w:tcBorders>
            <w:shd w:val="clear" w:color="auto" w:fill="FFFFFF"/>
          </w:tcPr>
          <w:p w14:paraId="218B0D89" w14:textId="77777777" w:rsidR="00A15EA4" w:rsidRPr="00643B54" w:rsidRDefault="00A15EA4" w:rsidP="00AB2C1B">
            <w:pPr>
              <w:spacing w:before="120" w:after="120"/>
              <w:jc w:val="both"/>
              <w:rPr>
                <w:sz w:val="28"/>
                <w:szCs w:val="28"/>
              </w:rPr>
            </w:pPr>
            <w:r w:rsidRPr="00643B54">
              <w:rPr>
                <w:sz w:val="28"/>
                <w:szCs w:val="28"/>
              </w:rPr>
              <w:t>Bệnh phẩm đường hô hấp trên (</w:t>
            </w:r>
            <w:r w:rsidR="0028602A" w:rsidRPr="00643B54">
              <w:rPr>
                <w:sz w:val="28"/>
                <w:szCs w:val="28"/>
              </w:rPr>
              <w:t>dịch</w:t>
            </w:r>
            <w:r w:rsidR="00EB0161" w:rsidRPr="00643B54">
              <w:rPr>
                <w:sz w:val="28"/>
                <w:szCs w:val="28"/>
              </w:rPr>
              <w:t xml:space="preserve"> tỵ hầu và dịch</w:t>
            </w:r>
            <w:r w:rsidR="0028602A" w:rsidRPr="00643B54">
              <w:rPr>
                <w:sz w:val="28"/>
                <w:szCs w:val="28"/>
              </w:rPr>
              <w:t xml:space="preserve"> họng; dịch súc họng</w:t>
            </w:r>
            <w:r w:rsidRPr="00643B54">
              <w:rPr>
                <w:sz w:val="28"/>
                <w:szCs w:val="28"/>
              </w:rPr>
              <w:t>)</w:t>
            </w:r>
          </w:p>
        </w:tc>
        <w:tc>
          <w:tcPr>
            <w:tcW w:w="2641" w:type="pct"/>
            <w:tcBorders>
              <w:top w:val="single" w:sz="4" w:space="0" w:color="auto"/>
              <w:left w:val="single" w:sz="4" w:space="0" w:color="auto"/>
              <w:bottom w:val="nil"/>
              <w:right w:val="single" w:sz="4" w:space="0" w:color="auto"/>
            </w:tcBorders>
            <w:shd w:val="clear" w:color="auto" w:fill="FFFFFF"/>
          </w:tcPr>
          <w:p w14:paraId="6E930B05" w14:textId="77777777" w:rsidR="00A15EA4" w:rsidRPr="00643B54" w:rsidRDefault="00A15EA4" w:rsidP="00AB2C1B">
            <w:pPr>
              <w:spacing w:before="120" w:after="120"/>
              <w:rPr>
                <w:sz w:val="28"/>
                <w:szCs w:val="28"/>
              </w:rPr>
            </w:pPr>
            <w:r w:rsidRPr="00643B54">
              <w:rPr>
                <w:sz w:val="28"/>
                <w:szCs w:val="28"/>
              </w:rPr>
              <w:t>Tại ngày 0 đến ngày 7 sau khi khởi bệnh</w:t>
            </w:r>
          </w:p>
        </w:tc>
      </w:tr>
      <w:tr w:rsidR="00A15EA4" w:rsidRPr="00643B54" w14:paraId="517FA316" w14:textId="77777777" w:rsidTr="00A84FA3">
        <w:trPr>
          <w:trHeight w:val="20"/>
          <w:jc w:val="right"/>
        </w:trPr>
        <w:tc>
          <w:tcPr>
            <w:tcW w:w="2359" w:type="pct"/>
            <w:tcBorders>
              <w:top w:val="single" w:sz="4" w:space="0" w:color="auto"/>
              <w:left w:val="single" w:sz="4" w:space="0" w:color="auto"/>
              <w:bottom w:val="nil"/>
              <w:right w:val="nil"/>
            </w:tcBorders>
            <w:shd w:val="clear" w:color="auto" w:fill="FFFFFF"/>
          </w:tcPr>
          <w:p w14:paraId="0F279441" w14:textId="77777777" w:rsidR="00A15EA4" w:rsidRPr="00643B54" w:rsidRDefault="00A15EA4" w:rsidP="00AB2C1B">
            <w:pPr>
              <w:spacing w:before="120" w:after="120"/>
              <w:jc w:val="both"/>
              <w:rPr>
                <w:sz w:val="28"/>
                <w:szCs w:val="28"/>
              </w:rPr>
            </w:pPr>
            <w:r w:rsidRPr="00643B54">
              <w:rPr>
                <w:sz w:val="28"/>
                <w:szCs w:val="28"/>
              </w:rPr>
              <w:t>Bệnh phẩm đường hô hấp dưới (</w:t>
            </w:r>
            <w:r w:rsidR="003F18A8" w:rsidRPr="00643B54">
              <w:rPr>
                <w:sz w:val="28"/>
                <w:szCs w:val="28"/>
              </w:rPr>
              <w:t>d</w:t>
            </w:r>
            <w:r w:rsidR="00614E76" w:rsidRPr="00643B54">
              <w:rPr>
                <w:sz w:val="28"/>
                <w:szCs w:val="28"/>
              </w:rPr>
              <w:t>ịch phế nang, dịch nội khí quản, dịch màng phổi ...</w:t>
            </w:r>
            <w:r w:rsidRPr="00643B54">
              <w:rPr>
                <w:sz w:val="28"/>
                <w:szCs w:val="28"/>
              </w:rPr>
              <w:t>)</w:t>
            </w:r>
          </w:p>
        </w:tc>
        <w:tc>
          <w:tcPr>
            <w:tcW w:w="2641" w:type="pct"/>
            <w:tcBorders>
              <w:top w:val="single" w:sz="4" w:space="0" w:color="auto"/>
              <w:left w:val="single" w:sz="4" w:space="0" w:color="auto"/>
              <w:bottom w:val="nil"/>
              <w:right w:val="single" w:sz="4" w:space="0" w:color="auto"/>
            </w:tcBorders>
            <w:shd w:val="clear" w:color="auto" w:fill="FFFFFF"/>
          </w:tcPr>
          <w:p w14:paraId="7C6F3636" w14:textId="77777777" w:rsidR="00A15EA4" w:rsidRPr="00643B54" w:rsidRDefault="00A15EA4" w:rsidP="00AB2C1B">
            <w:pPr>
              <w:spacing w:before="120" w:after="120"/>
              <w:rPr>
                <w:sz w:val="28"/>
                <w:szCs w:val="28"/>
              </w:rPr>
            </w:pPr>
            <w:r w:rsidRPr="00643B54">
              <w:rPr>
                <w:sz w:val="28"/>
                <w:szCs w:val="28"/>
              </w:rPr>
              <w:t xml:space="preserve">Tại ngày 0 đến ngày </w:t>
            </w:r>
            <w:r w:rsidR="001A01B0" w:rsidRPr="00643B54">
              <w:rPr>
                <w:sz w:val="28"/>
                <w:szCs w:val="28"/>
              </w:rPr>
              <w:t>14</w:t>
            </w:r>
            <w:r w:rsidRPr="00643B54">
              <w:rPr>
                <w:sz w:val="28"/>
                <w:szCs w:val="28"/>
              </w:rPr>
              <w:t xml:space="preserve"> sau khi khởi bệnh</w:t>
            </w:r>
          </w:p>
        </w:tc>
      </w:tr>
      <w:tr w:rsidR="008034D9" w:rsidRPr="00643B54" w14:paraId="1D8DEFE7" w14:textId="77777777" w:rsidTr="00A84FA3">
        <w:trPr>
          <w:trHeight w:val="20"/>
          <w:jc w:val="right"/>
        </w:trPr>
        <w:tc>
          <w:tcPr>
            <w:tcW w:w="2359" w:type="pct"/>
            <w:tcBorders>
              <w:top w:val="single" w:sz="4" w:space="0" w:color="auto"/>
              <w:left w:val="single" w:sz="4" w:space="0" w:color="auto"/>
              <w:bottom w:val="nil"/>
              <w:right w:val="nil"/>
            </w:tcBorders>
            <w:shd w:val="clear" w:color="auto" w:fill="FFFFFF"/>
          </w:tcPr>
          <w:p w14:paraId="28A06B5E" w14:textId="77777777" w:rsidR="008034D9" w:rsidRPr="00643B54" w:rsidRDefault="008034D9" w:rsidP="00AB2C1B">
            <w:pPr>
              <w:spacing w:before="120" w:after="120"/>
              <w:jc w:val="both"/>
              <w:rPr>
                <w:sz w:val="28"/>
                <w:szCs w:val="28"/>
              </w:rPr>
            </w:pPr>
            <w:r w:rsidRPr="00643B54">
              <w:rPr>
                <w:sz w:val="28"/>
                <w:szCs w:val="28"/>
              </w:rPr>
              <w:t>Mẫu máu giai đoạn cấp</w:t>
            </w:r>
          </w:p>
        </w:tc>
        <w:tc>
          <w:tcPr>
            <w:tcW w:w="2641" w:type="pct"/>
            <w:tcBorders>
              <w:top w:val="single" w:sz="4" w:space="0" w:color="auto"/>
              <w:left w:val="single" w:sz="4" w:space="0" w:color="auto"/>
              <w:bottom w:val="nil"/>
              <w:right w:val="single" w:sz="4" w:space="0" w:color="auto"/>
            </w:tcBorders>
            <w:shd w:val="clear" w:color="auto" w:fill="FFFFFF"/>
          </w:tcPr>
          <w:p w14:paraId="2D43CFF7" w14:textId="77777777" w:rsidR="008034D9" w:rsidRPr="00643B54" w:rsidRDefault="00F869D5" w:rsidP="00AB2C1B">
            <w:pPr>
              <w:spacing w:before="120" w:after="120"/>
              <w:jc w:val="both"/>
              <w:rPr>
                <w:sz w:val="28"/>
                <w:szCs w:val="28"/>
              </w:rPr>
            </w:pPr>
            <w:r w:rsidRPr="00643B54">
              <w:rPr>
                <w:sz w:val="28"/>
                <w:szCs w:val="28"/>
              </w:rPr>
              <w:t xml:space="preserve">Tại ngày 0 </w:t>
            </w:r>
            <w:r w:rsidR="008034D9" w:rsidRPr="00643B54">
              <w:rPr>
                <w:sz w:val="28"/>
                <w:szCs w:val="28"/>
              </w:rPr>
              <w:t xml:space="preserve">đến ngày 7 sau khi khởi bệnh </w:t>
            </w:r>
          </w:p>
        </w:tc>
      </w:tr>
      <w:tr w:rsidR="008034D9" w:rsidRPr="00643B54" w14:paraId="4943060C" w14:textId="77777777" w:rsidTr="00A84FA3">
        <w:trPr>
          <w:trHeight w:val="20"/>
          <w:jc w:val="right"/>
        </w:trPr>
        <w:tc>
          <w:tcPr>
            <w:tcW w:w="2359" w:type="pct"/>
            <w:tcBorders>
              <w:top w:val="single" w:sz="4" w:space="0" w:color="auto"/>
              <w:left w:val="single" w:sz="4" w:space="0" w:color="auto"/>
              <w:bottom w:val="nil"/>
              <w:right w:val="nil"/>
            </w:tcBorders>
            <w:shd w:val="clear" w:color="auto" w:fill="FFFFFF"/>
          </w:tcPr>
          <w:p w14:paraId="69393B18" w14:textId="77777777" w:rsidR="008034D9" w:rsidRPr="00643B54" w:rsidRDefault="008034D9" w:rsidP="00AB2C1B">
            <w:pPr>
              <w:spacing w:before="120" w:after="120"/>
              <w:jc w:val="both"/>
              <w:rPr>
                <w:sz w:val="28"/>
                <w:szCs w:val="28"/>
              </w:rPr>
            </w:pPr>
            <w:r w:rsidRPr="00643B54">
              <w:rPr>
                <w:sz w:val="28"/>
                <w:szCs w:val="28"/>
              </w:rPr>
              <w:t>Mẫu máu giai đoạn hồi phục</w:t>
            </w:r>
          </w:p>
        </w:tc>
        <w:tc>
          <w:tcPr>
            <w:tcW w:w="2641" w:type="pct"/>
            <w:tcBorders>
              <w:top w:val="single" w:sz="4" w:space="0" w:color="auto"/>
              <w:left w:val="single" w:sz="4" w:space="0" w:color="auto"/>
              <w:bottom w:val="nil"/>
              <w:right w:val="single" w:sz="4" w:space="0" w:color="auto"/>
            </w:tcBorders>
            <w:shd w:val="clear" w:color="auto" w:fill="FFFFFF"/>
          </w:tcPr>
          <w:p w14:paraId="539D012D" w14:textId="77777777" w:rsidR="008034D9" w:rsidRPr="00643B54" w:rsidRDefault="008034D9" w:rsidP="00AB2C1B">
            <w:pPr>
              <w:spacing w:before="120" w:after="120"/>
              <w:jc w:val="both"/>
              <w:rPr>
                <w:sz w:val="28"/>
                <w:szCs w:val="28"/>
              </w:rPr>
            </w:pPr>
            <w:r w:rsidRPr="00643B54">
              <w:rPr>
                <w:sz w:val="28"/>
                <w:szCs w:val="28"/>
              </w:rPr>
              <w:t>Tại ngày 14, 2</w:t>
            </w:r>
            <w:r w:rsidR="00EB0161" w:rsidRPr="00643B54">
              <w:rPr>
                <w:sz w:val="28"/>
                <w:szCs w:val="28"/>
              </w:rPr>
              <w:t>1</w:t>
            </w:r>
            <w:r w:rsidRPr="00643B54">
              <w:rPr>
                <w:sz w:val="28"/>
                <w:szCs w:val="28"/>
              </w:rPr>
              <w:t xml:space="preserve"> sau khi khởi bệnh</w:t>
            </w:r>
          </w:p>
        </w:tc>
      </w:tr>
      <w:tr w:rsidR="008034D9" w:rsidRPr="00643B54" w14:paraId="50AC0329" w14:textId="77777777" w:rsidTr="00A84FA3">
        <w:trPr>
          <w:trHeight w:val="20"/>
          <w:jc w:val="right"/>
        </w:trPr>
        <w:tc>
          <w:tcPr>
            <w:tcW w:w="2359" w:type="pct"/>
            <w:tcBorders>
              <w:top w:val="single" w:sz="4" w:space="0" w:color="auto"/>
              <w:left w:val="single" w:sz="4" w:space="0" w:color="auto"/>
              <w:bottom w:val="single" w:sz="4" w:space="0" w:color="auto"/>
              <w:right w:val="nil"/>
            </w:tcBorders>
            <w:shd w:val="clear" w:color="auto" w:fill="FFFFFF"/>
          </w:tcPr>
          <w:p w14:paraId="2B4BC703" w14:textId="77777777" w:rsidR="008034D9" w:rsidRPr="00643B54" w:rsidRDefault="008034D9" w:rsidP="00AB2C1B">
            <w:pPr>
              <w:spacing w:before="120" w:after="120"/>
              <w:jc w:val="both"/>
              <w:rPr>
                <w:sz w:val="28"/>
                <w:szCs w:val="28"/>
              </w:rPr>
            </w:pPr>
            <w:r w:rsidRPr="00643B54">
              <w:rPr>
                <w:sz w:val="28"/>
                <w:szCs w:val="28"/>
              </w:rPr>
              <w:t>Tổ chức phổi, phế nang</w:t>
            </w:r>
          </w:p>
        </w:tc>
        <w:tc>
          <w:tcPr>
            <w:tcW w:w="2641" w:type="pct"/>
            <w:tcBorders>
              <w:top w:val="single" w:sz="4" w:space="0" w:color="auto"/>
              <w:left w:val="single" w:sz="4" w:space="0" w:color="auto"/>
              <w:bottom w:val="single" w:sz="4" w:space="0" w:color="auto"/>
              <w:right w:val="single" w:sz="4" w:space="0" w:color="auto"/>
            </w:tcBorders>
            <w:shd w:val="clear" w:color="auto" w:fill="FFFFFF"/>
          </w:tcPr>
          <w:p w14:paraId="151E90F7" w14:textId="77777777" w:rsidR="008034D9" w:rsidRPr="00643B54" w:rsidRDefault="008034D9" w:rsidP="00AB2C1B">
            <w:pPr>
              <w:spacing w:before="120" w:after="120"/>
              <w:jc w:val="both"/>
              <w:rPr>
                <w:sz w:val="28"/>
                <w:szCs w:val="28"/>
              </w:rPr>
            </w:pPr>
            <w:r w:rsidRPr="00643B54">
              <w:rPr>
                <w:sz w:val="28"/>
                <w:szCs w:val="28"/>
              </w:rPr>
              <w:t>Trong trường hợp có chỉ định</w:t>
            </w:r>
          </w:p>
        </w:tc>
      </w:tr>
    </w:tbl>
    <w:p w14:paraId="720214E8" w14:textId="77777777" w:rsidR="00A15EA4" w:rsidRPr="00643B54" w:rsidRDefault="00A15EA4" w:rsidP="00AB2C1B">
      <w:pPr>
        <w:spacing w:before="120" w:after="120"/>
        <w:jc w:val="both"/>
        <w:rPr>
          <w:b/>
          <w:bCs/>
          <w:sz w:val="28"/>
          <w:szCs w:val="28"/>
        </w:rPr>
      </w:pPr>
      <w:r w:rsidRPr="00643B54">
        <w:rPr>
          <w:b/>
          <w:bCs/>
          <w:sz w:val="28"/>
          <w:szCs w:val="28"/>
        </w:rPr>
        <w:t>3. Phương pháp thu thập bệnh phẩm</w:t>
      </w:r>
    </w:p>
    <w:p w14:paraId="54E90064" w14:textId="77777777" w:rsidR="00A15EA4" w:rsidRPr="00643B54" w:rsidRDefault="00A15EA4" w:rsidP="00AB2C1B">
      <w:pPr>
        <w:spacing w:before="120" w:after="120"/>
        <w:jc w:val="both"/>
        <w:rPr>
          <w:b/>
          <w:bCs/>
          <w:sz w:val="28"/>
          <w:szCs w:val="28"/>
        </w:rPr>
      </w:pPr>
      <w:r w:rsidRPr="00643B54">
        <w:rPr>
          <w:b/>
          <w:bCs/>
          <w:sz w:val="28"/>
          <w:szCs w:val="28"/>
        </w:rPr>
        <w:t>3.1. Chuẩn bị dụng cụ</w:t>
      </w:r>
    </w:p>
    <w:p w14:paraId="09C0DCC4"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Tăm bông cán mềm và cán cứng vô trùng</w:t>
      </w:r>
      <w:r w:rsidR="00F663D6" w:rsidRPr="00643B54">
        <w:rPr>
          <w:sz w:val="28"/>
          <w:szCs w:val="28"/>
          <w:lang w:val="nl-NL"/>
        </w:rPr>
        <w:t>;</w:t>
      </w:r>
    </w:p>
    <w:p w14:paraId="46E1F5EA"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Đè lưỡi</w:t>
      </w:r>
      <w:r w:rsidR="00F663D6" w:rsidRPr="00643B54">
        <w:rPr>
          <w:sz w:val="28"/>
          <w:szCs w:val="28"/>
          <w:lang w:val="nl-NL"/>
        </w:rPr>
        <w:t>;</w:t>
      </w:r>
    </w:p>
    <w:p w14:paraId="65A3DA03"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Ống ly tâm hình chóp 15ml, chứa 2-3ml môi trường vận chuyển</w:t>
      </w:r>
      <w:r w:rsidR="00F663D6" w:rsidRPr="00643B54">
        <w:rPr>
          <w:sz w:val="28"/>
          <w:szCs w:val="28"/>
          <w:lang w:val="nl-NL"/>
        </w:rPr>
        <w:t>;</w:t>
      </w:r>
    </w:p>
    <w:p w14:paraId="59EF9448" w14:textId="77777777" w:rsidR="00A15EA4" w:rsidRPr="00643B54" w:rsidRDefault="00A15EA4" w:rsidP="00AB2C1B">
      <w:pPr>
        <w:spacing w:before="120" w:after="120"/>
        <w:ind w:firstLine="720"/>
        <w:jc w:val="both"/>
        <w:rPr>
          <w:sz w:val="28"/>
          <w:szCs w:val="28"/>
          <w:lang w:val="nl-NL"/>
        </w:rPr>
      </w:pPr>
      <w:r w:rsidRPr="00643B54">
        <w:rPr>
          <w:sz w:val="28"/>
          <w:szCs w:val="28"/>
          <w:lang w:val="nl-NL"/>
        </w:rPr>
        <w:lastRenderedPageBreak/>
        <w:t>- Lọ nhựa (ống Falcon 50ml) hoặc túi nylon để đóng gói bệnh phẩm</w:t>
      </w:r>
      <w:r w:rsidR="00F663D6" w:rsidRPr="00643B54">
        <w:rPr>
          <w:sz w:val="28"/>
          <w:szCs w:val="28"/>
          <w:lang w:val="nl-NL"/>
        </w:rPr>
        <w:t>;</w:t>
      </w:r>
    </w:p>
    <w:p w14:paraId="57187D46"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Băng, gạc có tẩm chất sát trùng</w:t>
      </w:r>
      <w:r w:rsidR="00F663D6" w:rsidRPr="00643B54">
        <w:rPr>
          <w:sz w:val="28"/>
          <w:szCs w:val="28"/>
          <w:lang w:val="nl-NL"/>
        </w:rPr>
        <w:t>;</w:t>
      </w:r>
    </w:p>
    <w:p w14:paraId="618ACE94"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xml:space="preserve">- Cồn sát trùng, bút ghi </w:t>
      </w:r>
      <w:r w:rsidR="00F663D6" w:rsidRPr="00643B54">
        <w:rPr>
          <w:sz w:val="28"/>
          <w:szCs w:val="28"/>
          <w:lang w:val="nl-NL"/>
        </w:rPr>
        <w:t>…;</w:t>
      </w:r>
    </w:p>
    <w:p w14:paraId="2523F00A"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Quần áo bảo hộ</w:t>
      </w:r>
      <w:r w:rsidR="00F663D6" w:rsidRPr="00643B54">
        <w:rPr>
          <w:sz w:val="28"/>
          <w:szCs w:val="28"/>
          <w:lang w:val="nl-NL"/>
        </w:rPr>
        <w:t>;</w:t>
      </w:r>
    </w:p>
    <w:p w14:paraId="6EBC752A"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Kính bảo vệ mắt</w:t>
      </w:r>
      <w:r w:rsidR="00F663D6" w:rsidRPr="00643B54">
        <w:rPr>
          <w:sz w:val="28"/>
          <w:szCs w:val="28"/>
          <w:lang w:val="nl-NL"/>
        </w:rPr>
        <w:t>;</w:t>
      </w:r>
    </w:p>
    <w:p w14:paraId="4EE7BBAD"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Găng tay</w:t>
      </w:r>
      <w:r w:rsidR="00F663D6" w:rsidRPr="00643B54">
        <w:rPr>
          <w:sz w:val="28"/>
          <w:szCs w:val="28"/>
          <w:lang w:val="nl-NL"/>
        </w:rPr>
        <w:t>;</w:t>
      </w:r>
    </w:p>
    <w:p w14:paraId="2B17B996"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Khẩu trang</w:t>
      </w:r>
      <w:r w:rsidR="00F663D6" w:rsidRPr="00643B54">
        <w:rPr>
          <w:sz w:val="28"/>
          <w:szCs w:val="28"/>
          <w:lang w:val="nl-NL"/>
        </w:rPr>
        <w:t xml:space="preserve"> y tế chuyên dụng (</w:t>
      </w:r>
      <w:r w:rsidRPr="00643B54">
        <w:rPr>
          <w:sz w:val="28"/>
          <w:szCs w:val="28"/>
          <w:lang w:val="nl-NL"/>
        </w:rPr>
        <w:t>N95</w:t>
      </w:r>
      <w:r w:rsidR="00F663D6" w:rsidRPr="00643B54">
        <w:rPr>
          <w:sz w:val="28"/>
          <w:szCs w:val="28"/>
          <w:lang w:val="nl-NL"/>
        </w:rPr>
        <w:t>, …);</w:t>
      </w:r>
    </w:p>
    <w:p w14:paraId="48376BE2"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Bơm tiêm 10 ml, vô trùng</w:t>
      </w:r>
      <w:r w:rsidR="00F663D6" w:rsidRPr="00643B54">
        <w:rPr>
          <w:sz w:val="28"/>
          <w:szCs w:val="28"/>
          <w:lang w:val="nl-NL"/>
        </w:rPr>
        <w:t>;</w:t>
      </w:r>
    </w:p>
    <w:p w14:paraId="1132A661" w14:textId="474EE320" w:rsidR="00A15EA4" w:rsidRPr="00643B54" w:rsidRDefault="00845BE2" w:rsidP="00AB2C1B">
      <w:pPr>
        <w:spacing w:before="120" w:after="120"/>
        <w:ind w:firstLine="720"/>
        <w:jc w:val="both"/>
        <w:rPr>
          <w:sz w:val="28"/>
          <w:szCs w:val="28"/>
          <w:lang w:val="nl-NL"/>
        </w:rPr>
      </w:pPr>
      <w:r w:rsidRPr="00643B54">
        <w:rPr>
          <w:sz w:val="28"/>
          <w:szCs w:val="28"/>
          <w:lang w:val="nl-NL"/>
        </w:rPr>
        <w:t xml:space="preserve">- Tuýp vô trùng </w:t>
      </w:r>
      <w:r w:rsidR="00C47D12" w:rsidRPr="00643B54">
        <w:rPr>
          <w:sz w:val="28"/>
          <w:szCs w:val="28"/>
          <w:lang w:val="nl-NL"/>
        </w:rPr>
        <w:t>không có chất chống đông</w:t>
      </w:r>
      <w:r w:rsidRPr="00643B54">
        <w:rPr>
          <w:sz w:val="28"/>
          <w:szCs w:val="28"/>
          <w:lang w:val="nl-NL"/>
        </w:rPr>
        <w:t>.</w:t>
      </w:r>
    </w:p>
    <w:p w14:paraId="5F259294" w14:textId="77777777" w:rsidR="00A15EA4" w:rsidRPr="00643B54" w:rsidRDefault="00A15EA4" w:rsidP="00AB2C1B">
      <w:pPr>
        <w:spacing w:before="120" w:after="120"/>
        <w:ind w:firstLine="720"/>
        <w:jc w:val="both"/>
        <w:rPr>
          <w:sz w:val="28"/>
          <w:szCs w:val="28"/>
          <w:lang w:val="nl-NL"/>
        </w:rPr>
      </w:pPr>
      <w:bookmarkStart w:id="12" w:name="bookmark6"/>
      <w:r w:rsidRPr="00643B54">
        <w:rPr>
          <w:sz w:val="28"/>
          <w:szCs w:val="28"/>
          <w:lang w:val="nl-NL"/>
        </w:rPr>
        <w:t>- Dây garo, bông, cồn ...</w:t>
      </w:r>
      <w:bookmarkEnd w:id="12"/>
      <w:r w:rsidR="00F663D6" w:rsidRPr="00643B54">
        <w:rPr>
          <w:sz w:val="28"/>
          <w:szCs w:val="28"/>
          <w:lang w:val="nl-NL"/>
        </w:rPr>
        <w:t>;</w:t>
      </w:r>
    </w:p>
    <w:p w14:paraId="3F753293" w14:textId="77777777" w:rsidR="00A15EA4" w:rsidRPr="00643B54" w:rsidRDefault="00A15EA4" w:rsidP="00AB2C1B">
      <w:pPr>
        <w:spacing w:before="120" w:after="120"/>
        <w:ind w:firstLine="720"/>
        <w:jc w:val="both"/>
        <w:rPr>
          <w:sz w:val="28"/>
          <w:szCs w:val="28"/>
          <w:lang w:val="nl-NL"/>
        </w:rPr>
      </w:pPr>
      <w:r w:rsidRPr="00643B54">
        <w:rPr>
          <w:sz w:val="28"/>
          <w:szCs w:val="28"/>
          <w:lang w:val="nl-NL"/>
        </w:rPr>
        <w:t>- Bình lạnh bảo quản mẫu.</w:t>
      </w:r>
    </w:p>
    <w:p w14:paraId="0E220015" w14:textId="77777777" w:rsidR="00A15EA4" w:rsidRPr="00643B54" w:rsidRDefault="00A15EA4" w:rsidP="00AB2C1B">
      <w:pPr>
        <w:spacing w:before="120" w:after="120"/>
        <w:jc w:val="both"/>
        <w:rPr>
          <w:b/>
          <w:bCs/>
          <w:sz w:val="28"/>
          <w:szCs w:val="28"/>
        </w:rPr>
      </w:pPr>
      <w:r w:rsidRPr="00643B54">
        <w:rPr>
          <w:b/>
          <w:bCs/>
          <w:sz w:val="28"/>
          <w:szCs w:val="28"/>
        </w:rPr>
        <w:t>3.2. Tiến hành</w:t>
      </w:r>
    </w:p>
    <w:p w14:paraId="4969CE77" w14:textId="77777777" w:rsidR="00ED0622" w:rsidRPr="00643B54" w:rsidRDefault="00A15EA4" w:rsidP="00AB2C1B">
      <w:pPr>
        <w:spacing w:before="120" w:after="120"/>
        <w:jc w:val="both"/>
        <w:rPr>
          <w:b/>
          <w:bCs/>
          <w:i/>
          <w:sz w:val="28"/>
          <w:szCs w:val="28"/>
        </w:rPr>
      </w:pPr>
      <w:r w:rsidRPr="00643B54">
        <w:rPr>
          <w:b/>
          <w:bCs/>
          <w:i/>
          <w:sz w:val="28"/>
          <w:szCs w:val="28"/>
        </w:rPr>
        <w:t>3.2.1. Sử dụng quần áo bảo hộ</w:t>
      </w:r>
    </w:p>
    <w:tbl>
      <w:tblPr>
        <w:tblW w:w="5000" w:type="pct"/>
        <w:jc w:val="right"/>
        <w:tblCellMar>
          <w:left w:w="58" w:type="dxa"/>
          <w:right w:w="58" w:type="dxa"/>
        </w:tblCellMar>
        <w:tblLook w:val="0000" w:firstRow="0" w:lastRow="0" w:firstColumn="0" w:lastColumn="0" w:noHBand="0" w:noVBand="0"/>
      </w:tblPr>
      <w:tblGrid>
        <w:gridCol w:w="4485"/>
        <w:gridCol w:w="4820"/>
      </w:tblGrid>
      <w:tr w:rsidR="00A15EA4" w:rsidRPr="00643B54" w14:paraId="57C81469"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7B2284D7" w14:textId="77777777" w:rsidR="00A15EA4" w:rsidRPr="00643B54" w:rsidRDefault="00A15EA4" w:rsidP="00AB2C1B">
            <w:pPr>
              <w:spacing w:before="120" w:after="120"/>
              <w:jc w:val="center"/>
              <w:rPr>
                <w:b/>
                <w:bCs/>
                <w:sz w:val="28"/>
                <w:szCs w:val="28"/>
              </w:rPr>
            </w:pPr>
            <w:r w:rsidRPr="00643B54">
              <w:rPr>
                <w:b/>
                <w:bCs/>
                <w:sz w:val="28"/>
                <w:szCs w:val="28"/>
              </w:rPr>
              <w:t>Trước khi lấy mẫu (mặc)</w:t>
            </w:r>
          </w:p>
        </w:tc>
        <w:tc>
          <w:tcPr>
            <w:tcW w:w="2590" w:type="pct"/>
            <w:tcBorders>
              <w:top w:val="single" w:sz="4" w:space="0" w:color="auto"/>
              <w:left w:val="single" w:sz="4" w:space="0" w:color="auto"/>
              <w:bottom w:val="nil"/>
              <w:right w:val="single" w:sz="4" w:space="0" w:color="auto"/>
            </w:tcBorders>
            <w:shd w:val="clear" w:color="auto" w:fill="FFFFFF"/>
          </w:tcPr>
          <w:p w14:paraId="764F3599" w14:textId="77777777" w:rsidR="00A15EA4" w:rsidRPr="00643B54" w:rsidRDefault="00A15EA4" w:rsidP="00AB2C1B">
            <w:pPr>
              <w:spacing w:before="120" w:after="120"/>
              <w:jc w:val="center"/>
              <w:rPr>
                <w:b/>
                <w:bCs/>
                <w:sz w:val="28"/>
                <w:szCs w:val="28"/>
              </w:rPr>
            </w:pPr>
            <w:r w:rsidRPr="00643B54">
              <w:rPr>
                <w:b/>
                <w:bCs/>
                <w:sz w:val="28"/>
                <w:szCs w:val="28"/>
              </w:rPr>
              <w:t>Sau khi lấy mẫu (cởi)</w:t>
            </w:r>
          </w:p>
        </w:tc>
      </w:tr>
      <w:tr w:rsidR="00A15EA4" w:rsidRPr="00643B54" w14:paraId="52A6500B"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31C3D44A" w14:textId="77777777" w:rsidR="00A15EA4" w:rsidRPr="00643B54" w:rsidRDefault="00A15EA4" w:rsidP="00AB2C1B">
            <w:pPr>
              <w:spacing w:before="120" w:after="120"/>
              <w:rPr>
                <w:sz w:val="28"/>
                <w:szCs w:val="28"/>
                <w:lang w:val="fr-FR"/>
              </w:rPr>
            </w:pPr>
            <w:r w:rsidRPr="00643B54">
              <w:rPr>
                <w:sz w:val="28"/>
                <w:szCs w:val="28"/>
              </w:rPr>
              <w:t>Khẩu trang</w:t>
            </w:r>
            <w:r w:rsidR="00F663D6" w:rsidRPr="00643B54">
              <w:rPr>
                <w:sz w:val="28"/>
                <w:szCs w:val="28"/>
                <w:lang w:val="fr-FR"/>
              </w:rPr>
              <w:t xml:space="preserve"> y tế chuyên dụng (</w:t>
            </w:r>
            <w:r w:rsidRPr="00643B54">
              <w:rPr>
                <w:sz w:val="28"/>
                <w:szCs w:val="28"/>
              </w:rPr>
              <w:t>N95</w:t>
            </w:r>
            <w:r w:rsidR="00F663D6" w:rsidRPr="00643B54">
              <w:rPr>
                <w:sz w:val="28"/>
                <w:szCs w:val="28"/>
                <w:lang w:val="fr-FR"/>
              </w:rPr>
              <w:t>,…)</w:t>
            </w:r>
          </w:p>
        </w:tc>
        <w:tc>
          <w:tcPr>
            <w:tcW w:w="2590" w:type="pct"/>
            <w:tcBorders>
              <w:top w:val="single" w:sz="4" w:space="0" w:color="auto"/>
              <w:left w:val="single" w:sz="4" w:space="0" w:color="auto"/>
              <w:bottom w:val="nil"/>
              <w:right w:val="single" w:sz="4" w:space="0" w:color="auto"/>
            </w:tcBorders>
            <w:shd w:val="clear" w:color="auto" w:fill="FFFFFF"/>
          </w:tcPr>
          <w:p w14:paraId="40B3F40C" w14:textId="77777777" w:rsidR="00A15EA4" w:rsidRPr="00643B54" w:rsidRDefault="00A15EA4" w:rsidP="00AB2C1B">
            <w:pPr>
              <w:spacing w:before="120" w:after="120"/>
              <w:rPr>
                <w:sz w:val="28"/>
                <w:szCs w:val="28"/>
              </w:rPr>
            </w:pPr>
            <w:r w:rsidRPr="00643B54">
              <w:rPr>
                <w:sz w:val="28"/>
                <w:szCs w:val="28"/>
              </w:rPr>
              <w:t>Găng tay - lớp thứ hai</w:t>
            </w:r>
          </w:p>
        </w:tc>
      </w:tr>
      <w:tr w:rsidR="00A15EA4" w:rsidRPr="00643B54" w14:paraId="6AADF669"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51598E1C" w14:textId="77777777" w:rsidR="00A15EA4" w:rsidRPr="00643B54" w:rsidRDefault="00A15EA4" w:rsidP="00AB2C1B">
            <w:pPr>
              <w:spacing w:before="120" w:after="120"/>
              <w:rPr>
                <w:sz w:val="28"/>
                <w:szCs w:val="28"/>
              </w:rPr>
            </w:pPr>
            <w:r w:rsidRPr="00643B54">
              <w:rPr>
                <w:sz w:val="28"/>
                <w:szCs w:val="28"/>
              </w:rPr>
              <w:t>Mũ</w:t>
            </w:r>
          </w:p>
        </w:tc>
        <w:tc>
          <w:tcPr>
            <w:tcW w:w="2590" w:type="pct"/>
            <w:tcBorders>
              <w:top w:val="single" w:sz="4" w:space="0" w:color="auto"/>
              <w:left w:val="single" w:sz="4" w:space="0" w:color="auto"/>
              <w:bottom w:val="nil"/>
              <w:right w:val="single" w:sz="4" w:space="0" w:color="auto"/>
            </w:tcBorders>
            <w:shd w:val="clear" w:color="auto" w:fill="FFFFFF"/>
          </w:tcPr>
          <w:p w14:paraId="73ADB963" w14:textId="77777777" w:rsidR="00A15EA4" w:rsidRPr="00643B54" w:rsidRDefault="00A15EA4" w:rsidP="00AB2C1B">
            <w:pPr>
              <w:spacing w:before="120" w:after="120"/>
              <w:rPr>
                <w:sz w:val="28"/>
                <w:szCs w:val="28"/>
              </w:rPr>
            </w:pPr>
            <w:r w:rsidRPr="00643B54">
              <w:rPr>
                <w:sz w:val="28"/>
                <w:szCs w:val="28"/>
              </w:rPr>
              <w:t>Áo</w:t>
            </w:r>
          </w:p>
        </w:tc>
      </w:tr>
      <w:tr w:rsidR="00A15EA4" w:rsidRPr="00643B54" w14:paraId="67B8170E"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2ED30644" w14:textId="77777777" w:rsidR="00A15EA4" w:rsidRPr="00643B54" w:rsidRDefault="00A15EA4" w:rsidP="00AB2C1B">
            <w:pPr>
              <w:spacing w:before="120" w:after="120"/>
              <w:rPr>
                <w:sz w:val="28"/>
                <w:szCs w:val="28"/>
              </w:rPr>
            </w:pPr>
            <w:r w:rsidRPr="00643B54">
              <w:rPr>
                <w:sz w:val="28"/>
                <w:szCs w:val="28"/>
              </w:rPr>
              <w:t>Kính bảo hộ</w:t>
            </w:r>
          </w:p>
        </w:tc>
        <w:tc>
          <w:tcPr>
            <w:tcW w:w="2590" w:type="pct"/>
            <w:tcBorders>
              <w:top w:val="single" w:sz="4" w:space="0" w:color="auto"/>
              <w:left w:val="single" w:sz="4" w:space="0" w:color="auto"/>
              <w:bottom w:val="nil"/>
              <w:right w:val="single" w:sz="4" w:space="0" w:color="auto"/>
            </w:tcBorders>
            <w:shd w:val="clear" w:color="auto" w:fill="FFFFFF"/>
          </w:tcPr>
          <w:p w14:paraId="70A43CA9" w14:textId="77777777" w:rsidR="00A15EA4" w:rsidRPr="00643B54" w:rsidRDefault="00A15EA4" w:rsidP="00AB2C1B">
            <w:pPr>
              <w:spacing w:before="120" w:after="120"/>
              <w:rPr>
                <w:sz w:val="28"/>
                <w:szCs w:val="28"/>
              </w:rPr>
            </w:pPr>
            <w:r w:rsidRPr="00643B54">
              <w:rPr>
                <w:sz w:val="28"/>
                <w:szCs w:val="28"/>
              </w:rPr>
              <w:t>Quần</w:t>
            </w:r>
          </w:p>
        </w:tc>
      </w:tr>
      <w:tr w:rsidR="00A15EA4" w:rsidRPr="00643B54" w14:paraId="62DB145D"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1C595113" w14:textId="77777777" w:rsidR="00A15EA4" w:rsidRPr="00643B54" w:rsidRDefault="00A15EA4" w:rsidP="00AB2C1B">
            <w:pPr>
              <w:spacing w:before="120" w:after="120"/>
              <w:rPr>
                <w:sz w:val="28"/>
                <w:szCs w:val="28"/>
              </w:rPr>
            </w:pPr>
            <w:r w:rsidRPr="00643B54">
              <w:rPr>
                <w:sz w:val="28"/>
                <w:szCs w:val="28"/>
              </w:rPr>
              <w:t>Quần</w:t>
            </w:r>
          </w:p>
        </w:tc>
        <w:tc>
          <w:tcPr>
            <w:tcW w:w="2590" w:type="pct"/>
            <w:tcBorders>
              <w:top w:val="single" w:sz="4" w:space="0" w:color="auto"/>
              <w:left w:val="single" w:sz="4" w:space="0" w:color="auto"/>
              <w:bottom w:val="nil"/>
              <w:right w:val="single" w:sz="4" w:space="0" w:color="auto"/>
            </w:tcBorders>
            <w:shd w:val="clear" w:color="auto" w:fill="FFFFFF"/>
          </w:tcPr>
          <w:p w14:paraId="29880957" w14:textId="77777777" w:rsidR="00A15EA4" w:rsidRPr="00643B54" w:rsidRDefault="00A15EA4" w:rsidP="00AB2C1B">
            <w:pPr>
              <w:spacing w:before="120" w:after="120"/>
              <w:rPr>
                <w:sz w:val="28"/>
                <w:szCs w:val="28"/>
              </w:rPr>
            </w:pPr>
            <w:r w:rsidRPr="00643B54">
              <w:rPr>
                <w:sz w:val="28"/>
                <w:szCs w:val="28"/>
              </w:rPr>
              <w:t>Ủng</w:t>
            </w:r>
          </w:p>
        </w:tc>
      </w:tr>
      <w:tr w:rsidR="00A15EA4" w:rsidRPr="00643B54" w14:paraId="36201F7C"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09A911C0" w14:textId="77777777" w:rsidR="00A15EA4" w:rsidRPr="00643B54" w:rsidRDefault="00A15EA4" w:rsidP="00AB2C1B">
            <w:pPr>
              <w:spacing w:before="120" w:after="120"/>
              <w:rPr>
                <w:sz w:val="28"/>
                <w:szCs w:val="28"/>
              </w:rPr>
            </w:pPr>
            <w:r w:rsidRPr="00643B54">
              <w:rPr>
                <w:sz w:val="28"/>
                <w:szCs w:val="28"/>
              </w:rPr>
              <w:t xml:space="preserve">Áo </w:t>
            </w:r>
          </w:p>
        </w:tc>
        <w:tc>
          <w:tcPr>
            <w:tcW w:w="2590" w:type="pct"/>
            <w:tcBorders>
              <w:top w:val="single" w:sz="4" w:space="0" w:color="auto"/>
              <w:left w:val="single" w:sz="4" w:space="0" w:color="auto"/>
              <w:bottom w:val="nil"/>
              <w:right w:val="single" w:sz="4" w:space="0" w:color="auto"/>
            </w:tcBorders>
            <w:shd w:val="clear" w:color="auto" w:fill="FFFFFF"/>
          </w:tcPr>
          <w:p w14:paraId="361A9DAF" w14:textId="77777777" w:rsidR="00A15EA4" w:rsidRPr="00643B54" w:rsidRDefault="00A15EA4" w:rsidP="00AB2C1B">
            <w:pPr>
              <w:spacing w:before="120" w:after="120"/>
              <w:rPr>
                <w:sz w:val="28"/>
                <w:szCs w:val="28"/>
              </w:rPr>
            </w:pPr>
            <w:r w:rsidRPr="00643B54">
              <w:rPr>
                <w:sz w:val="28"/>
                <w:szCs w:val="28"/>
              </w:rPr>
              <w:t>Kính bảo hộ</w:t>
            </w:r>
          </w:p>
        </w:tc>
      </w:tr>
      <w:tr w:rsidR="00A15EA4" w:rsidRPr="00643B54" w14:paraId="659771FB"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0964BAE2" w14:textId="77777777" w:rsidR="00A15EA4" w:rsidRPr="00643B54" w:rsidRDefault="00A15EA4" w:rsidP="00AB2C1B">
            <w:pPr>
              <w:spacing w:before="120" w:after="120"/>
              <w:rPr>
                <w:sz w:val="28"/>
                <w:szCs w:val="28"/>
              </w:rPr>
            </w:pPr>
            <w:r w:rsidRPr="00643B54">
              <w:rPr>
                <w:sz w:val="28"/>
                <w:szCs w:val="28"/>
              </w:rPr>
              <w:t>Găng tay - lớp thứ nhất</w:t>
            </w:r>
          </w:p>
        </w:tc>
        <w:tc>
          <w:tcPr>
            <w:tcW w:w="2590" w:type="pct"/>
            <w:tcBorders>
              <w:top w:val="single" w:sz="4" w:space="0" w:color="auto"/>
              <w:left w:val="single" w:sz="4" w:space="0" w:color="auto"/>
              <w:bottom w:val="nil"/>
              <w:right w:val="single" w:sz="4" w:space="0" w:color="auto"/>
            </w:tcBorders>
            <w:shd w:val="clear" w:color="auto" w:fill="FFFFFF"/>
          </w:tcPr>
          <w:p w14:paraId="7862139D" w14:textId="77777777" w:rsidR="00A15EA4" w:rsidRPr="00643B54" w:rsidRDefault="00A15EA4" w:rsidP="00AB2C1B">
            <w:pPr>
              <w:spacing w:before="120" w:after="120"/>
              <w:rPr>
                <w:sz w:val="28"/>
                <w:szCs w:val="28"/>
              </w:rPr>
            </w:pPr>
            <w:r w:rsidRPr="00643B54">
              <w:rPr>
                <w:sz w:val="28"/>
                <w:szCs w:val="28"/>
              </w:rPr>
              <w:t>Mũ</w:t>
            </w:r>
          </w:p>
        </w:tc>
      </w:tr>
      <w:tr w:rsidR="00A15EA4" w:rsidRPr="00643B54" w14:paraId="6BB71ED1" w14:textId="77777777" w:rsidTr="00F663D6">
        <w:trPr>
          <w:trHeight w:val="20"/>
          <w:jc w:val="right"/>
        </w:trPr>
        <w:tc>
          <w:tcPr>
            <w:tcW w:w="2410" w:type="pct"/>
            <w:tcBorders>
              <w:top w:val="single" w:sz="4" w:space="0" w:color="auto"/>
              <w:left w:val="single" w:sz="4" w:space="0" w:color="auto"/>
              <w:bottom w:val="nil"/>
              <w:right w:val="nil"/>
            </w:tcBorders>
            <w:shd w:val="clear" w:color="auto" w:fill="FFFFFF"/>
          </w:tcPr>
          <w:p w14:paraId="7DFCA570" w14:textId="77777777" w:rsidR="00A15EA4" w:rsidRPr="00643B54" w:rsidRDefault="00A15EA4" w:rsidP="00AB2C1B">
            <w:pPr>
              <w:spacing w:before="120" w:after="120"/>
              <w:rPr>
                <w:sz w:val="28"/>
                <w:szCs w:val="28"/>
              </w:rPr>
            </w:pPr>
            <w:r w:rsidRPr="00643B54">
              <w:rPr>
                <w:sz w:val="28"/>
                <w:szCs w:val="28"/>
              </w:rPr>
              <w:t>Găng</w:t>
            </w:r>
            <w:r w:rsidR="003F18A8" w:rsidRPr="00643B54">
              <w:rPr>
                <w:sz w:val="28"/>
                <w:szCs w:val="28"/>
              </w:rPr>
              <w:t xml:space="preserve"> tay</w:t>
            </w:r>
            <w:r w:rsidRPr="00643B54">
              <w:rPr>
                <w:sz w:val="28"/>
                <w:szCs w:val="28"/>
              </w:rPr>
              <w:t xml:space="preserve"> - lớp thứ hai</w:t>
            </w:r>
          </w:p>
        </w:tc>
        <w:tc>
          <w:tcPr>
            <w:tcW w:w="2590" w:type="pct"/>
            <w:tcBorders>
              <w:top w:val="single" w:sz="4" w:space="0" w:color="auto"/>
              <w:left w:val="single" w:sz="4" w:space="0" w:color="auto"/>
              <w:bottom w:val="nil"/>
              <w:right w:val="single" w:sz="4" w:space="0" w:color="auto"/>
            </w:tcBorders>
            <w:shd w:val="clear" w:color="auto" w:fill="FFFFFF"/>
          </w:tcPr>
          <w:p w14:paraId="6063B22C" w14:textId="77777777" w:rsidR="00A15EA4" w:rsidRPr="00643B54" w:rsidRDefault="00F663D6" w:rsidP="00AB2C1B">
            <w:pPr>
              <w:spacing w:before="120" w:after="120"/>
              <w:rPr>
                <w:sz w:val="28"/>
                <w:szCs w:val="28"/>
              </w:rPr>
            </w:pPr>
            <w:r w:rsidRPr="00643B54">
              <w:rPr>
                <w:sz w:val="28"/>
                <w:szCs w:val="28"/>
              </w:rPr>
              <w:t>Khẩu trang</w:t>
            </w:r>
            <w:r w:rsidRPr="00643B54">
              <w:rPr>
                <w:sz w:val="28"/>
                <w:szCs w:val="28"/>
                <w:lang w:val="fr-FR"/>
              </w:rPr>
              <w:t xml:space="preserve"> y tế chuyên dụng (</w:t>
            </w:r>
            <w:r w:rsidRPr="00643B54">
              <w:rPr>
                <w:sz w:val="28"/>
                <w:szCs w:val="28"/>
              </w:rPr>
              <w:t>N95</w:t>
            </w:r>
            <w:r w:rsidRPr="00643B54">
              <w:rPr>
                <w:sz w:val="28"/>
                <w:szCs w:val="28"/>
                <w:lang w:val="fr-FR"/>
              </w:rPr>
              <w:t>,…)</w:t>
            </w:r>
          </w:p>
        </w:tc>
      </w:tr>
      <w:tr w:rsidR="00A15EA4" w:rsidRPr="00643B54" w14:paraId="5558E6A6" w14:textId="77777777" w:rsidTr="00F663D6">
        <w:trPr>
          <w:trHeight w:val="20"/>
          <w:jc w:val="right"/>
        </w:trPr>
        <w:tc>
          <w:tcPr>
            <w:tcW w:w="2410" w:type="pct"/>
            <w:tcBorders>
              <w:top w:val="single" w:sz="4" w:space="0" w:color="auto"/>
              <w:left w:val="single" w:sz="4" w:space="0" w:color="auto"/>
              <w:bottom w:val="single" w:sz="4" w:space="0" w:color="auto"/>
              <w:right w:val="nil"/>
            </w:tcBorders>
            <w:shd w:val="clear" w:color="auto" w:fill="FFFFFF"/>
          </w:tcPr>
          <w:p w14:paraId="6B263A26" w14:textId="77777777" w:rsidR="00A15EA4" w:rsidRPr="00643B54" w:rsidRDefault="00A15EA4" w:rsidP="00AB2C1B">
            <w:pPr>
              <w:spacing w:before="120" w:after="120"/>
              <w:rPr>
                <w:sz w:val="28"/>
                <w:szCs w:val="28"/>
              </w:rPr>
            </w:pPr>
            <w:r w:rsidRPr="00643B54">
              <w:rPr>
                <w:sz w:val="28"/>
                <w:szCs w:val="28"/>
              </w:rPr>
              <w:t>Ủng</w:t>
            </w:r>
          </w:p>
        </w:tc>
        <w:tc>
          <w:tcPr>
            <w:tcW w:w="2590" w:type="pct"/>
            <w:tcBorders>
              <w:top w:val="single" w:sz="4" w:space="0" w:color="auto"/>
              <w:left w:val="single" w:sz="4" w:space="0" w:color="auto"/>
              <w:bottom w:val="single" w:sz="4" w:space="0" w:color="auto"/>
              <w:right w:val="single" w:sz="4" w:space="0" w:color="auto"/>
            </w:tcBorders>
            <w:shd w:val="clear" w:color="auto" w:fill="FFFFFF"/>
          </w:tcPr>
          <w:p w14:paraId="3491B852" w14:textId="77777777" w:rsidR="00A15EA4" w:rsidRPr="00643B54" w:rsidRDefault="00A15EA4" w:rsidP="00AB2C1B">
            <w:pPr>
              <w:spacing w:before="120" w:after="120"/>
              <w:rPr>
                <w:sz w:val="28"/>
                <w:szCs w:val="28"/>
              </w:rPr>
            </w:pPr>
            <w:r w:rsidRPr="00643B54">
              <w:rPr>
                <w:sz w:val="28"/>
                <w:szCs w:val="28"/>
              </w:rPr>
              <w:t>Găng tay - lớp thứ nhất</w:t>
            </w:r>
          </w:p>
        </w:tc>
      </w:tr>
    </w:tbl>
    <w:p w14:paraId="4E95455F" w14:textId="77777777" w:rsidR="00A15EA4" w:rsidRPr="00643B54" w:rsidRDefault="00A15EA4" w:rsidP="00AB2C1B">
      <w:pPr>
        <w:spacing w:before="120" w:after="120"/>
        <w:jc w:val="both"/>
        <w:rPr>
          <w:b/>
          <w:bCs/>
          <w:i/>
          <w:sz w:val="28"/>
          <w:szCs w:val="28"/>
        </w:rPr>
      </w:pPr>
      <w:r w:rsidRPr="00643B54">
        <w:rPr>
          <w:b/>
          <w:bCs/>
          <w:i/>
          <w:sz w:val="28"/>
          <w:szCs w:val="28"/>
        </w:rPr>
        <w:t>3.2.2. Kỹ thuật lấy bệnh phẩm</w:t>
      </w:r>
    </w:p>
    <w:p w14:paraId="4F9329E6" w14:textId="025204D9" w:rsidR="00A15EA4" w:rsidRPr="00643B54" w:rsidRDefault="000169EE" w:rsidP="00AB2C1B">
      <w:pPr>
        <w:spacing w:before="120" w:after="120"/>
        <w:ind w:firstLine="720"/>
        <w:jc w:val="both"/>
        <w:rPr>
          <w:sz w:val="28"/>
          <w:szCs w:val="28"/>
        </w:rPr>
      </w:pPr>
      <w:r w:rsidRPr="00643B54">
        <w:rPr>
          <w:bCs/>
          <w:i/>
          <w:sz w:val="28"/>
          <w:szCs w:val="28"/>
        </w:rPr>
        <w:t>3.2.2.1.</w:t>
      </w:r>
      <w:r w:rsidRPr="00643B54">
        <w:rPr>
          <w:b/>
          <w:bCs/>
          <w:i/>
          <w:sz w:val="28"/>
          <w:szCs w:val="28"/>
        </w:rPr>
        <w:t xml:space="preserve"> </w:t>
      </w:r>
      <w:r w:rsidRPr="00643B54">
        <w:rPr>
          <w:sz w:val="28"/>
          <w:szCs w:val="28"/>
        </w:rPr>
        <w:t xml:space="preserve"> </w:t>
      </w:r>
      <w:r w:rsidR="005754F0" w:rsidRPr="00643B54">
        <w:rPr>
          <w:sz w:val="28"/>
          <w:szCs w:val="28"/>
        </w:rPr>
        <w:t xml:space="preserve">Dịch </w:t>
      </w:r>
      <w:r w:rsidR="00FD2737" w:rsidRPr="00643B54">
        <w:rPr>
          <w:sz w:val="28"/>
          <w:szCs w:val="28"/>
        </w:rPr>
        <w:t xml:space="preserve">tỵ hầu và dịch </w:t>
      </w:r>
      <w:r w:rsidR="00A15EA4" w:rsidRPr="00643B54">
        <w:rPr>
          <w:sz w:val="28"/>
          <w:szCs w:val="28"/>
        </w:rPr>
        <w:t>họng (sử dụng 02 tăm bông cho 02 loại bệnh phẩm)</w:t>
      </w:r>
      <w:r w:rsidR="00B159D5" w:rsidRPr="000B5DCA">
        <w:rPr>
          <w:sz w:val="28"/>
          <w:szCs w:val="28"/>
        </w:rPr>
        <w:t>.</w:t>
      </w:r>
      <w:r w:rsidR="00F33676" w:rsidRPr="00643B54">
        <w:rPr>
          <w:sz w:val="28"/>
          <w:szCs w:val="28"/>
        </w:rPr>
        <w:t xml:space="preserve"> Lấy đồng thời dịch ngoáy họng và ngoáy mũi của bệnh nhân.</w:t>
      </w:r>
    </w:p>
    <w:p w14:paraId="5BBB34F8" w14:textId="77777777" w:rsidR="00FD2737" w:rsidRPr="00643B54" w:rsidRDefault="000169EE" w:rsidP="00AB2C1B">
      <w:pPr>
        <w:pStyle w:val="ListParagraph"/>
        <w:keepNext/>
        <w:keepLines/>
        <w:spacing w:before="120" w:after="120" w:line="240" w:lineRule="auto"/>
        <w:ind w:left="0" w:firstLine="720"/>
        <w:outlineLvl w:val="3"/>
        <w:rPr>
          <w:rFonts w:ascii="Times New Roman" w:hAnsi="Times New Roman"/>
          <w:i/>
          <w:iCs/>
          <w:sz w:val="28"/>
          <w:szCs w:val="28"/>
        </w:rPr>
      </w:pPr>
      <w:r w:rsidRPr="00643B54">
        <w:rPr>
          <w:rFonts w:ascii="Times New Roman" w:hAnsi="Times New Roman"/>
          <w:i/>
          <w:iCs/>
          <w:sz w:val="28"/>
          <w:szCs w:val="28"/>
        </w:rPr>
        <w:t xml:space="preserve">a) </w:t>
      </w:r>
      <w:r w:rsidR="00FD2737" w:rsidRPr="00643B54">
        <w:rPr>
          <w:rFonts w:ascii="Times New Roman" w:hAnsi="Times New Roman"/>
          <w:i/>
          <w:iCs/>
          <w:sz w:val="28"/>
          <w:szCs w:val="28"/>
        </w:rPr>
        <w:t>Dịch ngoáy họng</w:t>
      </w:r>
    </w:p>
    <w:p w14:paraId="37EBF4D2" w14:textId="1F90B228"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t>- Yêu cầu bệnh nhân há miệng to</w:t>
      </w:r>
      <w:r w:rsidR="00B159D5" w:rsidRPr="00643B54">
        <w:rPr>
          <w:spacing w:val="-2"/>
          <w:sz w:val="28"/>
          <w:szCs w:val="28"/>
          <w:lang w:val="pt-BR"/>
        </w:rPr>
        <w:t>.</w:t>
      </w:r>
    </w:p>
    <w:p w14:paraId="721BF740" w14:textId="0D0F5A4A"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t>- Dùng dụng cụ đè nhẹ nhàng lưỡi bệnh nhân</w:t>
      </w:r>
      <w:r w:rsidR="00B159D5" w:rsidRPr="00643B54">
        <w:rPr>
          <w:spacing w:val="-2"/>
          <w:sz w:val="28"/>
          <w:szCs w:val="28"/>
          <w:lang w:val="pt-BR"/>
        </w:rPr>
        <w:t>.</w:t>
      </w:r>
    </w:p>
    <w:p w14:paraId="35E93FB9" w14:textId="77777777"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t>- Đưa tăm bông vào vùng hầu họng, miết và xoay tròn nhẹ 3 đến 4 lần tại khu vực 2 bên vùng a-mi-đan và thành sau họng để lấy được dịch và tế bào vùng họng.</w:t>
      </w:r>
    </w:p>
    <w:p w14:paraId="503E5E38" w14:textId="1380CBB8"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lastRenderedPageBreak/>
        <w:t>- Sau khi lấy bệnh phẩm, que tăm bông được chuyển vào ống chứa 3ml môi trường vận chuyển (VTM hoặc UTM) để bảo quản. Lưu ý, đầu tăm bông phải nằm ngập hoàn toàn trong môi trường vận chuyển, và nếu que tăm bông dài hơn ống đựng môi trường vận chuyển cần bẻ/cắt cán tăm bông cho phù hợp với độ dài của ống nghiệm chứa môi trường vận chuyển.</w:t>
      </w:r>
    </w:p>
    <w:p w14:paraId="03B16529" w14:textId="4F1419A0" w:rsidR="00AB2C1B" w:rsidRPr="00643B54" w:rsidRDefault="006C1B61" w:rsidP="00AB2C1B">
      <w:pPr>
        <w:spacing w:before="120" w:after="120"/>
        <w:jc w:val="both"/>
        <w:rPr>
          <w:b/>
          <w:sz w:val="28"/>
          <w:szCs w:val="28"/>
          <w:lang w:val="de-DE"/>
        </w:rPr>
      </w:pPr>
      <w:r w:rsidRPr="00643B54">
        <w:rPr>
          <w:noProof/>
          <w:lang w:eastAsia="vi-VN"/>
        </w:rPr>
        <mc:AlternateContent>
          <mc:Choice Requires="wpg">
            <w:drawing>
              <wp:anchor distT="0" distB="0" distL="114300" distR="114300" simplePos="0" relativeHeight="251661312" behindDoc="0" locked="0" layoutInCell="1" allowOverlap="1" wp14:anchorId="6F9001C5" wp14:editId="44118B8E">
                <wp:simplePos x="0" y="0"/>
                <wp:positionH relativeFrom="column">
                  <wp:posOffset>814393</wp:posOffset>
                </wp:positionH>
                <wp:positionV relativeFrom="paragraph">
                  <wp:posOffset>18571</wp:posOffset>
                </wp:positionV>
                <wp:extent cx="4546600" cy="2164715"/>
                <wp:effectExtent l="0" t="0" r="0" b="0"/>
                <wp:wrapNone/>
                <wp:docPr id="22"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46600" cy="2164715"/>
                          <a:chOff x="0" y="0"/>
                          <a:chExt cx="4686300" cy="2402840"/>
                        </a:xfrm>
                      </wpg:grpSpPr>
                      <wps:wsp>
                        <wps:cNvPr id="23" name="Text Box 5"/>
                        <wps:cNvSpPr txBox="1">
                          <a:spLocks/>
                        </wps:cNvSpPr>
                        <wps:spPr bwMode="auto">
                          <a:xfrm>
                            <a:off x="0" y="1790700"/>
                            <a:ext cx="4686300" cy="612140"/>
                          </a:xfrm>
                          <a:prstGeom prst="rect">
                            <a:avLst/>
                          </a:prstGeom>
                          <a:solidFill>
                            <a:srgbClr val="FFFFFF"/>
                          </a:solidFill>
                          <a:ln>
                            <a:noFill/>
                          </a:ln>
                        </wps:spPr>
                        <wps:txbx>
                          <w:txbxContent>
                            <w:p w14:paraId="34B6E1A2" w14:textId="77777777" w:rsidR="000B5DCA" w:rsidRPr="000D4B5F" w:rsidRDefault="000B5DCA" w:rsidP="00FD2737">
                              <w:pPr>
                                <w:spacing w:after="116"/>
                                <w:jc w:val="center"/>
                              </w:pPr>
                              <w:r w:rsidRPr="000D4B5F">
                                <w:t>Miết vào 2 bên amidan và thành bên họng</w:t>
                              </w:r>
                            </w:p>
                            <w:p w14:paraId="66FAE302" w14:textId="77777777" w:rsidR="000B5DCA" w:rsidRPr="002B2876" w:rsidRDefault="000B5DCA" w:rsidP="00FD2737">
                              <w:pPr>
                                <w:spacing w:after="116"/>
                                <w:jc w:val="center"/>
                                <w:rPr>
                                  <w:i/>
                                </w:rPr>
                              </w:pPr>
                              <w:r w:rsidRPr="002B2876">
                                <w:rPr>
                                  <w:i/>
                                </w:rPr>
                                <w:t>Hình 1: Lấy dịch ngoáy họng</w:t>
                              </w:r>
                            </w:p>
                            <w:p w14:paraId="41E3B7CA" w14:textId="77777777" w:rsidR="000B5DCA" w:rsidRPr="00A74F13" w:rsidRDefault="000B5DCA" w:rsidP="00FD2737">
                              <w:pPr>
                                <w:spacing w:after="116"/>
                                <w:jc w:val="center"/>
                              </w:pPr>
                            </w:p>
                            <w:p w14:paraId="580EA815" w14:textId="77777777" w:rsidR="000B5DCA" w:rsidRPr="00A74F13" w:rsidRDefault="000B5DCA" w:rsidP="00FD2737">
                              <w:pPr>
                                <w:spacing w:after="116"/>
                              </w:pPr>
                            </w:p>
                          </w:txbxContent>
                        </wps:txbx>
                        <wps:bodyPr rot="0" vert="horz" wrap="square" lIns="91440" tIns="45720" rIns="91440" bIns="45720" anchor="t" anchorCtr="0" upright="1">
                          <a:noAutofit/>
                        </wps:bodyPr>
                      </wps:wsp>
                      <wps:wsp>
                        <wps:cNvPr id="24" name="Text Box 4"/>
                        <wps:cNvSpPr txBox="1">
                          <a:spLocks/>
                        </wps:cNvSpPr>
                        <wps:spPr bwMode="auto">
                          <a:xfrm>
                            <a:off x="276217" y="285708"/>
                            <a:ext cx="987425" cy="499752"/>
                          </a:xfrm>
                          <a:prstGeom prst="rect">
                            <a:avLst/>
                          </a:prstGeom>
                          <a:solidFill>
                            <a:srgbClr val="FFFFFF"/>
                          </a:solidFill>
                          <a:ln>
                            <a:noFill/>
                          </a:ln>
                        </wps:spPr>
                        <wps:txbx>
                          <w:txbxContent>
                            <w:p w14:paraId="1F913E67" w14:textId="77777777" w:rsidR="000B5DCA" w:rsidRPr="00135ABE" w:rsidRDefault="000B5DCA" w:rsidP="00FD2737">
                              <w:pPr>
                                <w:spacing w:after="116"/>
                                <w:jc w:val="center"/>
                              </w:pPr>
                              <w:r w:rsidRPr="000D4B5F">
                                <w:t>Que lấy</w:t>
                              </w:r>
                              <w:r w:rsidRPr="00135ABE">
                                <w:t xml:space="preserve"> mẫu</w:t>
                              </w:r>
                            </w:p>
                          </w:txbxContent>
                        </wps:txbx>
                        <wps:bodyPr rot="0" vert="horz" wrap="square" lIns="91440" tIns="45720" rIns="91440" bIns="45720" anchor="t" anchorCtr="0" upright="1">
                          <a:noAutofit/>
                        </wps:bodyPr>
                      </wps:wsp>
                      <pic:pic xmlns:pic="http://schemas.openxmlformats.org/drawingml/2006/picture">
                        <pic:nvPicPr>
                          <pic:cNvPr id="25" name="Picture 19" descr="ngay hong"/>
                          <pic:cNvPicPr>
                            <a:picLocks/>
                          </pic:cNvPicPr>
                        </pic:nvPicPr>
                        <pic:blipFill>
                          <a:blip r:embed="rId8" cstate="print"/>
                          <a:srcRect/>
                          <a:stretch>
                            <a:fillRect/>
                          </a:stretch>
                        </pic:blipFill>
                        <pic:spPr bwMode="auto">
                          <a:xfrm>
                            <a:off x="1209675" y="0"/>
                            <a:ext cx="2686050" cy="1781175"/>
                          </a:xfrm>
                          <a:prstGeom prst="rect">
                            <a:avLst/>
                          </a:prstGeom>
                          <a:noFill/>
                        </pic:spPr>
                      </pic:pic>
                    </wpg:wgp>
                  </a:graphicData>
                </a:graphic>
                <wp14:sizeRelH relativeFrom="page">
                  <wp14:pctWidth>0</wp14:pctWidth>
                </wp14:sizeRelH>
                <wp14:sizeRelV relativeFrom="margin">
                  <wp14:pctHeight>0</wp14:pctHeight>
                </wp14:sizeRelV>
              </wp:anchor>
            </w:drawing>
          </mc:Choice>
          <mc:Fallback>
            <w:pict>
              <v:group w14:anchorId="6F9001C5" id="Group 7" o:spid="_x0000_s1026" style="position:absolute;left:0;text-align:left;margin-left:64.15pt;margin-top:1.45pt;width:358pt;height:170.45pt;z-index:251661312;mso-height-relative:margin" coordsize="46863,240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">
                <v:shapetype id="_x0000_t202" coordsize="21600,21600" o:spt="202" path="m,l,21600r21600,l21600,xe">
                  <v:stroke joinstyle="miter"/>
                  <v:path gradientshapeok="t" o:connecttype="rect"/>
                </v:shapetype>
                <v:shape id="Text Box 5" o:spid="_x0000_s1027" type="#_x0000_t202" style="position:absolute;top:17907;width:46863;height:6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1j7MQA&#10;AADbAAAADwAAAGRycy9kb3ducmV2LnhtbESPzWrDMBCE74W+g9hCb43cBFzjRAmlUAg+FJImTY+L&#10;tbFMrJWx5J++fRUI5DjMzDfMajPZRgzU+dqxgtdZAoK4dLrmSsHh+/MlA+EDssbGMSn4Iw+b9ePD&#10;CnPtRt7RsA+ViBD2OSowIbS5lL40ZNHPXEscvbPrLIYou0rqDscIt42cJ0kqLdYcFwy29GGovOx7&#10;q4CyY//7FfqaT6kxl5+34pQcC6Wen6b3JYhAU7iHb+2tVjBfwP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9Y+zEAAAA2wAAAA8AAAAAAAAAAAAAAAAAmAIAAGRycy9k&#10;b3ducmV2LnhtbFBLBQYAAAAABAAEAPUAAACJAwAAAAA=&#10;" stroked="f">
                  <v:path arrowok="t"/>
                  <v:textbox>
                    <w:txbxContent>
                      <w:p w14:paraId="34B6E1A2" w14:textId="77777777" w:rsidR="000B5DCA" w:rsidRPr="000D4B5F" w:rsidRDefault="000B5DCA" w:rsidP="00FD2737">
                        <w:pPr>
                          <w:spacing w:after="116"/>
                          <w:jc w:val="center"/>
                        </w:pPr>
                        <w:r w:rsidRPr="000D4B5F">
                          <w:t>Miết vào 2 bên amidan và thành bên họng</w:t>
                        </w:r>
                      </w:p>
                      <w:p w14:paraId="66FAE302" w14:textId="77777777" w:rsidR="000B5DCA" w:rsidRPr="002B2876" w:rsidRDefault="000B5DCA" w:rsidP="00FD2737">
                        <w:pPr>
                          <w:spacing w:after="116"/>
                          <w:jc w:val="center"/>
                          <w:rPr>
                            <w:i/>
                          </w:rPr>
                        </w:pPr>
                        <w:r w:rsidRPr="002B2876">
                          <w:rPr>
                            <w:i/>
                          </w:rPr>
                          <w:t>Hình 1: Lấy dịch ngoáy họng</w:t>
                        </w:r>
                      </w:p>
                      <w:p w14:paraId="41E3B7CA" w14:textId="77777777" w:rsidR="000B5DCA" w:rsidRPr="00A74F13" w:rsidRDefault="000B5DCA" w:rsidP="00FD2737">
                        <w:pPr>
                          <w:spacing w:after="116"/>
                          <w:jc w:val="center"/>
                        </w:pPr>
                      </w:p>
                      <w:p w14:paraId="580EA815" w14:textId="77777777" w:rsidR="000B5DCA" w:rsidRPr="00A74F13" w:rsidRDefault="000B5DCA" w:rsidP="00FD2737">
                        <w:pPr>
                          <w:spacing w:after="116"/>
                        </w:pPr>
                      </w:p>
                    </w:txbxContent>
                  </v:textbox>
                </v:shape>
                <v:shape id="Text Box 4" o:spid="_x0000_s1028" type="#_x0000_t202" style="position:absolute;left:2762;top:2857;width:9874;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7mMQA&#10;AADbAAAADwAAAGRycy9kb3ducmV2LnhtbESPzWrDMBCE74W+g9hCb43cEFzjRAmlUAg+FJImTY+L&#10;tbFMrJWx5J++fRUI5DjMzDfMajPZRgzU+dqxgtdZAoK4dLrmSsHh+/MlA+EDssbGMSn4Iw+b9ePD&#10;CnPtRt7RsA+ViBD2OSowIbS5lL40ZNHPXEscvbPrLIYou0rqDscIt42cJ0kqLdYcFwy29GGovOx7&#10;q4CyY//7FfqaT6kxl5+34pQcC6Wen6b3JYhAU7iHb+2tVjBfwP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5jEAAAA2wAAAA8AAAAAAAAAAAAAAAAAmAIAAGRycy9k&#10;b3ducmV2LnhtbFBLBQYAAAAABAAEAPUAAACJAwAAAAA=&#10;" stroked="f">
                  <v:path arrowok="t"/>
                  <v:textbox>
                    <w:txbxContent>
                      <w:p w14:paraId="1F913E67" w14:textId="77777777" w:rsidR="000B5DCA" w:rsidRPr="00135ABE" w:rsidRDefault="000B5DCA" w:rsidP="00FD2737">
                        <w:pPr>
                          <w:spacing w:after="116"/>
                          <w:jc w:val="center"/>
                        </w:pPr>
                        <w:r w:rsidRPr="000D4B5F">
                          <w:t>Que lấy</w:t>
                        </w:r>
                        <w:r w:rsidRPr="00135ABE">
                          <w:t xml:space="preserve"> mẫu</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9" type="#_x0000_t75" alt="ngay hong" style="position:absolute;left:12096;width:26861;height:178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maMXBAAAA2wAAAA8AAABkcnMvZG93bnJldi54bWxEj82qwjAUhPcXfIdwBHfXVLmKVKOIcFGh&#10;G39wfWyOTbE5KU3U+vZGEFwOM/MNM1u0thJ3anzpWMGgn4Agzp0uuVBwPPz/TkD4gKyxckwKnuRh&#10;Me/8zDDV7sE7uu9DISKEfYoKTAh1KqXPDVn0fVcTR+/iGoshyqaQusFHhNtKDpNkLC2WHBcM1rQy&#10;lF/3N6uATE7Z33mTrde7bWYut9Nz4k5K9brtcgoiUBu+4U97oxUMR/D+En+AnL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WmaMXBAAAA2wAAAA8AAAAAAAAAAAAAAAAAnwIA&#10;AGRycy9kb3ducmV2LnhtbFBLBQYAAAAABAAEAPcAAACNAwAAAAA=&#10;">
                  <v:imagedata r:id="rId9" o:title="ngay hong"/>
                  <v:path arrowok="t"/>
                  <o:lock v:ext="edit" aspectratio="f"/>
                </v:shape>
              </v:group>
            </w:pict>
          </mc:Fallback>
        </mc:AlternateContent>
      </w:r>
      <w:r w:rsidR="00FD2737" w:rsidRPr="00643B54">
        <w:rPr>
          <w:b/>
          <w:sz w:val="28"/>
          <w:szCs w:val="28"/>
          <w:lang w:val="de-DE"/>
        </w:rPr>
        <w:tab/>
      </w:r>
    </w:p>
    <w:p w14:paraId="47828F11" w14:textId="77777777" w:rsidR="00FD2737" w:rsidRPr="00643B54" w:rsidRDefault="009D5F46" w:rsidP="00AB2C1B">
      <w:pPr>
        <w:spacing w:before="120" w:after="120"/>
        <w:jc w:val="both"/>
        <w:rPr>
          <w:sz w:val="28"/>
          <w:szCs w:val="28"/>
          <w:lang w:val="nl-NL"/>
        </w:rPr>
      </w:pPr>
      <w:r w:rsidRPr="00643B54">
        <w:rPr>
          <w:noProof/>
          <w:lang w:eastAsia="vi-VN"/>
        </w:rPr>
        <mc:AlternateContent>
          <mc:Choice Requires="wps">
            <w:drawing>
              <wp:anchor distT="0" distB="0" distL="114300" distR="114300" simplePos="0" relativeHeight="251658240" behindDoc="0" locked="0" layoutInCell="1" allowOverlap="1" wp14:anchorId="70061E73" wp14:editId="35CB0356">
                <wp:simplePos x="0" y="0"/>
                <wp:positionH relativeFrom="column">
                  <wp:posOffset>3390900</wp:posOffset>
                </wp:positionH>
                <wp:positionV relativeFrom="paragraph">
                  <wp:posOffset>828040</wp:posOffset>
                </wp:positionV>
                <wp:extent cx="798195" cy="300355"/>
                <wp:effectExtent l="0" t="0" r="0" b="0"/>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98195" cy="300355"/>
                        </a:xfrm>
                        <a:prstGeom prst="rect">
                          <a:avLst/>
                        </a:prstGeom>
                        <a:solidFill>
                          <a:srgbClr val="FFFFFF"/>
                        </a:solidFill>
                        <a:ln>
                          <a:noFill/>
                        </a:ln>
                      </wps:spPr>
                      <wps:txbx>
                        <w:txbxContent>
                          <w:p w14:paraId="6A28C97F" w14:textId="77777777" w:rsidR="000B5DCA" w:rsidRDefault="000B5DCA" w:rsidP="00FD2737">
                            <w:pPr>
                              <w:spacing w:after="116"/>
                            </w:pPr>
                            <w:r>
                              <w:t>Amidan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61E73" id="Text Box 18" o:spid="_x0000_s1030" type="#_x0000_t202" style="position:absolute;left:0;text-align:left;margin-left:267pt;margin-top:65.2pt;width:62.85pt;height:2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" stroked="f">
                <v:path arrowok="t"/>
                <v:textbox>
                  <w:txbxContent>
                    <w:p w14:paraId="6A28C97F" w14:textId="77777777" w:rsidR="000B5DCA" w:rsidRDefault="000B5DCA" w:rsidP="00FD2737">
                      <w:pPr>
                        <w:spacing w:after="116"/>
                      </w:pPr>
                      <w:r>
                        <w:t>Amidan</w:t>
                      </w:r>
                    </w:p>
                  </w:txbxContent>
                </v:textbox>
              </v:shape>
            </w:pict>
          </mc:Fallback>
        </mc:AlternateContent>
      </w:r>
      <w:r w:rsidRPr="00643B54">
        <w:rPr>
          <w:noProof/>
          <w:lang w:eastAsia="vi-VN"/>
        </w:rPr>
        <mc:AlternateContent>
          <mc:Choice Requires="wpc">
            <w:drawing>
              <wp:inline distT="0" distB="0" distL="0" distR="0" wp14:anchorId="484BD7D4" wp14:editId="20A3B4D6">
                <wp:extent cx="2588895" cy="1899920"/>
                <wp:effectExtent l="0" t="0" r="1905" b="0"/>
                <wp:docPr id="431" name="Canvas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 name="Text Box 16"/>
                        <wps:cNvSpPr txBox="1">
                          <a:spLocks/>
                        </wps:cNvSpPr>
                        <wps:spPr bwMode="auto">
                          <a:xfrm>
                            <a:off x="1692262" y="422904"/>
                            <a:ext cx="896633" cy="539106"/>
                          </a:xfrm>
                          <a:prstGeom prst="rect">
                            <a:avLst/>
                          </a:prstGeom>
                          <a:solidFill>
                            <a:srgbClr val="FFFFFF"/>
                          </a:solidFill>
                          <a:ln w="9525">
                            <a:solidFill>
                              <a:srgbClr val="FFFFFF"/>
                            </a:solidFill>
                            <a:miter lim="800000"/>
                            <a:headEnd/>
                            <a:tailEnd/>
                          </a:ln>
                        </wps:spPr>
                        <wps:txbx>
                          <w:txbxContent>
                            <w:p w14:paraId="202A4464" w14:textId="77777777" w:rsidR="000B5DCA" w:rsidRDefault="000B5DCA" w:rsidP="00FD2737">
                              <w:pPr>
                                <w:spacing w:after="116"/>
                              </w:pPr>
                            </w:p>
                          </w:txbxContent>
                        </wps:txbx>
                        <wps:bodyPr rot="0" vert="horz" wrap="square" lIns="91440" tIns="45720" rIns="91440" bIns="45720" anchor="t" anchorCtr="0" upright="1">
                          <a:noAutofit/>
                        </wps:bodyPr>
                      </wps:wsp>
                    </wpc:wpc>
                  </a:graphicData>
                </a:graphic>
              </wp:inline>
            </w:drawing>
          </mc:Choice>
          <mc:Fallback>
            <w:pict>
              <v:group w14:anchorId="484BD7D4" id="Canvas 14" o:spid="_x0000_s1031" editas="canvas" style="width:203.85pt;height:149.6pt;mso-position-horizontal-relative:char;mso-position-vertical-relative:line" coordsize="25888,18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">
                <v:shape id="_x0000_s1032" type="#_x0000_t75" style="position:absolute;width:25888;height:18999;visibility:visible;mso-wrap-style:square">
                  <v:fill o:detectmouseclick="t"/>
                  <v:path o:connecttype="none"/>
                </v:shape>
                <v:shape id="Text Box 16" o:spid="_x0000_s1033" type="#_x0000_t202" style="position:absolute;left:16922;top:4229;width:8966;height:5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Sho78A&#10;AADbAAAADwAAAGRycy9kb3ducmV2LnhtbERPTYvCMBC9C/6HMIIX0VQFkWoUEYqLgmAVz0Mz25Zt&#10;JiXJav335iB4fLzv9bYzjXiQ87VlBdNJAoK4sLrmUsHtmo2XIHxA1thYJgUv8rDd9HtrTLV98oUe&#10;eShFDGGfooIqhDaV0hcVGfQT2xJH7tc6gyFCV0rt8BnDTSNnSbKQBmuODRW2tK+o+Mv/jYL7/Ewu&#10;O4zC+XDZLewxO9nyeFJqOOh2KxCBuvAVf9w/WsEsro9f4g+Qm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VKGjvwAAANsAAAAPAAAAAAAAAAAAAAAAAJgCAABkcnMvZG93bnJl&#10;di54bWxQSwUGAAAAAAQABAD1AAAAhAMAAAAA&#10;" strokecolor="white">
                  <v:path arrowok="t"/>
                  <v:textbox>
                    <w:txbxContent>
                      <w:p w14:paraId="202A4464" w14:textId="77777777" w:rsidR="000B5DCA" w:rsidRDefault="000B5DCA" w:rsidP="00FD2737">
                        <w:pPr>
                          <w:spacing w:after="116"/>
                        </w:pPr>
                      </w:p>
                    </w:txbxContent>
                  </v:textbox>
                </v:shape>
                <w10:anchorlock/>
              </v:group>
            </w:pict>
          </mc:Fallback>
        </mc:AlternateContent>
      </w:r>
    </w:p>
    <w:p w14:paraId="76B7495A" w14:textId="77777777" w:rsidR="00FD2737" w:rsidRPr="00643B54" w:rsidRDefault="00FD2737" w:rsidP="00AB2C1B">
      <w:pPr>
        <w:pStyle w:val="ListParagraph"/>
        <w:keepNext/>
        <w:keepLines/>
        <w:numPr>
          <w:ilvl w:val="0"/>
          <w:numId w:val="27"/>
        </w:numPr>
        <w:spacing w:before="120" w:after="120" w:line="240" w:lineRule="auto"/>
        <w:outlineLvl w:val="3"/>
        <w:rPr>
          <w:rFonts w:ascii="Times New Roman" w:hAnsi="Times New Roman"/>
          <w:i/>
          <w:iCs/>
          <w:sz w:val="28"/>
          <w:szCs w:val="28"/>
          <w:lang w:val="nl-NL"/>
        </w:rPr>
      </w:pPr>
      <w:r w:rsidRPr="00643B54">
        <w:rPr>
          <w:rFonts w:ascii="Times New Roman" w:hAnsi="Times New Roman"/>
          <w:i/>
          <w:iCs/>
          <w:sz w:val="28"/>
          <w:szCs w:val="28"/>
          <w:lang w:val="nl-NL"/>
        </w:rPr>
        <w:t xml:space="preserve">Dịch tỵ hầu </w:t>
      </w:r>
    </w:p>
    <w:p w14:paraId="7085FB27" w14:textId="77777777" w:rsidR="00FD2737" w:rsidRPr="00643B54" w:rsidRDefault="00FD2737" w:rsidP="00AB2C1B">
      <w:pPr>
        <w:spacing w:before="120" w:after="120"/>
        <w:ind w:firstLine="720"/>
        <w:jc w:val="both"/>
        <w:rPr>
          <w:spacing w:val="-6"/>
          <w:sz w:val="28"/>
          <w:szCs w:val="28"/>
          <w:lang w:val="pt-BR"/>
        </w:rPr>
      </w:pPr>
      <w:r w:rsidRPr="00643B54">
        <w:rPr>
          <w:spacing w:val="-6"/>
          <w:sz w:val="28"/>
          <w:szCs w:val="28"/>
          <w:lang w:val="pt-BR"/>
        </w:rPr>
        <w:t xml:space="preserve">- Yêu cầu bệnh nhân ngồi yên, mặt hơi ngửa, trẻ nhỏ thì phải có người lớn giữ. </w:t>
      </w:r>
    </w:p>
    <w:p w14:paraId="5F00F1F0" w14:textId="02E23A03"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t>- Người lấy bệnh phẩm nghiêng đầu bệnh nhân ra sau khoảng 70</w:t>
      </w:r>
      <w:r w:rsidR="00D21E64" w:rsidRPr="00643B54">
        <w:rPr>
          <w:spacing w:val="-2"/>
          <w:sz w:val="28"/>
          <w:szCs w:val="28"/>
        </w:rPr>
        <w:t xml:space="preserve"> độ</w:t>
      </w:r>
      <w:r w:rsidRPr="00643B54">
        <w:rPr>
          <w:spacing w:val="-2"/>
          <w:sz w:val="28"/>
          <w:szCs w:val="28"/>
          <w:lang w:val="pt-BR"/>
        </w:rPr>
        <w:t>, tay đỡ phía sau cổ bệnh nhân.</w:t>
      </w:r>
    </w:p>
    <w:p w14:paraId="424E7E3F" w14:textId="77777777" w:rsidR="00FD2737" w:rsidRPr="00643B54" w:rsidRDefault="00FD2737" w:rsidP="00AB2C1B">
      <w:pPr>
        <w:spacing w:before="120" w:after="120"/>
        <w:ind w:firstLine="720"/>
        <w:jc w:val="both"/>
        <w:rPr>
          <w:spacing w:val="-2"/>
          <w:sz w:val="28"/>
          <w:szCs w:val="28"/>
          <w:lang w:val="pt-BR"/>
        </w:rPr>
      </w:pPr>
      <w:r w:rsidRPr="00643B54">
        <w:rPr>
          <w:spacing w:val="-2"/>
          <w:sz w:val="28"/>
          <w:szCs w:val="28"/>
          <w:lang w:val="pt-BR"/>
        </w:rPr>
        <w:t xml:space="preserve">- Tay kia đưa nhẹ nhàng tăm bông vào mũi, vừa đẩy vừa xoay giúp tăm bông đi dễ dàng vào sâu 1 khoảng bằng </w:t>
      </w:r>
      <w:r w:rsidRPr="00643B54">
        <w:rPr>
          <w:spacing w:val="-2"/>
          <w:sz w:val="32"/>
          <w:szCs w:val="32"/>
          <w:lang w:val="pt-BR"/>
        </w:rPr>
        <w:t>½</w:t>
      </w:r>
      <w:r w:rsidRPr="00643B54">
        <w:rPr>
          <w:spacing w:val="-2"/>
          <w:sz w:val="28"/>
          <w:szCs w:val="28"/>
          <w:lang w:val="pt-BR"/>
        </w:rPr>
        <w:t xml:space="preserve"> độ dài từ cánh mũi đến dái tai cùng phía.</w:t>
      </w:r>
    </w:p>
    <w:p w14:paraId="584E0C9B" w14:textId="77777777" w:rsidR="00FD2737" w:rsidRPr="00643B54" w:rsidRDefault="00FD2737" w:rsidP="00AB2C1B">
      <w:pPr>
        <w:tabs>
          <w:tab w:val="left" w:pos="0"/>
        </w:tabs>
        <w:spacing w:before="120" w:after="120"/>
        <w:ind w:firstLine="720"/>
        <w:contextualSpacing/>
        <w:jc w:val="both"/>
        <w:rPr>
          <w:sz w:val="28"/>
          <w:szCs w:val="28"/>
          <w:lang w:val="pt-BR"/>
        </w:rPr>
      </w:pPr>
      <w:r w:rsidRPr="00643B54">
        <w:rPr>
          <w:i/>
          <w:sz w:val="28"/>
          <w:szCs w:val="28"/>
          <w:lang w:val="pt-BR"/>
        </w:rPr>
        <w:t>Lưu ý: nếu chưa đạt được độ sâu như vậy mà cảm thấy có lực cản rõ thì rút tăm bông ra và thử lấy mũi bên kia. Khi cảm thấy tăm bông chạm vào thành sau họng mũi thì dừng lại, xoay tròn rồi từ từ rút tăm bông ra</w:t>
      </w:r>
    </w:p>
    <w:p w14:paraId="4546685B" w14:textId="77777777" w:rsidR="00FD2737" w:rsidRPr="00643B54" w:rsidRDefault="00FD2737" w:rsidP="00AB2C1B">
      <w:pPr>
        <w:spacing w:before="120" w:after="120"/>
        <w:ind w:firstLine="720"/>
        <w:jc w:val="both"/>
        <w:rPr>
          <w:spacing w:val="-6"/>
          <w:sz w:val="28"/>
          <w:szCs w:val="28"/>
          <w:lang w:val="pt-BR"/>
        </w:rPr>
      </w:pPr>
      <w:r w:rsidRPr="00643B54">
        <w:rPr>
          <w:spacing w:val="-6"/>
          <w:sz w:val="28"/>
          <w:szCs w:val="28"/>
          <w:lang w:val="pt-BR"/>
        </w:rPr>
        <w:t>- Giữ tăm bông tại chỗ lấy mẫu trong vòng 5 giây để đảm bảo dịch thấm tối đa.</w:t>
      </w:r>
    </w:p>
    <w:p w14:paraId="391E40ED" w14:textId="77777777" w:rsidR="00FD2737" w:rsidRPr="00643B54" w:rsidRDefault="00FD2737" w:rsidP="00AB2C1B">
      <w:pPr>
        <w:spacing w:before="120" w:after="120"/>
        <w:ind w:firstLine="720"/>
        <w:jc w:val="both"/>
        <w:rPr>
          <w:sz w:val="28"/>
          <w:szCs w:val="28"/>
          <w:lang w:val="pt-BR"/>
        </w:rPr>
      </w:pPr>
      <w:r w:rsidRPr="00643B54">
        <w:rPr>
          <w:sz w:val="28"/>
          <w:szCs w:val="28"/>
          <w:lang w:val="pt-BR"/>
        </w:rPr>
        <w:t xml:space="preserve">- Từ từ xoay và rút tăm bông ra. </w:t>
      </w:r>
    </w:p>
    <w:p w14:paraId="58ADA414" w14:textId="77777777" w:rsidR="00FD2737" w:rsidRPr="00643B54" w:rsidRDefault="00FD2737" w:rsidP="00AB2C1B">
      <w:pPr>
        <w:spacing w:before="120" w:after="120"/>
        <w:ind w:firstLine="720"/>
        <w:jc w:val="both"/>
        <w:rPr>
          <w:spacing w:val="-4"/>
          <w:sz w:val="28"/>
          <w:szCs w:val="28"/>
          <w:lang w:val="pt-BR"/>
        </w:rPr>
      </w:pPr>
      <w:r w:rsidRPr="00643B54">
        <w:rPr>
          <w:spacing w:val="-4"/>
          <w:sz w:val="28"/>
          <w:szCs w:val="28"/>
          <w:lang w:val="pt-BR"/>
        </w:rPr>
        <w:t xml:space="preserve">- Đặt đầu tăm bông vào ống đựng bệnh phẩm có chứa môi trường vận chuyển và bẻ cán tăm bông tại điểm đánh dấu để có độ dài phù hợp với độ dài của ống nghiệm chứa môi trường vận chuyển. Que tăm bông sau khi lấy dịch ngoáy mũi sẽ được để chung vào ống môi trường chứa que tăm bông lấy dịch ngoáy họng. </w:t>
      </w:r>
    </w:p>
    <w:p w14:paraId="187C8742" w14:textId="77777777" w:rsidR="00FD2737" w:rsidRPr="00643B54" w:rsidRDefault="00FD2737" w:rsidP="00AB2C1B">
      <w:pPr>
        <w:spacing w:before="120" w:after="120"/>
        <w:ind w:firstLine="720"/>
        <w:jc w:val="both"/>
        <w:rPr>
          <w:sz w:val="28"/>
          <w:szCs w:val="28"/>
          <w:lang w:val="pt-BR"/>
        </w:rPr>
      </w:pPr>
      <w:r w:rsidRPr="00643B54">
        <w:rPr>
          <w:sz w:val="28"/>
          <w:szCs w:val="28"/>
          <w:lang w:val="pt-BR"/>
        </w:rPr>
        <w:t>- Đóng nắp, xiết chặt, bọc ngoài bằng giấy parafin (nếu có).</w:t>
      </w:r>
    </w:p>
    <w:p w14:paraId="7C5DA958" w14:textId="280913E4" w:rsidR="00FD2737" w:rsidRPr="00643B54" w:rsidRDefault="00FD2737" w:rsidP="00AB2C1B">
      <w:pPr>
        <w:spacing w:before="120" w:after="120"/>
        <w:ind w:firstLine="720"/>
        <w:jc w:val="both"/>
        <w:rPr>
          <w:sz w:val="28"/>
          <w:szCs w:val="28"/>
          <w:lang w:val="pt-BR"/>
        </w:rPr>
      </w:pPr>
      <w:r w:rsidRPr="00643B54">
        <w:rPr>
          <w:sz w:val="28"/>
          <w:szCs w:val="28"/>
          <w:lang w:val="pt-BR"/>
        </w:rPr>
        <w:t>- Bảo quản mẫu trong điều kiện nhiệt độ 2-8</w:t>
      </w:r>
      <w:r w:rsidRPr="00643B54">
        <w:rPr>
          <w:sz w:val="28"/>
          <w:szCs w:val="28"/>
          <w:vertAlign w:val="superscript"/>
          <w:lang w:val="pt-BR"/>
        </w:rPr>
        <w:t>o</w:t>
      </w:r>
      <w:r w:rsidRPr="00643B54">
        <w:rPr>
          <w:sz w:val="28"/>
          <w:szCs w:val="28"/>
          <w:lang w:val="pt-BR"/>
        </w:rPr>
        <w:t>C trước khi chuyển về phòng xét nghiệm</w:t>
      </w:r>
      <w:bookmarkStart w:id="13" w:name="OLE_LINK8"/>
      <w:r w:rsidRPr="00643B54">
        <w:rPr>
          <w:sz w:val="28"/>
          <w:szCs w:val="28"/>
          <w:lang w:val="pt-BR"/>
        </w:rPr>
        <w:t xml:space="preserve"> của </w:t>
      </w:r>
      <w:bookmarkEnd w:id="13"/>
      <w:r w:rsidR="00845BE2" w:rsidRPr="00643B54">
        <w:rPr>
          <w:sz w:val="28"/>
          <w:szCs w:val="28"/>
          <w:lang w:val="pt-BR"/>
        </w:rPr>
        <w:t xml:space="preserve">Viện VSDT/Pasteur và các phòng xét nghiệm khác được Bộ Y tế cho phép xét nghiệm vi </w:t>
      </w:r>
      <w:r w:rsidR="00F52839" w:rsidRPr="00643B54">
        <w:rPr>
          <w:sz w:val="28"/>
          <w:szCs w:val="28"/>
          <w:lang w:val="pt-BR"/>
        </w:rPr>
        <w:t>rút SAR</w:t>
      </w:r>
      <w:r w:rsidR="00845BE2" w:rsidRPr="00643B54">
        <w:rPr>
          <w:sz w:val="28"/>
          <w:szCs w:val="28"/>
          <w:lang w:val="pt-BR"/>
        </w:rPr>
        <w:t>-CoV</w:t>
      </w:r>
      <w:r w:rsidR="00D92F23" w:rsidRPr="00643B54">
        <w:rPr>
          <w:sz w:val="28"/>
          <w:szCs w:val="28"/>
          <w:lang w:val="pt-BR"/>
        </w:rPr>
        <w:t>-</w:t>
      </w:r>
      <w:r w:rsidR="00845BE2" w:rsidRPr="00643B54">
        <w:rPr>
          <w:sz w:val="28"/>
          <w:szCs w:val="28"/>
          <w:lang w:val="pt-BR"/>
        </w:rPr>
        <w:t>2.</w:t>
      </w:r>
      <w:r w:rsidRPr="00643B54">
        <w:rPr>
          <w:sz w:val="28"/>
          <w:szCs w:val="28"/>
          <w:lang w:val="pt-BR"/>
        </w:rPr>
        <w:t xml:space="preserve"> Nếu bệnh phẩm không được vận chuyển đến phòng xét nghiệm của Viện VSDT/Pasteur trong vòng </w:t>
      </w:r>
      <w:r w:rsidR="00F85AE1" w:rsidRPr="00643B54">
        <w:rPr>
          <w:sz w:val="28"/>
          <w:szCs w:val="28"/>
        </w:rPr>
        <w:t>48</w:t>
      </w:r>
      <w:r w:rsidRPr="00643B54">
        <w:rPr>
          <w:sz w:val="28"/>
          <w:szCs w:val="28"/>
          <w:lang w:val="pt-BR"/>
        </w:rPr>
        <w:t xml:space="preserve"> giờ kể từ khi lấy mẫu, các mẫu bệnh phẩm phải được bảo quản trong âm 70°C (-70°C) và sau đó phải được giữ đông</w:t>
      </w:r>
      <w:r w:rsidR="00B44B97" w:rsidRPr="00643B54">
        <w:rPr>
          <w:sz w:val="28"/>
          <w:szCs w:val="28"/>
        </w:rPr>
        <w:t xml:space="preserve"> băng</w:t>
      </w:r>
      <w:r w:rsidRPr="00643B54">
        <w:rPr>
          <w:sz w:val="28"/>
          <w:szCs w:val="28"/>
          <w:lang w:val="pt-BR"/>
        </w:rPr>
        <w:t xml:space="preserve"> trong quá trình vận chuyển đến phòng xét nghiệm. </w:t>
      </w:r>
    </w:p>
    <w:p w14:paraId="303681EA" w14:textId="77777777" w:rsidR="00FD2737" w:rsidRPr="00643B54" w:rsidRDefault="00FD2737" w:rsidP="00AB2C1B">
      <w:pPr>
        <w:tabs>
          <w:tab w:val="left" w:pos="0"/>
        </w:tabs>
        <w:spacing w:before="120" w:after="120"/>
        <w:ind w:firstLine="720"/>
        <w:contextualSpacing/>
        <w:jc w:val="both"/>
        <w:rPr>
          <w:i/>
          <w:sz w:val="28"/>
          <w:szCs w:val="28"/>
          <w:lang w:val="pt-BR"/>
        </w:rPr>
      </w:pPr>
      <w:r w:rsidRPr="00643B54">
        <w:rPr>
          <w:i/>
          <w:sz w:val="28"/>
          <w:szCs w:val="28"/>
          <w:lang w:val="pt-BR"/>
        </w:rPr>
        <w:t>Lưu ý: Đối với trẻ nhỏ đặt ngồi trên đùi của cha/mẹ, lưng của trẻ đối diện với phía ngực cha mẹ. Cha/mẹ cần ôm trẻ giữ chặt cơ thể và tay trẻ. Yêu cầu cha/mẹ ngã đầu trẻ ra phía sau.</w:t>
      </w:r>
    </w:p>
    <w:p w14:paraId="3622CC0B" w14:textId="77777777" w:rsidR="00FD2737" w:rsidRPr="00643B54" w:rsidRDefault="009D5F46" w:rsidP="00AB2C1B">
      <w:pPr>
        <w:tabs>
          <w:tab w:val="left" w:pos="426"/>
        </w:tabs>
        <w:spacing w:before="120" w:after="120"/>
        <w:ind w:left="360" w:right="-427"/>
      </w:pPr>
      <w:r w:rsidRPr="00643B54">
        <w:rPr>
          <w:noProof/>
          <w:lang w:eastAsia="vi-VN"/>
        </w:rPr>
        <w:lastRenderedPageBreak/>
        <mc:AlternateContent>
          <mc:Choice Requires="wpg">
            <w:drawing>
              <wp:anchor distT="0" distB="0" distL="114300" distR="114300" simplePos="0" relativeHeight="251660288" behindDoc="0" locked="0" layoutInCell="1" allowOverlap="1" wp14:anchorId="435D40E5" wp14:editId="6B8F7225">
                <wp:simplePos x="0" y="0"/>
                <wp:positionH relativeFrom="column">
                  <wp:posOffset>4076700</wp:posOffset>
                </wp:positionH>
                <wp:positionV relativeFrom="paragraph">
                  <wp:posOffset>386080</wp:posOffset>
                </wp:positionV>
                <wp:extent cx="1602740" cy="1842135"/>
                <wp:effectExtent l="0" t="0" r="0" b="0"/>
                <wp:wrapNone/>
                <wp:docPr id="1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2740" cy="1842135"/>
                          <a:chOff x="0" y="0"/>
                          <a:chExt cx="1602740" cy="1842135"/>
                        </a:xfrm>
                      </wpg:grpSpPr>
                      <wps:wsp>
                        <wps:cNvPr id="17" name="Text Box 2"/>
                        <wps:cNvSpPr txBox="1">
                          <a:spLocks/>
                        </wps:cNvSpPr>
                        <wps:spPr bwMode="auto">
                          <a:xfrm>
                            <a:off x="19050" y="0"/>
                            <a:ext cx="1102995" cy="304800"/>
                          </a:xfrm>
                          <a:prstGeom prst="rect">
                            <a:avLst/>
                          </a:prstGeom>
                          <a:solidFill>
                            <a:srgbClr val="FFFFFF"/>
                          </a:solidFill>
                          <a:ln>
                            <a:noFill/>
                          </a:ln>
                        </wps:spPr>
                        <wps:txbx>
                          <w:txbxContent>
                            <w:p w14:paraId="414CEADF" w14:textId="77777777" w:rsidR="000B5DCA" w:rsidRPr="002E6C63" w:rsidRDefault="000B5DCA" w:rsidP="00FD2737">
                              <w:pPr>
                                <w:spacing w:after="116"/>
                                <w:jc w:val="center"/>
                                <w:rPr>
                                  <w:lang w:val="nl-NL"/>
                                </w:rPr>
                              </w:pPr>
                              <w:r w:rsidRPr="002E6C63">
                                <w:rPr>
                                  <w:lang w:val="nl-NL"/>
                                </w:rPr>
                                <w:t>Que lấy mẫu</w:t>
                              </w:r>
                            </w:p>
                            <w:p w14:paraId="3EDB3E76" w14:textId="77777777" w:rsidR="000B5DCA" w:rsidRPr="00B83688" w:rsidRDefault="000B5DCA" w:rsidP="00FD2737">
                              <w:pPr>
                                <w:spacing w:after="116"/>
                              </w:pPr>
                            </w:p>
                          </w:txbxContent>
                        </wps:txbx>
                        <wps:bodyPr rot="0" vert="horz" wrap="square" lIns="91440" tIns="45720" rIns="91440" bIns="45720" anchor="t" anchorCtr="0" upright="1">
                          <a:noAutofit/>
                        </wps:bodyPr>
                      </wps:wsp>
                      <wps:wsp>
                        <wps:cNvPr id="18" name="Text Box 3"/>
                        <wps:cNvSpPr txBox="1">
                          <a:spLocks/>
                        </wps:cNvSpPr>
                        <wps:spPr bwMode="auto">
                          <a:xfrm>
                            <a:off x="0" y="304800"/>
                            <a:ext cx="1602740" cy="1537335"/>
                          </a:xfrm>
                          <a:prstGeom prst="rect">
                            <a:avLst/>
                          </a:prstGeom>
                          <a:noFill/>
                          <a:ln>
                            <a:noFill/>
                          </a:ln>
                        </wps:spPr>
                        <wps:txbx>
                          <w:txbxContent>
                            <w:p w14:paraId="7325CC48" w14:textId="77777777" w:rsidR="000B5DCA" w:rsidRPr="002E6C63" w:rsidRDefault="000B5DCA" w:rsidP="00FD2737">
                              <w:pPr>
                                <w:spacing w:after="116"/>
                                <w:jc w:val="center"/>
                                <w:rPr>
                                  <w:lang w:val="nl-NL"/>
                                </w:rPr>
                              </w:pPr>
                              <w:r w:rsidRPr="002E6C63">
                                <w:rPr>
                                  <w:lang w:val="nl-NL"/>
                                </w:rPr>
                                <w:t xml:space="preserve">Đưa tăm bông </w:t>
                              </w:r>
                              <w:r>
                                <w:rPr>
                                  <w:lang w:val="nl-NL"/>
                                </w:rPr>
                                <w:t>vô trùng</w:t>
                              </w:r>
                              <w:r w:rsidRPr="002E6C63">
                                <w:rPr>
                                  <w:lang w:val="nl-NL"/>
                                </w:rPr>
                                <w:t xml:space="preserve"> vào thẳng phía sau một bên mũi (không hướng lên trên), dọc theo sàn mũi tới khoang mũi hầu </w:t>
                              </w:r>
                            </w:p>
                            <w:p w14:paraId="0C1AD73A" w14:textId="77777777" w:rsidR="000B5DCA" w:rsidRPr="00061DA9" w:rsidRDefault="000B5DCA" w:rsidP="00FD2737">
                              <w:pPr>
                                <w:spacing w:after="116"/>
                                <w:rPr>
                                  <w:sz w:val="28"/>
                                  <w:szCs w:val="28"/>
                                  <w:lang w:val="pt-BR"/>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D40E5" id="Group 11" o:spid="_x0000_s1034" style="position:absolute;left:0;text-align:left;margin-left:321pt;margin-top:30.4pt;width:126.2pt;height:145.05pt;z-index:251660288;mso-position-horizontal-relative:text;mso-position-vertical-relative:text" coordsize="16027,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">
                <v:shape id="Text Box 2" o:spid="_x0000_s1035" type="#_x0000_t202" style="position:absolute;left:190;width:1103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UsAA&#10;AADbAAAADwAAAGRycy9kb3ducmV2LnhtbERPS4vCMBC+C/6HMII3TfWg0jUty4IgHgR1fRyHZrYp&#10;NpPSpFr//WZB2Nt8fM9Z572txYNaXzlWMJsmIIgLpysuFXyfNpMVCB+QNdaOScGLPOTZcLDGVLsn&#10;H+hxDKWIIexTVGBCaFIpfWHIop+6hjhyP661GCJsS6lbfMZwW8t5kiykxYpjg8GGvgwV92NnFdDq&#10;3N32oav4ujDmflnursl5p9R41H9+gAjUh3/x273Vcf4S/n6JB8js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qvUsAAAADbAAAADwAAAAAAAAAAAAAAAACYAgAAZHJzL2Rvd25y&#10;ZXYueG1sUEsFBgAAAAAEAAQA9QAAAIUDAAAAAA==&#10;" stroked="f">
                  <v:path arrowok="t"/>
                  <v:textbox>
                    <w:txbxContent>
                      <w:p w14:paraId="414CEADF" w14:textId="77777777" w:rsidR="000B5DCA" w:rsidRPr="002E6C63" w:rsidRDefault="000B5DCA" w:rsidP="00FD2737">
                        <w:pPr>
                          <w:spacing w:after="116"/>
                          <w:jc w:val="center"/>
                          <w:rPr>
                            <w:lang w:val="nl-NL"/>
                          </w:rPr>
                        </w:pPr>
                        <w:r w:rsidRPr="002E6C63">
                          <w:rPr>
                            <w:lang w:val="nl-NL"/>
                          </w:rPr>
                          <w:t>Que lấy mẫu</w:t>
                        </w:r>
                      </w:p>
                      <w:p w14:paraId="3EDB3E76" w14:textId="77777777" w:rsidR="000B5DCA" w:rsidRPr="00B83688" w:rsidRDefault="000B5DCA" w:rsidP="00FD2737">
                        <w:pPr>
                          <w:spacing w:after="116"/>
                        </w:pPr>
                      </w:p>
                    </w:txbxContent>
                  </v:textbox>
                </v:shape>
                <v:shape id="Text Box 3" o:spid="_x0000_s1036" type="#_x0000_t202" style="position:absolute;top:3048;width:16027;height:15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80cIA&#10;AADbAAAADwAAAGRycy9kb3ducmV2LnhtbESPzWrDMBCE74W8g9hAb42cHkpxooQQCA2ll7p5gMXa&#10;WMbWSljyT/v03UOht11mdubb/XHxvZpoSG1gA9tNAYq4DrblxsDt6/L0CiplZIt9YDLwTQmOh9XD&#10;HksbZv6kqcqNkhBOJRpwOcdS61Q78pg2IRKLdg+Dxyzr0Gg74CzhvtfPRfGiPbYsDQ4jnR3VXTV6&#10;A5fx7eqnHz3G96qe2cVuvH10xjyul9MOVKYl/5v/rq9W8AVWfpEB9OE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i7zRwgAAANsAAAAPAAAAAAAAAAAAAAAAAJgCAABkcnMvZG93&#10;bnJldi54bWxQSwUGAAAAAAQABAD1AAAAhwMAAAAA&#10;" filled="f" stroked="f">
                  <v:path arrowok="t"/>
                  <v:textbox>
                    <w:txbxContent>
                      <w:p w14:paraId="7325CC48" w14:textId="77777777" w:rsidR="000B5DCA" w:rsidRPr="002E6C63" w:rsidRDefault="000B5DCA" w:rsidP="00FD2737">
                        <w:pPr>
                          <w:spacing w:after="116"/>
                          <w:jc w:val="center"/>
                          <w:rPr>
                            <w:lang w:val="nl-NL"/>
                          </w:rPr>
                        </w:pPr>
                        <w:r w:rsidRPr="002E6C63">
                          <w:rPr>
                            <w:lang w:val="nl-NL"/>
                          </w:rPr>
                          <w:t xml:space="preserve">Đưa tăm bông </w:t>
                        </w:r>
                        <w:r>
                          <w:rPr>
                            <w:lang w:val="nl-NL"/>
                          </w:rPr>
                          <w:t>vô trùng</w:t>
                        </w:r>
                        <w:r w:rsidRPr="002E6C63">
                          <w:rPr>
                            <w:lang w:val="nl-NL"/>
                          </w:rPr>
                          <w:t xml:space="preserve"> vào thẳng phía sau một bên mũi (không hướng lên trên), dọc theo sàn mũi tới khoang mũi hầu </w:t>
                        </w:r>
                      </w:p>
                      <w:p w14:paraId="0C1AD73A" w14:textId="77777777" w:rsidR="000B5DCA" w:rsidRPr="00061DA9" w:rsidRDefault="000B5DCA" w:rsidP="00FD2737">
                        <w:pPr>
                          <w:spacing w:after="116"/>
                          <w:rPr>
                            <w:sz w:val="28"/>
                            <w:szCs w:val="28"/>
                            <w:lang w:val="pt-BR"/>
                          </w:rPr>
                        </w:pPr>
                      </w:p>
                    </w:txbxContent>
                  </v:textbox>
                </v:shape>
              </v:group>
            </w:pict>
          </mc:Fallback>
        </mc:AlternateContent>
      </w:r>
      <w:r w:rsidRPr="00643B54">
        <w:rPr>
          <w:noProof/>
          <w:lang w:eastAsia="vi-VN"/>
        </w:rPr>
        <mc:AlternateContent>
          <mc:Choice Requires="wps">
            <w:drawing>
              <wp:anchor distT="0" distB="0" distL="114300" distR="114300" simplePos="0" relativeHeight="251659264" behindDoc="0" locked="0" layoutInCell="1" allowOverlap="1" wp14:anchorId="791AF74A" wp14:editId="1A8DC9D8">
                <wp:simplePos x="0" y="0"/>
                <wp:positionH relativeFrom="column">
                  <wp:posOffset>1918970</wp:posOffset>
                </wp:positionH>
                <wp:positionV relativeFrom="paragraph">
                  <wp:posOffset>586105</wp:posOffset>
                </wp:positionV>
                <wp:extent cx="2178050" cy="142875"/>
                <wp:effectExtent l="0" t="0" r="6350" b="9525"/>
                <wp:wrapNone/>
                <wp:docPr id="1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78050" cy="14287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shape w14:anchorId="19873CF4" id="AutoShape 23" o:spid="_x0000_s1026" type="#_x0000_t32" style="position:absolute;margin-left:151.1pt;margin-top:46.15pt;width:171.5pt;height:1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">
                <o:lock v:ext="edit" shapetype="f"/>
              </v:shape>
            </w:pict>
          </mc:Fallback>
        </mc:AlternateContent>
      </w:r>
      <w:r w:rsidRPr="00643B54">
        <w:rPr>
          <w:noProof/>
          <w:lang w:eastAsia="vi-VN"/>
        </w:rPr>
        <w:drawing>
          <wp:inline distT="0" distB="0" distL="0" distR="0" wp14:anchorId="4C8535F7" wp14:editId="2D741E0C">
            <wp:extent cx="2488565" cy="1938020"/>
            <wp:effectExtent l="0" t="0" r="0" b="0"/>
            <wp:docPr id="1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8565" cy="1938020"/>
                    </a:xfrm>
                    <a:prstGeom prst="rect">
                      <a:avLst/>
                    </a:prstGeom>
                    <a:noFill/>
                    <a:ln>
                      <a:noFill/>
                    </a:ln>
                  </pic:spPr>
                </pic:pic>
              </a:graphicData>
            </a:graphic>
          </wp:inline>
        </w:drawing>
      </w:r>
    </w:p>
    <w:p w14:paraId="6FFA9A42" w14:textId="497FF84D" w:rsidR="00FD2737" w:rsidRPr="00643B54" w:rsidRDefault="00FD2737" w:rsidP="00AB2C1B">
      <w:pPr>
        <w:tabs>
          <w:tab w:val="left" w:pos="426"/>
        </w:tabs>
        <w:spacing w:before="120" w:after="120"/>
        <w:ind w:left="720" w:right="-427"/>
        <w:contextualSpacing/>
        <w:jc w:val="center"/>
        <w:rPr>
          <w:i/>
        </w:rPr>
      </w:pPr>
      <w:r w:rsidRPr="00643B54">
        <w:rPr>
          <w:i/>
        </w:rPr>
        <w:t xml:space="preserve">Hình 2: Lấy dịch </w:t>
      </w:r>
      <w:r w:rsidR="00845BE2" w:rsidRPr="00643B54">
        <w:rPr>
          <w:i/>
        </w:rPr>
        <w:t>tị hầu</w:t>
      </w:r>
    </w:p>
    <w:p w14:paraId="7BFCD520" w14:textId="77777777" w:rsidR="00FD2737" w:rsidRPr="00643B54" w:rsidRDefault="00FD2737" w:rsidP="00AB2C1B">
      <w:pPr>
        <w:spacing w:before="120" w:after="120"/>
        <w:ind w:firstLine="720"/>
        <w:jc w:val="both"/>
        <w:rPr>
          <w:sz w:val="28"/>
          <w:szCs w:val="28"/>
        </w:rPr>
      </w:pPr>
    </w:p>
    <w:p w14:paraId="2D893645" w14:textId="77777777" w:rsidR="00A15EA4" w:rsidRPr="00643B54" w:rsidRDefault="000169EE" w:rsidP="00F52839">
      <w:pPr>
        <w:spacing w:before="120" w:after="120" w:line="360" w:lineRule="exact"/>
        <w:ind w:firstLine="720"/>
        <w:jc w:val="both"/>
        <w:rPr>
          <w:i/>
          <w:sz w:val="28"/>
          <w:szCs w:val="28"/>
        </w:rPr>
      </w:pPr>
      <w:r w:rsidRPr="00643B54">
        <w:rPr>
          <w:bCs/>
          <w:i/>
          <w:sz w:val="28"/>
          <w:szCs w:val="28"/>
        </w:rPr>
        <w:t>3.2.2.2.</w:t>
      </w:r>
      <w:r w:rsidRPr="00643B54">
        <w:rPr>
          <w:i/>
          <w:sz w:val="28"/>
          <w:szCs w:val="28"/>
        </w:rPr>
        <w:t xml:space="preserve"> </w:t>
      </w:r>
      <w:r w:rsidR="00A15EA4" w:rsidRPr="00643B54">
        <w:rPr>
          <w:i/>
          <w:sz w:val="28"/>
          <w:szCs w:val="28"/>
        </w:rPr>
        <w:t>Dịch súc họng</w:t>
      </w:r>
    </w:p>
    <w:p w14:paraId="03F3C279" w14:textId="77777777" w:rsidR="00A15EA4" w:rsidRPr="00643B54" w:rsidRDefault="00A15EA4" w:rsidP="00F52839">
      <w:pPr>
        <w:spacing w:before="120" w:after="120" w:line="360" w:lineRule="exact"/>
        <w:ind w:firstLine="720"/>
        <w:jc w:val="both"/>
        <w:rPr>
          <w:sz w:val="28"/>
          <w:szCs w:val="28"/>
        </w:rPr>
      </w:pPr>
      <w:r w:rsidRPr="00643B54">
        <w:rPr>
          <w:sz w:val="28"/>
          <w:szCs w:val="28"/>
        </w:rPr>
        <w:t>Bệnh nhân được súc họng với 10 ml dung dịch rửa (nước muối sinh lý). Dịch súc họng được thu thập vào cốc hoặc đĩa petri và pha loãng theo tỷ lệ 1:2 trong môi trường bảo quản vi rút.</w:t>
      </w:r>
    </w:p>
    <w:p w14:paraId="3978416C" w14:textId="77777777" w:rsidR="00A15EA4" w:rsidRPr="00643B54" w:rsidRDefault="000169EE" w:rsidP="00F52839">
      <w:pPr>
        <w:spacing w:before="120" w:after="120" w:line="360" w:lineRule="exact"/>
        <w:ind w:firstLine="720"/>
        <w:jc w:val="both"/>
        <w:rPr>
          <w:i/>
          <w:sz w:val="28"/>
          <w:szCs w:val="28"/>
        </w:rPr>
      </w:pPr>
      <w:r w:rsidRPr="00643B54">
        <w:rPr>
          <w:bCs/>
          <w:i/>
          <w:sz w:val="28"/>
          <w:szCs w:val="28"/>
        </w:rPr>
        <w:t>3.2.2.3.</w:t>
      </w:r>
      <w:r w:rsidRPr="00643B54">
        <w:rPr>
          <w:i/>
          <w:sz w:val="28"/>
          <w:szCs w:val="28"/>
        </w:rPr>
        <w:t xml:space="preserve"> </w:t>
      </w:r>
      <w:r w:rsidR="00A15EA4" w:rsidRPr="00643B54">
        <w:rPr>
          <w:i/>
          <w:sz w:val="28"/>
          <w:szCs w:val="28"/>
        </w:rPr>
        <w:t>Dịch nội khí quản</w:t>
      </w:r>
    </w:p>
    <w:p w14:paraId="55729F2E" w14:textId="77777777" w:rsidR="00A15EA4" w:rsidRPr="00643B54" w:rsidRDefault="00A15EA4" w:rsidP="00F52839">
      <w:pPr>
        <w:spacing w:before="120" w:after="120" w:line="360" w:lineRule="exact"/>
        <w:ind w:firstLine="720"/>
        <w:jc w:val="both"/>
        <w:rPr>
          <w:spacing w:val="-4"/>
          <w:sz w:val="28"/>
          <w:szCs w:val="28"/>
          <w:lang w:val="pt-BR"/>
        </w:rPr>
      </w:pPr>
      <w:r w:rsidRPr="00643B54">
        <w:rPr>
          <w:spacing w:val="-4"/>
          <w:sz w:val="28"/>
          <w:szCs w:val="28"/>
          <w:lang w:val="pt-BR"/>
        </w:rPr>
        <w:t>Bệnh nhân khi đang thở máy, đã được đặt nội khí quản. Dùng 1 ống hút dịch, đặt theo đường nội khí quản và dùng bơm tiêm hút dịch nội khí quản theo đường ống đã đặt. Cho dịch nội khí quản vào t</w:t>
      </w:r>
      <w:r w:rsidR="007B5CB2" w:rsidRPr="00643B54">
        <w:rPr>
          <w:spacing w:val="-4"/>
          <w:sz w:val="28"/>
          <w:szCs w:val="28"/>
          <w:lang w:val="pt-BR"/>
        </w:rPr>
        <w:t>uýp</w:t>
      </w:r>
      <w:r w:rsidRPr="00643B54">
        <w:rPr>
          <w:spacing w:val="-4"/>
          <w:sz w:val="28"/>
          <w:szCs w:val="28"/>
          <w:lang w:val="pt-BR"/>
        </w:rPr>
        <w:t xml:space="preserve"> chứa môi trường bảo quản vi rút.</w:t>
      </w:r>
    </w:p>
    <w:p w14:paraId="29518479" w14:textId="77777777" w:rsidR="00A15EA4" w:rsidRPr="00643B54" w:rsidRDefault="000169EE" w:rsidP="00F52839">
      <w:pPr>
        <w:spacing w:before="120" w:after="120" w:line="360" w:lineRule="exact"/>
        <w:ind w:firstLine="720"/>
        <w:jc w:val="both"/>
        <w:rPr>
          <w:i/>
          <w:sz w:val="28"/>
          <w:szCs w:val="28"/>
        </w:rPr>
      </w:pPr>
      <w:r w:rsidRPr="00643B54">
        <w:rPr>
          <w:bCs/>
          <w:i/>
          <w:sz w:val="28"/>
          <w:szCs w:val="28"/>
        </w:rPr>
        <w:t>3.2.2.4.</w:t>
      </w:r>
      <w:r w:rsidRPr="00643B54">
        <w:rPr>
          <w:i/>
          <w:sz w:val="28"/>
          <w:szCs w:val="28"/>
        </w:rPr>
        <w:t xml:space="preserve"> </w:t>
      </w:r>
      <w:r w:rsidR="00A15EA4" w:rsidRPr="00643B54">
        <w:rPr>
          <w:i/>
          <w:sz w:val="28"/>
          <w:szCs w:val="28"/>
        </w:rPr>
        <w:t xml:space="preserve">Lấy </w:t>
      </w:r>
      <w:r w:rsidR="002A2CCC" w:rsidRPr="00643B54">
        <w:rPr>
          <w:i/>
          <w:sz w:val="28"/>
          <w:szCs w:val="28"/>
        </w:rPr>
        <w:t>mẫu máu</w:t>
      </w:r>
      <w:r w:rsidR="005161A2" w:rsidRPr="00643B54">
        <w:rPr>
          <w:i/>
          <w:sz w:val="28"/>
          <w:szCs w:val="28"/>
        </w:rPr>
        <w:t xml:space="preserve"> </w:t>
      </w:r>
    </w:p>
    <w:p w14:paraId="3753EADA" w14:textId="05DA2D69" w:rsidR="00A15EA4" w:rsidRPr="00643B54" w:rsidRDefault="00A15EA4" w:rsidP="00F52839">
      <w:pPr>
        <w:spacing w:before="120" w:after="120" w:line="360" w:lineRule="exact"/>
        <w:ind w:firstLine="720"/>
        <w:jc w:val="both"/>
        <w:rPr>
          <w:sz w:val="28"/>
          <w:szCs w:val="28"/>
          <w:lang w:val="pt-BR"/>
        </w:rPr>
      </w:pPr>
      <w:r w:rsidRPr="00643B54">
        <w:rPr>
          <w:sz w:val="28"/>
          <w:szCs w:val="28"/>
        </w:rPr>
        <w:t xml:space="preserve">Sử dụng bơm kim tiêm vô trùng lấy 3-5ml máu tĩnh mạch, chuyển vào </w:t>
      </w:r>
      <w:r w:rsidR="00E23FFD" w:rsidRPr="00643B54">
        <w:rPr>
          <w:sz w:val="28"/>
          <w:szCs w:val="28"/>
        </w:rPr>
        <w:t>tu</w:t>
      </w:r>
      <w:r w:rsidR="006A4B2A" w:rsidRPr="00643B54">
        <w:rPr>
          <w:sz w:val="28"/>
          <w:szCs w:val="28"/>
        </w:rPr>
        <w:t>ýp</w:t>
      </w:r>
      <w:r w:rsidRPr="00643B54">
        <w:rPr>
          <w:sz w:val="28"/>
          <w:szCs w:val="28"/>
        </w:rPr>
        <w:t xml:space="preserve"> </w:t>
      </w:r>
      <w:r w:rsidR="00845BE2" w:rsidRPr="00643B54">
        <w:rPr>
          <w:sz w:val="28"/>
          <w:szCs w:val="28"/>
          <w:lang w:val="pt-BR"/>
        </w:rPr>
        <w:t xml:space="preserve"> không có chất</w:t>
      </w:r>
      <w:r w:rsidR="009A6BFE" w:rsidRPr="00643B54">
        <w:rPr>
          <w:sz w:val="28"/>
          <w:szCs w:val="28"/>
        </w:rPr>
        <w:t xml:space="preserve"> chống đông</w:t>
      </w:r>
      <w:r w:rsidRPr="00643B54">
        <w:rPr>
          <w:sz w:val="28"/>
          <w:szCs w:val="28"/>
        </w:rPr>
        <w:t xml:space="preserve">, </w:t>
      </w:r>
      <w:r w:rsidR="00CD1A82" w:rsidRPr="00643B54">
        <w:rPr>
          <w:sz w:val="28"/>
          <w:szCs w:val="28"/>
        </w:rPr>
        <w:t xml:space="preserve">tách huyết thanh và </w:t>
      </w:r>
      <w:r w:rsidRPr="00643B54">
        <w:rPr>
          <w:sz w:val="28"/>
          <w:szCs w:val="28"/>
        </w:rPr>
        <w:t xml:space="preserve">bảo quản ở nhiệt độ </w:t>
      </w:r>
      <w:r w:rsidR="00845BE2" w:rsidRPr="00643B54">
        <w:rPr>
          <w:sz w:val="28"/>
          <w:szCs w:val="28"/>
          <w:lang w:val="pt-BR"/>
        </w:rPr>
        <w:t>2</w:t>
      </w:r>
      <w:r w:rsidR="00845BE2" w:rsidRPr="00643B54">
        <w:rPr>
          <w:sz w:val="28"/>
          <w:szCs w:val="28"/>
        </w:rPr>
        <w:t>°C</w:t>
      </w:r>
      <w:r w:rsidR="00845BE2" w:rsidRPr="00643B54">
        <w:rPr>
          <w:sz w:val="28"/>
          <w:szCs w:val="28"/>
          <w:lang w:val="pt-BR"/>
        </w:rPr>
        <w:t xml:space="preserve"> - 8</w:t>
      </w:r>
      <w:r w:rsidRPr="00643B54">
        <w:rPr>
          <w:sz w:val="28"/>
          <w:szCs w:val="28"/>
        </w:rPr>
        <w:t xml:space="preserve">°C trong vòng </w:t>
      </w:r>
      <w:r w:rsidR="00F85AE1" w:rsidRPr="00643B54">
        <w:rPr>
          <w:sz w:val="28"/>
          <w:szCs w:val="28"/>
        </w:rPr>
        <w:t>48</w:t>
      </w:r>
      <w:r w:rsidRPr="00643B54">
        <w:rPr>
          <w:sz w:val="28"/>
          <w:szCs w:val="28"/>
        </w:rPr>
        <w:t xml:space="preserve"> giờ.</w:t>
      </w:r>
      <w:r w:rsidR="002F3010" w:rsidRPr="00643B54">
        <w:rPr>
          <w:sz w:val="28"/>
          <w:szCs w:val="28"/>
          <w:lang w:val="pt-BR"/>
        </w:rPr>
        <w:t xml:space="preserve"> Nếu bảo quản lâu hơn thì các mẫu bệnh phẩm phải được bảo quản trong âm 70°C (-70°C)</w:t>
      </w:r>
    </w:p>
    <w:p w14:paraId="29657F52" w14:textId="77777777" w:rsidR="00A15EA4" w:rsidRPr="00643B54" w:rsidRDefault="00A15EA4" w:rsidP="00F52839">
      <w:pPr>
        <w:spacing w:before="120" w:after="120" w:line="360" w:lineRule="exact"/>
        <w:ind w:firstLine="720"/>
        <w:jc w:val="both"/>
        <w:rPr>
          <w:b/>
          <w:bCs/>
          <w:i/>
          <w:iCs/>
          <w:sz w:val="28"/>
          <w:szCs w:val="28"/>
        </w:rPr>
      </w:pPr>
      <w:r w:rsidRPr="00643B54">
        <w:rPr>
          <w:b/>
          <w:bCs/>
          <w:i/>
          <w:iCs/>
          <w:sz w:val="28"/>
          <w:szCs w:val="28"/>
        </w:rPr>
        <w:t>Lưu ý:</w:t>
      </w:r>
    </w:p>
    <w:p w14:paraId="35D22343" w14:textId="38B7C25A" w:rsidR="00A15EA4" w:rsidRPr="00643B54" w:rsidRDefault="00A15EA4" w:rsidP="00F52839">
      <w:pPr>
        <w:spacing w:before="120" w:after="120" w:line="360" w:lineRule="exact"/>
        <w:ind w:right="-41" w:firstLine="720"/>
        <w:jc w:val="both"/>
        <w:rPr>
          <w:spacing w:val="-6"/>
          <w:sz w:val="28"/>
          <w:szCs w:val="28"/>
          <w:lang w:val="pt-BR"/>
        </w:rPr>
      </w:pPr>
      <w:r w:rsidRPr="00643B54">
        <w:rPr>
          <w:spacing w:val="-6"/>
          <w:sz w:val="28"/>
          <w:szCs w:val="28"/>
        </w:rPr>
        <w:t>- Ghi rõ tên, tuổi, địa chỉ, loại b</w:t>
      </w:r>
      <w:r w:rsidR="006A4B2A" w:rsidRPr="00643B54">
        <w:rPr>
          <w:spacing w:val="-6"/>
          <w:sz w:val="28"/>
          <w:szCs w:val="28"/>
        </w:rPr>
        <w:t>ệnh phẩm, ngày lấy mẫu trên tuýp</w:t>
      </w:r>
      <w:r w:rsidRPr="00643B54">
        <w:rPr>
          <w:spacing w:val="-6"/>
          <w:sz w:val="28"/>
          <w:szCs w:val="28"/>
        </w:rPr>
        <w:t xml:space="preserve"> đựng bệnh phẩm</w:t>
      </w:r>
      <w:r w:rsidR="00813958" w:rsidRPr="00643B54">
        <w:rPr>
          <w:spacing w:val="-6"/>
          <w:sz w:val="28"/>
          <w:szCs w:val="28"/>
          <w:lang w:val="pt-BR"/>
        </w:rPr>
        <w:t>.</w:t>
      </w:r>
    </w:p>
    <w:p w14:paraId="599F9D33" w14:textId="77777777" w:rsidR="00A15EA4" w:rsidRPr="00643B54" w:rsidRDefault="00A15EA4" w:rsidP="00F52839">
      <w:pPr>
        <w:spacing w:before="120" w:after="120" w:line="360" w:lineRule="exact"/>
        <w:ind w:firstLine="720"/>
        <w:jc w:val="both"/>
        <w:rPr>
          <w:sz w:val="28"/>
          <w:szCs w:val="28"/>
        </w:rPr>
      </w:pPr>
      <w:r w:rsidRPr="00643B54">
        <w:rPr>
          <w:sz w:val="28"/>
          <w:szCs w:val="28"/>
        </w:rPr>
        <w:t xml:space="preserve">- Các loại bệnh phẩm thu thập tại đường hô hấp dưới (dịch </w:t>
      </w:r>
      <w:r w:rsidR="003E16EE" w:rsidRPr="00643B54">
        <w:rPr>
          <w:sz w:val="28"/>
          <w:szCs w:val="28"/>
        </w:rPr>
        <w:t xml:space="preserve">nội khí </w:t>
      </w:r>
      <w:r w:rsidRPr="00643B54">
        <w:rPr>
          <w:sz w:val="28"/>
          <w:szCs w:val="28"/>
        </w:rPr>
        <w:t>quản, phế nang, màng phổi) phải được phối hợp với các bác sỹ lâm sàng trong quá trình thu thập mẫu bệnh phẩm.</w:t>
      </w:r>
    </w:p>
    <w:p w14:paraId="5B5EA1E4" w14:textId="77777777" w:rsidR="00A15EA4" w:rsidRPr="00643B54" w:rsidRDefault="00A15EA4" w:rsidP="00F52839">
      <w:pPr>
        <w:spacing w:before="120" w:after="120" w:line="360" w:lineRule="exact"/>
        <w:jc w:val="both"/>
        <w:rPr>
          <w:b/>
          <w:bCs/>
          <w:i/>
          <w:sz w:val="28"/>
          <w:szCs w:val="28"/>
        </w:rPr>
      </w:pPr>
      <w:bookmarkStart w:id="14" w:name="bookmark7"/>
      <w:r w:rsidRPr="00643B54">
        <w:rPr>
          <w:b/>
          <w:bCs/>
          <w:i/>
          <w:sz w:val="28"/>
          <w:szCs w:val="28"/>
        </w:rPr>
        <w:t>3.2.3. Khử trùng dụng cụ và tẩy trùng khu vực lấy mẫu</w:t>
      </w:r>
      <w:bookmarkEnd w:id="14"/>
    </w:p>
    <w:p w14:paraId="5875850A" w14:textId="77777777" w:rsidR="00A15EA4" w:rsidRPr="00643B54" w:rsidRDefault="00AB2C1B" w:rsidP="00F52839">
      <w:pPr>
        <w:spacing w:before="120" w:after="120" w:line="360" w:lineRule="exact"/>
        <w:ind w:firstLine="720"/>
        <w:jc w:val="both"/>
        <w:rPr>
          <w:sz w:val="28"/>
          <w:szCs w:val="28"/>
        </w:rPr>
      </w:pPr>
      <w:r w:rsidRPr="00643B54">
        <w:rPr>
          <w:sz w:val="28"/>
          <w:szCs w:val="28"/>
        </w:rPr>
        <w:t xml:space="preserve">- </w:t>
      </w:r>
      <w:r w:rsidR="00A15EA4" w:rsidRPr="00643B54">
        <w:rPr>
          <w:sz w:val="28"/>
          <w:szCs w:val="28"/>
        </w:rPr>
        <w:t>Toàn bộ trang phục bảo hộ được cho vào 1 túi ni lông chuyên dụng dùng cho rác thải y tế có khả năng chịu được nhiệt độ cao, cùng với các dụng cụ bẩn (sử dụng găng tay và khẩu trang mới).</w:t>
      </w:r>
    </w:p>
    <w:p w14:paraId="2F7DA8F9" w14:textId="21078461" w:rsidR="00A15EA4" w:rsidRPr="00643B54" w:rsidRDefault="00AB2C1B" w:rsidP="00F52839">
      <w:pPr>
        <w:spacing w:before="120" w:after="120" w:line="360" w:lineRule="exact"/>
        <w:ind w:firstLine="720"/>
        <w:jc w:val="both"/>
        <w:rPr>
          <w:sz w:val="28"/>
          <w:szCs w:val="28"/>
        </w:rPr>
      </w:pPr>
      <w:r w:rsidRPr="00643B54">
        <w:rPr>
          <w:sz w:val="28"/>
          <w:szCs w:val="28"/>
        </w:rPr>
        <w:t xml:space="preserve">- </w:t>
      </w:r>
      <w:r w:rsidR="00A15EA4" w:rsidRPr="00643B54">
        <w:rPr>
          <w:sz w:val="28"/>
          <w:szCs w:val="28"/>
        </w:rPr>
        <w:t>Buộc chặt và sấy ướt tại nhiệt độ 120°C/30 phút trước khi loại bỏ cùng với rác thải y tế khác hoặc có thể đốt tại lò rác bệnh viện.</w:t>
      </w:r>
    </w:p>
    <w:p w14:paraId="02C83838" w14:textId="77777777" w:rsidR="00A15EA4" w:rsidRPr="00643B54" w:rsidRDefault="00AB2C1B" w:rsidP="00F52839">
      <w:pPr>
        <w:spacing w:before="120" w:after="120" w:line="360" w:lineRule="exact"/>
        <w:ind w:firstLine="720"/>
        <w:jc w:val="both"/>
        <w:rPr>
          <w:spacing w:val="-4"/>
          <w:sz w:val="28"/>
          <w:szCs w:val="28"/>
          <w:lang w:val="pt-BR"/>
        </w:rPr>
      </w:pPr>
      <w:r w:rsidRPr="00643B54">
        <w:rPr>
          <w:spacing w:val="-4"/>
          <w:sz w:val="28"/>
          <w:szCs w:val="28"/>
          <w:lang w:val="pt-BR"/>
        </w:rPr>
        <w:lastRenderedPageBreak/>
        <w:t xml:space="preserve">- </w:t>
      </w:r>
      <w:r w:rsidR="00A15EA4" w:rsidRPr="00643B54">
        <w:rPr>
          <w:spacing w:val="-4"/>
          <w:sz w:val="28"/>
          <w:szCs w:val="28"/>
          <w:lang w:val="pt-BR"/>
        </w:rPr>
        <w:t>Rửa tay xà phòng và tẩy trùng bằng chloramin 0,1% toàn bộ các dụng cụ và khu vực lấy mẫu; phích lạnh dùng cho vận chuyển bệnh phẩm đến phòng xét nghiệm.</w:t>
      </w:r>
    </w:p>
    <w:p w14:paraId="56217510" w14:textId="77777777" w:rsidR="00A15EA4" w:rsidRPr="00643B54" w:rsidRDefault="00A15EA4" w:rsidP="00AB2C1B">
      <w:pPr>
        <w:spacing w:before="120" w:after="120"/>
        <w:jc w:val="both"/>
        <w:rPr>
          <w:b/>
          <w:bCs/>
          <w:sz w:val="28"/>
          <w:szCs w:val="28"/>
        </w:rPr>
      </w:pPr>
      <w:bookmarkStart w:id="15" w:name="bookmark8"/>
      <w:r w:rsidRPr="00643B54">
        <w:rPr>
          <w:b/>
          <w:bCs/>
          <w:sz w:val="28"/>
          <w:szCs w:val="28"/>
        </w:rPr>
        <w:t>4. Bảo quản, đóng gói và vận chuyển bệnh phẩm tới phòng xét nghiệm</w:t>
      </w:r>
      <w:bookmarkEnd w:id="15"/>
    </w:p>
    <w:p w14:paraId="5C94D3E9" w14:textId="77777777" w:rsidR="00A15EA4" w:rsidRPr="00643B54" w:rsidRDefault="00A15EA4" w:rsidP="00AB2C1B">
      <w:pPr>
        <w:spacing w:before="120" w:after="120"/>
        <w:jc w:val="both"/>
        <w:rPr>
          <w:b/>
          <w:bCs/>
          <w:sz w:val="28"/>
          <w:szCs w:val="28"/>
        </w:rPr>
      </w:pPr>
      <w:bookmarkStart w:id="16" w:name="bookmark9"/>
      <w:r w:rsidRPr="00643B54">
        <w:rPr>
          <w:b/>
          <w:bCs/>
          <w:sz w:val="28"/>
          <w:szCs w:val="28"/>
        </w:rPr>
        <w:t>4.1. Bảo quản</w:t>
      </w:r>
      <w:bookmarkEnd w:id="16"/>
    </w:p>
    <w:p w14:paraId="54926E1B" w14:textId="77777777" w:rsidR="00A15EA4" w:rsidRPr="00643B54" w:rsidRDefault="00A15EA4" w:rsidP="00AB2C1B">
      <w:pPr>
        <w:spacing w:before="120" w:after="120"/>
        <w:ind w:firstLine="720"/>
        <w:jc w:val="both"/>
        <w:rPr>
          <w:sz w:val="28"/>
          <w:szCs w:val="28"/>
        </w:rPr>
      </w:pPr>
      <w:r w:rsidRPr="00643B54">
        <w:rPr>
          <w:sz w:val="28"/>
          <w:szCs w:val="28"/>
        </w:rPr>
        <w:t>Bệnh phẩm sau khi thu thập được chuyển đến phòng xét nghiệm trong thời gian ngắn nhất:</w:t>
      </w:r>
    </w:p>
    <w:p w14:paraId="1096E132" w14:textId="41BA2242" w:rsidR="00A15EA4" w:rsidRPr="00643B54" w:rsidRDefault="00A15EA4" w:rsidP="00AB2C1B">
      <w:pPr>
        <w:spacing w:before="120" w:after="120"/>
        <w:ind w:firstLine="720"/>
        <w:jc w:val="both"/>
        <w:rPr>
          <w:sz w:val="28"/>
          <w:szCs w:val="28"/>
        </w:rPr>
      </w:pPr>
      <w:r w:rsidRPr="00643B54">
        <w:rPr>
          <w:sz w:val="28"/>
          <w:szCs w:val="28"/>
        </w:rPr>
        <w:t>- Bệnh phẩm được bảo quản tại 2-8°C và chuyển tới phòng xét nghiệm</w:t>
      </w:r>
      <w:r w:rsidR="009A6BFE" w:rsidRPr="00643B54">
        <w:rPr>
          <w:sz w:val="28"/>
          <w:szCs w:val="28"/>
        </w:rPr>
        <w:t xml:space="preserve"> trong thời gian sớm nhất, đảm bảo không quá</w:t>
      </w:r>
      <w:r w:rsidRPr="00643B54">
        <w:rPr>
          <w:sz w:val="28"/>
          <w:szCs w:val="28"/>
        </w:rPr>
        <w:t xml:space="preserve"> </w:t>
      </w:r>
      <w:r w:rsidR="00F85AE1" w:rsidRPr="00643B54">
        <w:rPr>
          <w:sz w:val="28"/>
          <w:szCs w:val="28"/>
        </w:rPr>
        <w:t>48</w:t>
      </w:r>
      <w:r w:rsidRPr="00643B54">
        <w:rPr>
          <w:sz w:val="28"/>
          <w:szCs w:val="28"/>
        </w:rPr>
        <w:t xml:space="preserve"> giờ sau khi thu thập.</w:t>
      </w:r>
      <w:r w:rsidR="00CD1A82" w:rsidRPr="00643B54">
        <w:rPr>
          <w:sz w:val="28"/>
          <w:szCs w:val="28"/>
        </w:rPr>
        <w:t xml:space="preserve"> Nếu do điều kiện không thể chuyển mẫu trong vòng </w:t>
      </w:r>
      <w:r w:rsidR="00F85AE1" w:rsidRPr="00643B54">
        <w:rPr>
          <w:sz w:val="28"/>
          <w:szCs w:val="28"/>
        </w:rPr>
        <w:t>48</w:t>
      </w:r>
      <w:r w:rsidR="00CD1A82" w:rsidRPr="00643B54">
        <w:rPr>
          <w:sz w:val="28"/>
          <w:szCs w:val="28"/>
        </w:rPr>
        <w:t xml:space="preserve"> giờ sau khi thu thập, mẫu phải được bảo quản âm 70</w:t>
      </w:r>
      <w:r w:rsidR="000B7781" w:rsidRPr="00643B54">
        <w:rPr>
          <w:sz w:val="28"/>
          <w:szCs w:val="28"/>
        </w:rPr>
        <w:t>°C</w:t>
      </w:r>
      <w:r w:rsidR="00CD1A82" w:rsidRPr="00643B54">
        <w:rPr>
          <w:sz w:val="28"/>
          <w:szCs w:val="28"/>
        </w:rPr>
        <w:t>.</w:t>
      </w:r>
    </w:p>
    <w:p w14:paraId="3BA52C1F" w14:textId="77777777" w:rsidR="00A15EA4" w:rsidRPr="00643B54" w:rsidRDefault="00A15EA4" w:rsidP="00AB2C1B">
      <w:pPr>
        <w:spacing w:before="120" w:after="120"/>
        <w:ind w:firstLine="720"/>
        <w:jc w:val="both"/>
        <w:rPr>
          <w:sz w:val="28"/>
          <w:szCs w:val="28"/>
        </w:rPr>
      </w:pPr>
      <w:r w:rsidRPr="00643B54">
        <w:rPr>
          <w:sz w:val="28"/>
          <w:szCs w:val="28"/>
        </w:rPr>
        <w:t>- Không bảo quản bệnh phẩm tại ngăn đá của tủ lạnh hoặc -20°C.</w:t>
      </w:r>
    </w:p>
    <w:p w14:paraId="201BAC87" w14:textId="77777777" w:rsidR="00A15EA4" w:rsidRPr="00643B54" w:rsidRDefault="00A15EA4" w:rsidP="00AB2C1B">
      <w:pPr>
        <w:spacing w:before="120" w:after="120"/>
        <w:jc w:val="both"/>
        <w:rPr>
          <w:b/>
          <w:bCs/>
          <w:sz w:val="28"/>
          <w:szCs w:val="28"/>
        </w:rPr>
      </w:pPr>
      <w:bookmarkStart w:id="17" w:name="bookmark10"/>
      <w:r w:rsidRPr="00643B54">
        <w:rPr>
          <w:b/>
          <w:bCs/>
          <w:sz w:val="28"/>
          <w:szCs w:val="28"/>
        </w:rPr>
        <w:t>4.2. Đóng gói bệnh phẩm</w:t>
      </w:r>
      <w:bookmarkEnd w:id="17"/>
    </w:p>
    <w:p w14:paraId="60B68CC2" w14:textId="5116B8DA" w:rsidR="00A15EA4" w:rsidRPr="00643B54" w:rsidRDefault="00A15EA4" w:rsidP="00AB2C1B">
      <w:pPr>
        <w:spacing w:before="120" w:after="120"/>
        <w:ind w:firstLine="720"/>
        <w:jc w:val="both"/>
        <w:rPr>
          <w:sz w:val="28"/>
          <w:szCs w:val="28"/>
        </w:rPr>
      </w:pPr>
      <w:r w:rsidRPr="00643B54">
        <w:rPr>
          <w:sz w:val="28"/>
          <w:szCs w:val="28"/>
        </w:rPr>
        <w:t>Bệnh phẩm khi vận chuyển phải được đóng gói kỹ trong 3 lớp bảo vệ, theo quy định của Tổ chức Y tế thế giới</w:t>
      </w:r>
      <w:r w:rsidR="002F3010" w:rsidRPr="00643B54">
        <w:rPr>
          <w:sz w:val="28"/>
          <w:szCs w:val="28"/>
        </w:rPr>
        <w:t xml:space="preserve"> và Bộ Y tế</w:t>
      </w:r>
      <w:r w:rsidRPr="00643B54">
        <w:rPr>
          <w:sz w:val="28"/>
          <w:szCs w:val="28"/>
        </w:rPr>
        <w:t>.</w:t>
      </w:r>
    </w:p>
    <w:p w14:paraId="5642E6E3" w14:textId="77777777" w:rsidR="00A15EA4" w:rsidRPr="00643B54" w:rsidRDefault="006A4B2A" w:rsidP="00AB2C1B">
      <w:pPr>
        <w:spacing w:before="120" w:after="120"/>
        <w:ind w:firstLine="720"/>
        <w:jc w:val="both"/>
        <w:rPr>
          <w:sz w:val="28"/>
          <w:szCs w:val="28"/>
        </w:rPr>
      </w:pPr>
      <w:r w:rsidRPr="00643B54">
        <w:rPr>
          <w:sz w:val="28"/>
          <w:szCs w:val="28"/>
        </w:rPr>
        <w:t>- Siết chặt nắp tuýp</w:t>
      </w:r>
      <w:r w:rsidR="00A15EA4" w:rsidRPr="00643B54">
        <w:rPr>
          <w:sz w:val="28"/>
          <w:szCs w:val="28"/>
        </w:rPr>
        <w:t xml:space="preserve"> bệnh phẩm, bọc ngoài bằng giấy parafi</w:t>
      </w:r>
      <w:r w:rsidR="00154D2D" w:rsidRPr="00643B54">
        <w:rPr>
          <w:sz w:val="28"/>
          <w:szCs w:val="28"/>
        </w:rPr>
        <w:t>n</w:t>
      </w:r>
      <w:r w:rsidR="00A15EA4" w:rsidRPr="00643B54">
        <w:rPr>
          <w:sz w:val="28"/>
          <w:szCs w:val="28"/>
        </w:rPr>
        <w:t xml:space="preserve"> (nếu có), bọc từng t</w:t>
      </w:r>
      <w:r w:rsidRPr="00643B54">
        <w:rPr>
          <w:sz w:val="28"/>
          <w:szCs w:val="28"/>
        </w:rPr>
        <w:t>uýp</w:t>
      </w:r>
      <w:r w:rsidR="00A15EA4" w:rsidRPr="00643B54">
        <w:rPr>
          <w:sz w:val="28"/>
          <w:szCs w:val="28"/>
        </w:rPr>
        <w:t xml:space="preserve"> bệnh phẩm bằng giấy thấm.</w:t>
      </w:r>
    </w:p>
    <w:p w14:paraId="5FA06855" w14:textId="77777777" w:rsidR="00A15EA4" w:rsidRPr="00643B54" w:rsidRDefault="006A4B2A" w:rsidP="00AB2C1B">
      <w:pPr>
        <w:spacing w:before="120" w:after="120"/>
        <w:ind w:firstLine="720"/>
        <w:jc w:val="both"/>
        <w:rPr>
          <w:sz w:val="28"/>
          <w:szCs w:val="28"/>
        </w:rPr>
      </w:pPr>
      <w:r w:rsidRPr="00643B54">
        <w:rPr>
          <w:sz w:val="28"/>
          <w:szCs w:val="28"/>
        </w:rPr>
        <w:t>- Đưa tuýp</w:t>
      </w:r>
      <w:r w:rsidR="00A15EA4" w:rsidRPr="00643B54">
        <w:rPr>
          <w:sz w:val="28"/>
          <w:szCs w:val="28"/>
        </w:rPr>
        <w:t xml:space="preserve"> vào túi vận chuyển (hoặc lọ có </w:t>
      </w:r>
      <w:r w:rsidR="00154D2D" w:rsidRPr="00643B54">
        <w:rPr>
          <w:sz w:val="28"/>
          <w:szCs w:val="28"/>
        </w:rPr>
        <w:t>n</w:t>
      </w:r>
      <w:r w:rsidR="00A15EA4" w:rsidRPr="00643B54">
        <w:rPr>
          <w:sz w:val="28"/>
          <w:szCs w:val="28"/>
        </w:rPr>
        <w:t>ắp kín).</w:t>
      </w:r>
    </w:p>
    <w:p w14:paraId="27CF64DD" w14:textId="77777777" w:rsidR="00A15EA4" w:rsidRPr="00643B54" w:rsidRDefault="00A15EA4" w:rsidP="00AB2C1B">
      <w:pPr>
        <w:spacing w:before="120" w:after="120"/>
        <w:ind w:firstLine="720"/>
        <w:jc w:val="both"/>
        <w:rPr>
          <w:spacing w:val="-6"/>
          <w:sz w:val="28"/>
          <w:szCs w:val="28"/>
          <w:lang w:val="pt-BR"/>
        </w:rPr>
      </w:pPr>
      <w:r w:rsidRPr="00643B54">
        <w:rPr>
          <w:spacing w:val="-6"/>
          <w:sz w:val="28"/>
          <w:szCs w:val="28"/>
          <w:lang w:val="pt-BR"/>
        </w:rPr>
        <w:t>- Bọc ra ngoài các túi bệnh phẩm bằng giấy thấm hoặc bông thấm nước có chứa chất tẩy trùng (cloramine B ...), đặt gói bệnh phẩm vào túi nylon thứ 2, buộc chặt.</w:t>
      </w:r>
    </w:p>
    <w:p w14:paraId="5A5D3FE9" w14:textId="77777777" w:rsidR="00A15EA4" w:rsidRPr="00643B54" w:rsidRDefault="00A15EA4" w:rsidP="00AB2C1B">
      <w:pPr>
        <w:spacing w:before="120" w:after="120"/>
        <w:ind w:firstLine="720"/>
        <w:jc w:val="both"/>
        <w:rPr>
          <w:spacing w:val="-4"/>
          <w:sz w:val="28"/>
          <w:szCs w:val="28"/>
          <w:lang w:val="pt-BR"/>
        </w:rPr>
      </w:pPr>
      <w:r w:rsidRPr="00643B54">
        <w:rPr>
          <w:spacing w:val="-4"/>
          <w:sz w:val="28"/>
          <w:szCs w:val="28"/>
          <w:lang w:val="pt-BR"/>
        </w:rPr>
        <w:t>- Các phiếu thu thập bệnh phẩm được đóng gói chung vào túi nylon cuối cùng, buộc chặt, chuyển vào phích lạnh, bên ngoài có vẽ các logo quy định của Tổ chức Y tế thế giới (</w:t>
      </w:r>
      <w:r w:rsidR="002236C6" w:rsidRPr="00643B54">
        <w:rPr>
          <w:spacing w:val="-4"/>
          <w:sz w:val="28"/>
          <w:szCs w:val="28"/>
          <w:lang w:val="pt-BR"/>
        </w:rPr>
        <w:t>l</w:t>
      </w:r>
      <w:r w:rsidRPr="00643B54">
        <w:rPr>
          <w:spacing w:val="-4"/>
          <w:sz w:val="28"/>
          <w:szCs w:val="28"/>
          <w:lang w:val="pt-BR"/>
        </w:rPr>
        <w:t>ogo: bệnh phẩm sinh học, không được lộn ngược) khi vận chuyển.</w:t>
      </w:r>
    </w:p>
    <w:p w14:paraId="4669AE60" w14:textId="77777777" w:rsidR="00ED0622" w:rsidRPr="00643B54" w:rsidRDefault="00ED0622" w:rsidP="00AB2C1B">
      <w:pPr>
        <w:spacing w:before="120" w:after="120"/>
        <w:ind w:firstLine="720"/>
        <w:jc w:val="both"/>
        <w:rPr>
          <w:sz w:val="28"/>
          <w:szCs w:val="28"/>
        </w:rPr>
      </w:pPr>
    </w:p>
    <w:p w14:paraId="5F5385D2" w14:textId="77777777" w:rsidR="00A15EA4" w:rsidRPr="00643B54" w:rsidRDefault="009D5F46" w:rsidP="00AB2C1B">
      <w:pPr>
        <w:spacing w:before="120" w:after="120"/>
        <w:jc w:val="center"/>
        <w:rPr>
          <w:sz w:val="28"/>
          <w:szCs w:val="28"/>
        </w:rPr>
      </w:pPr>
      <w:r w:rsidRPr="00643B54">
        <w:rPr>
          <w:noProof/>
          <w:sz w:val="28"/>
          <w:szCs w:val="28"/>
          <w:lang w:eastAsia="vi-VN"/>
        </w:rPr>
        <w:drawing>
          <wp:inline distT="0" distB="0" distL="0" distR="0" wp14:anchorId="5AB1799D" wp14:editId="65937245">
            <wp:extent cx="3385185" cy="1138555"/>
            <wp:effectExtent l="0" t="0" r="0" b="0"/>
            <wp:docPr id="10"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5185" cy="1138555"/>
                    </a:xfrm>
                    <a:prstGeom prst="rect">
                      <a:avLst/>
                    </a:prstGeom>
                    <a:noFill/>
                    <a:ln>
                      <a:noFill/>
                    </a:ln>
                  </pic:spPr>
                </pic:pic>
              </a:graphicData>
            </a:graphic>
          </wp:inline>
        </w:drawing>
      </w:r>
    </w:p>
    <w:p w14:paraId="2241A72D" w14:textId="77777777" w:rsidR="00ED0622" w:rsidRPr="00643B54" w:rsidRDefault="00ED0622" w:rsidP="00AB2C1B">
      <w:pPr>
        <w:spacing w:before="120" w:after="120"/>
        <w:ind w:firstLine="720"/>
        <w:jc w:val="both"/>
        <w:rPr>
          <w:b/>
          <w:bCs/>
          <w:sz w:val="28"/>
          <w:szCs w:val="28"/>
        </w:rPr>
      </w:pPr>
    </w:p>
    <w:p w14:paraId="4BB733AD" w14:textId="77777777" w:rsidR="00A15EA4" w:rsidRPr="00643B54" w:rsidRDefault="00A15EA4" w:rsidP="00AB2C1B">
      <w:pPr>
        <w:spacing w:before="120" w:after="120"/>
        <w:jc w:val="both"/>
        <w:rPr>
          <w:b/>
          <w:bCs/>
          <w:sz w:val="28"/>
          <w:szCs w:val="28"/>
        </w:rPr>
      </w:pPr>
      <w:r w:rsidRPr="00643B54">
        <w:rPr>
          <w:b/>
          <w:bCs/>
          <w:sz w:val="28"/>
          <w:szCs w:val="28"/>
        </w:rPr>
        <w:t>4.3. Vận chuyển bệnh phẩm đến phòng xét nghiệm</w:t>
      </w:r>
    </w:p>
    <w:p w14:paraId="259A675B" w14:textId="7F4CD197" w:rsidR="00FE6445" w:rsidRPr="00643B54" w:rsidRDefault="00A15EA4" w:rsidP="003B7784">
      <w:pPr>
        <w:spacing w:before="120" w:after="120"/>
        <w:ind w:firstLine="720"/>
        <w:jc w:val="both"/>
        <w:rPr>
          <w:sz w:val="28"/>
          <w:szCs w:val="28"/>
        </w:rPr>
      </w:pPr>
      <w:r w:rsidRPr="00643B54">
        <w:rPr>
          <w:sz w:val="28"/>
          <w:szCs w:val="28"/>
        </w:rPr>
        <w:t xml:space="preserve">- Đơn vị tiếp nhận </w:t>
      </w:r>
      <w:r w:rsidR="003B7784" w:rsidRPr="00643B54">
        <w:rPr>
          <w:sz w:val="28"/>
          <w:szCs w:val="28"/>
        </w:rPr>
        <w:t>và xét nghiệm bệnh phẩm</w:t>
      </w:r>
      <w:r w:rsidRPr="00643B54">
        <w:rPr>
          <w:sz w:val="28"/>
          <w:szCs w:val="28"/>
        </w:rPr>
        <w:t>:</w:t>
      </w:r>
      <w:r w:rsidR="003B7784" w:rsidRPr="00643B54">
        <w:rPr>
          <w:sz w:val="28"/>
          <w:szCs w:val="28"/>
        </w:rPr>
        <w:t xml:space="preserve"> c</w:t>
      </w:r>
      <w:r w:rsidR="002F3010" w:rsidRPr="00643B54">
        <w:rPr>
          <w:sz w:val="28"/>
          <w:szCs w:val="28"/>
        </w:rPr>
        <w:t xml:space="preserve">ác phòng xét nghiệm </w:t>
      </w:r>
      <w:r w:rsidR="002F3010" w:rsidRPr="00643B54">
        <w:rPr>
          <w:sz w:val="28"/>
          <w:szCs w:val="28"/>
          <w:lang w:val="pt-BR"/>
        </w:rPr>
        <w:t xml:space="preserve">vi rút SAR - CoV </w:t>
      </w:r>
      <w:r w:rsidR="00661952" w:rsidRPr="00643B54">
        <w:rPr>
          <w:sz w:val="28"/>
          <w:szCs w:val="28"/>
          <w:lang w:val="pt-BR"/>
        </w:rPr>
        <w:t>-</w:t>
      </w:r>
      <w:r w:rsidR="002F3010" w:rsidRPr="00643B54">
        <w:rPr>
          <w:sz w:val="28"/>
          <w:szCs w:val="28"/>
          <w:lang w:val="pt-BR"/>
        </w:rPr>
        <w:t xml:space="preserve"> 2 phải bảo đảm điều kiện an toàn sinh học cấp II</w:t>
      </w:r>
      <w:r w:rsidR="00F52839" w:rsidRPr="00643B54">
        <w:rPr>
          <w:sz w:val="28"/>
          <w:szCs w:val="28"/>
          <w:lang w:val="pt-BR"/>
        </w:rPr>
        <w:t>.</w:t>
      </w:r>
    </w:p>
    <w:p w14:paraId="2F7BDD09" w14:textId="77777777" w:rsidR="00FE6445" w:rsidRPr="00643B54" w:rsidRDefault="00FE6445" w:rsidP="00AB2C1B">
      <w:pPr>
        <w:spacing w:before="120" w:after="120"/>
        <w:ind w:firstLine="720"/>
        <w:jc w:val="both"/>
        <w:rPr>
          <w:sz w:val="28"/>
          <w:szCs w:val="28"/>
        </w:rPr>
      </w:pPr>
      <w:r w:rsidRPr="00643B54">
        <w:rPr>
          <w:sz w:val="28"/>
          <w:szCs w:val="28"/>
        </w:rPr>
        <w:t>+ Phòng xét nghiệm Viện Vệ sinh dịch tễ Trung ương thực hiện xét nghiệm bệnh phẩm gửi đến từ các tỉnh khu vực miền Bắc.</w:t>
      </w:r>
    </w:p>
    <w:p w14:paraId="3DDB66FB" w14:textId="77777777" w:rsidR="00FE6445" w:rsidRPr="00643B54" w:rsidRDefault="00FE6445" w:rsidP="00AB2C1B">
      <w:pPr>
        <w:spacing w:before="120" w:after="120"/>
        <w:ind w:firstLine="720"/>
        <w:jc w:val="both"/>
        <w:rPr>
          <w:sz w:val="28"/>
          <w:szCs w:val="28"/>
        </w:rPr>
      </w:pPr>
      <w:r w:rsidRPr="00643B54">
        <w:rPr>
          <w:sz w:val="28"/>
          <w:szCs w:val="28"/>
        </w:rPr>
        <w:t>+ Phòng xét nghiệm Viện Pasteur Tp. Hồ Chí Minh thực hiện xét nghiệm bệnh phẩm gửi đến từ các tỉnh từ khu vực miền Nam.</w:t>
      </w:r>
    </w:p>
    <w:p w14:paraId="250A7451" w14:textId="77777777" w:rsidR="00FE6445" w:rsidRPr="00643B54" w:rsidRDefault="00FE6445" w:rsidP="00AB2C1B">
      <w:pPr>
        <w:spacing w:before="120" w:after="120"/>
        <w:ind w:firstLine="720"/>
        <w:jc w:val="both"/>
        <w:rPr>
          <w:sz w:val="28"/>
          <w:szCs w:val="28"/>
        </w:rPr>
      </w:pPr>
      <w:r w:rsidRPr="00643B54">
        <w:rPr>
          <w:sz w:val="28"/>
          <w:szCs w:val="28"/>
        </w:rPr>
        <w:lastRenderedPageBreak/>
        <w:t>+ Phòng xét nghiệm Viện Pasteur Nha Trang xét nghiệm bệnh phẩm gửi đến từ các tỉnh từ khu vực miền Trung.</w:t>
      </w:r>
    </w:p>
    <w:p w14:paraId="1D1D05B2" w14:textId="77777777" w:rsidR="00A554A1" w:rsidRPr="00643B54" w:rsidRDefault="00A554A1" w:rsidP="00AB2C1B">
      <w:pPr>
        <w:spacing w:before="120" w:after="120"/>
        <w:ind w:firstLine="720"/>
        <w:jc w:val="both"/>
        <w:rPr>
          <w:sz w:val="28"/>
          <w:szCs w:val="28"/>
        </w:rPr>
      </w:pPr>
      <w:r w:rsidRPr="00643B54">
        <w:rPr>
          <w:sz w:val="28"/>
          <w:szCs w:val="28"/>
        </w:rPr>
        <w:t>+ Phòng xét nghiệm Viện Vệ sinh dịch tễ Tây Nguyên thực hiện xét nghiệm bệnh phẩm gửi đến từ các tỉnh từ khu vực Tây Nguyên.</w:t>
      </w:r>
    </w:p>
    <w:p w14:paraId="3E17BCB6" w14:textId="0F47C234" w:rsidR="00661952" w:rsidRPr="00643B54" w:rsidRDefault="00377F9D" w:rsidP="00AB2C1B">
      <w:pPr>
        <w:spacing w:before="120" w:after="120"/>
        <w:ind w:firstLine="720"/>
        <w:jc w:val="both"/>
        <w:rPr>
          <w:sz w:val="28"/>
          <w:szCs w:val="28"/>
        </w:rPr>
      </w:pPr>
      <w:r w:rsidRPr="00643B54">
        <w:rPr>
          <w:sz w:val="28"/>
          <w:szCs w:val="28"/>
        </w:rPr>
        <w:t xml:space="preserve">+ Phòng xét nghiệm khác có đủ cơ sở vật chất, trang thiết bị, nhân lực để xét nghiệm </w:t>
      </w:r>
      <w:r w:rsidR="00352A1E" w:rsidRPr="00643B54">
        <w:rPr>
          <w:sz w:val="28"/>
          <w:szCs w:val="28"/>
        </w:rPr>
        <w:t>SARS-CoV-2</w:t>
      </w:r>
      <w:r w:rsidR="0046294D" w:rsidRPr="00643B54">
        <w:rPr>
          <w:sz w:val="28"/>
          <w:szCs w:val="28"/>
        </w:rPr>
        <w:t xml:space="preserve"> và được các Viện Vệ sinh dịch tễ/Pasteur xác nhận đủ năng lực xét nghiệm </w:t>
      </w:r>
      <w:r w:rsidR="00352A1E" w:rsidRPr="00643B54">
        <w:rPr>
          <w:sz w:val="28"/>
          <w:szCs w:val="28"/>
        </w:rPr>
        <w:t>SARS-CoV-2</w:t>
      </w:r>
      <w:r w:rsidRPr="00643B54">
        <w:rPr>
          <w:sz w:val="28"/>
          <w:szCs w:val="28"/>
        </w:rPr>
        <w:t xml:space="preserve">. Trên cơ sở </w:t>
      </w:r>
      <w:r w:rsidR="002B7977" w:rsidRPr="00643B54">
        <w:rPr>
          <w:sz w:val="28"/>
          <w:szCs w:val="28"/>
        </w:rPr>
        <w:t xml:space="preserve">xác nhận đủ </w:t>
      </w:r>
      <w:r w:rsidR="00F76978" w:rsidRPr="00643B54">
        <w:rPr>
          <w:sz w:val="28"/>
          <w:szCs w:val="28"/>
        </w:rPr>
        <w:t xml:space="preserve">năng lực xét nghiệm của </w:t>
      </w:r>
      <w:r w:rsidR="00A265B2" w:rsidRPr="00643B54">
        <w:rPr>
          <w:sz w:val="28"/>
          <w:szCs w:val="28"/>
        </w:rPr>
        <w:t xml:space="preserve">các </w:t>
      </w:r>
      <w:r w:rsidR="00D24780" w:rsidRPr="00643B54">
        <w:rPr>
          <w:sz w:val="28"/>
          <w:szCs w:val="28"/>
        </w:rPr>
        <w:t>V</w:t>
      </w:r>
      <w:r w:rsidR="00A265B2" w:rsidRPr="00643B54">
        <w:rPr>
          <w:sz w:val="28"/>
          <w:szCs w:val="28"/>
        </w:rPr>
        <w:t xml:space="preserve">iện Vệ sinh dịch tễ, Viện Pasteur </w:t>
      </w:r>
      <w:r w:rsidR="002B7977" w:rsidRPr="00643B54">
        <w:rPr>
          <w:sz w:val="28"/>
          <w:szCs w:val="28"/>
        </w:rPr>
        <w:t>đối với ph</w:t>
      </w:r>
      <w:r w:rsidR="00A265B2" w:rsidRPr="00643B54">
        <w:rPr>
          <w:sz w:val="28"/>
          <w:szCs w:val="28"/>
        </w:rPr>
        <w:t>ò</w:t>
      </w:r>
      <w:r w:rsidR="002B7977" w:rsidRPr="00643B54">
        <w:rPr>
          <w:sz w:val="28"/>
          <w:szCs w:val="28"/>
        </w:rPr>
        <w:t xml:space="preserve">ng xét nghiệm của </w:t>
      </w:r>
      <w:r w:rsidR="00F76978" w:rsidRPr="00643B54">
        <w:rPr>
          <w:sz w:val="28"/>
          <w:szCs w:val="28"/>
        </w:rPr>
        <w:t xml:space="preserve">các đơn vị, Bộ Y tế sẽ xem xét </w:t>
      </w:r>
      <w:r w:rsidRPr="00643B54">
        <w:rPr>
          <w:sz w:val="28"/>
          <w:szCs w:val="28"/>
        </w:rPr>
        <w:t xml:space="preserve">quyết định cho </w:t>
      </w:r>
      <w:r w:rsidR="00875DF2" w:rsidRPr="00643B54">
        <w:rPr>
          <w:sz w:val="28"/>
          <w:szCs w:val="28"/>
        </w:rPr>
        <w:t xml:space="preserve">phép </w:t>
      </w:r>
      <w:r w:rsidRPr="00643B54">
        <w:rPr>
          <w:sz w:val="28"/>
          <w:szCs w:val="28"/>
        </w:rPr>
        <w:t xml:space="preserve">xét nghiệm </w:t>
      </w:r>
      <w:r w:rsidR="00352A1E" w:rsidRPr="00643B54">
        <w:rPr>
          <w:sz w:val="28"/>
          <w:szCs w:val="28"/>
        </w:rPr>
        <w:t>SARS-CoV-2</w:t>
      </w:r>
      <w:r w:rsidR="00F76978" w:rsidRPr="00643B54">
        <w:rPr>
          <w:sz w:val="28"/>
          <w:szCs w:val="28"/>
        </w:rPr>
        <w:t>.</w:t>
      </w:r>
    </w:p>
    <w:p w14:paraId="7D702EF7" w14:textId="0EB99CC6" w:rsidR="00F76978" w:rsidRPr="00643B54" w:rsidRDefault="00EF39E6" w:rsidP="00EF39E6">
      <w:pPr>
        <w:spacing w:before="120" w:after="120"/>
        <w:ind w:firstLine="720"/>
        <w:jc w:val="both"/>
        <w:rPr>
          <w:spacing w:val="4"/>
          <w:sz w:val="28"/>
          <w:szCs w:val="28"/>
        </w:rPr>
      </w:pPr>
      <w:r w:rsidRPr="00643B54">
        <w:rPr>
          <w:spacing w:val="4"/>
          <w:sz w:val="28"/>
          <w:szCs w:val="28"/>
        </w:rPr>
        <w:t>- C</w:t>
      </w:r>
      <w:r w:rsidR="00661952" w:rsidRPr="00643B54">
        <w:rPr>
          <w:spacing w:val="4"/>
          <w:sz w:val="28"/>
          <w:szCs w:val="28"/>
        </w:rPr>
        <w:t xml:space="preserve">ác </w:t>
      </w:r>
      <w:r w:rsidR="000E1A4E" w:rsidRPr="00643B54">
        <w:rPr>
          <w:spacing w:val="4"/>
          <w:sz w:val="28"/>
          <w:szCs w:val="28"/>
        </w:rPr>
        <w:t xml:space="preserve">phòng xét nghiệm được Bộ Y tế cho phép xét nghiệm </w:t>
      </w:r>
      <w:r w:rsidR="00661952" w:rsidRPr="00643B54">
        <w:rPr>
          <w:spacing w:val="4"/>
          <w:sz w:val="28"/>
          <w:szCs w:val="28"/>
        </w:rPr>
        <w:t xml:space="preserve">với vi rút </w:t>
      </w:r>
      <w:bookmarkStart w:id="18" w:name="OLE_LINK11"/>
      <w:bookmarkStart w:id="19" w:name="OLE_LINK12"/>
      <w:r w:rsidR="00661952" w:rsidRPr="00643B54">
        <w:rPr>
          <w:spacing w:val="4"/>
          <w:sz w:val="28"/>
          <w:szCs w:val="28"/>
        </w:rPr>
        <w:t>SARS-CoV-2</w:t>
      </w:r>
      <w:bookmarkEnd w:id="18"/>
      <w:bookmarkEnd w:id="19"/>
      <w:r w:rsidRPr="00643B54">
        <w:rPr>
          <w:spacing w:val="4"/>
          <w:sz w:val="28"/>
          <w:szCs w:val="28"/>
        </w:rPr>
        <w:t xml:space="preserve"> và</w:t>
      </w:r>
      <w:r w:rsidR="000E1A4E" w:rsidRPr="00643B54">
        <w:rPr>
          <w:spacing w:val="4"/>
          <w:sz w:val="28"/>
          <w:szCs w:val="28"/>
        </w:rPr>
        <w:t xml:space="preserve"> sử dụng </w:t>
      </w:r>
      <w:r w:rsidRPr="00643B54">
        <w:rPr>
          <w:spacing w:val="4"/>
          <w:sz w:val="28"/>
          <w:szCs w:val="28"/>
        </w:rPr>
        <w:t xml:space="preserve">sinh phẩm, quy trình chẩn đoán chuẩn của WHO </w:t>
      </w:r>
      <w:r w:rsidR="000E1A4E" w:rsidRPr="00643B54">
        <w:rPr>
          <w:spacing w:val="4"/>
          <w:sz w:val="28"/>
          <w:szCs w:val="28"/>
        </w:rPr>
        <w:t xml:space="preserve">thì được khẳng định </w:t>
      </w:r>
      <w:r w:rsidRPr="00643B54">
        <w:rPr>
          <w:spacing w:val="4"/>
          <w:sz w:val="28"/>
          <w:szCs w:val="28"/>
        </w:rPr>
        <w:t xml:space="preserve">kết quả chẩn đoán </w:t>
      </w:r>
      <w:r w:rsidR="000E1A4E" w:rsidRPr="00643B54">
        <w:rPr>
          <w:spacing w:val="4"/>
          <w:sz w:val="28"/>
          <w:szCs w:val="28"/>
        </w:rPr>
        <w:t>COVID-19</w:t>
      </w:r>
      <w:r w:rsidRPr="00643B54">
        <w:rPr>
          <w:spacing w:val="4"/>
          <w:sz w:val="28"/>
          <w:szCs w:val="28"/>
        </w:rPr>
        <w:t>. B</w:t>
      </w:r>
      <w:r w:rsidR="00661952" w:rsidRPr="00643B54">
        <w:rPr>
          <w:spacing w:val="4"/>
          <w:sz w:val="28"/>
          <w:szCs w:val="28"/>
        </w:rPr>
        <w:t xml:space="preserve">áo cáo </w:t>
      </w:r>
      <w:r w:rsidRPr="00643B54">
        <w:rPr>
          <w:spacing w:val="4"/>
          <w:sz w:val="28"/>
          <w:szCs w:val="28"/>
        </w:rPr>
        <w:t xml:space="preserve">kết quả xét nghiệm về </w:t>
      </w:r>
      <w:r w:rsidR="00661952" w:rsidRPr="00643B54">
        <w:rPr>
          <w:spacing w:val="4"/>
          <w:sz w:val="28"/>
          <w:szCs w:val="28"/>
        </w:rPr>
        <w:t>Ban Chỉ đạo Quốc gia phòng chống dịch bệnh viêm đường hô hấp cấp do chủng mới của vi rút Corana gây ra và Cục Y tế dự phòng - Bộ Y tế</w:t>
      </w:r>
      <w:r w:rsidRPr="00643B54">
        <w:rPr>
          <w:spacing w:val="4"/>
          <w:sz w:val="28"/>
          <w:szCs w:val="28"/>
        </w:rPr>
        <w:t xml:space="preserve"> theo quy định</w:t>
      </w:r>
      <w:r w:rsidR="00661952" w:rsidRPr="00643B54">
        <w:rPr>
          <w:spacing w:val="4"/>
          <w:sz w:val="28"/>
          <w:szCs w:val="28"/>
        </w:rPr>
        <w:t>.</w:t>
      </w:r>
    </w:p>
    <w:p w14:paraId="53C6A780" w14:textId="25546CC9" w:rsidR="00A15EA4" w:rsidRPr="00643B54" w:rsidRDefault="00A15EA4" w:rsidP="00AB2C1B">
      <w:pPr>
        <w:spacing w:before="120" w:after="120"/>
        <w:ind w:firstLine="720"/>
        <w:jc w:val="both"/>
        <w:rPr>
          <w:sz w:val="28"/>
          <w:szCs w:val="28"/>
        </w:rPr>
      </w:pPr>
      <w:r w:rsidRPr="00643B54">
        <w:rPr>
          <w:sz w:val="28"/>
          <w:szCs w:val="28"/>
        </w:rPr>
        <w:t>- Thông báo cho phòng xét nghiệm ngày gửi và thời gian dự định bệnh phẩm sẽ tới phòng xét nghiệm.</w:t>
      </w:r>
    </w:p>
    <w:p w14:paraId="0714B764" w14:textId="77777777" w:rsidR="00A15EA4" w:rsidRPr="00643B54" w:rsidRDefault="00A15EA4" w:rsidP="00AB2C1B">
      <w:pPr>
        <w:spacing w:before="120" w:after="120"/>
        <w:ind w:firstLine="720"/>
        <w:jc w:val="both"/>
        <w:rPr>
          <w:sz w:val="28"/>
          <w:szCs w:val="28"/>
        </w:rPr>
      </w:pPr>
      <w:r w:rsidRPr="00643B54">
        <w:rPr>
          <w:sz w:val="28"/>
          <w:szCs w:val="28"/>
        </w:rPr>
        <w:t>- Bệnh phẩm được vận chuyển tới phòng xét nghiệm bằng đường bộ hoặc đường không càng sớm càng tốt.</w:t>
      </w:r>
    </w:p>
    <w:p w14:paraId="40CC1B4B" w14:textId="77777777" w:rsidR="00A15EA4" w:rsidRPr="00643B54" w:rsidRDefault="00A15EA4" w:rsidP="00AB2C1B">
      <w:pPr>
        <w:spacing w:before="120" w:after="120"/>
        <w:ind w:firstLine="720"/>
        <w:jc w:val="both"/>
        <w:rPr>
          <w:sz w:val="28"/>
          <w:szCs w:val="28"/>
        </w:rPr>
      </w:pPr>
      <w:r w:rsidRPr="00643B54">
        <w:rPr>
          <w:sz w:val="28"/>
          <w:szCs w:val="28"/>
        </w:rPr>
        <w:t xml:space="preserve">- Tuyệt đối tránh để </w:t>
      </w:r>
      <w:r w:rsidR="006A4B2A" w:rsidRPr="00643B54">
        <w:rPr>
          <w:sz w:val="28"/>
          <w:szCs w:val="28"/>
        </w:rPr>
        <w:t>tuýp</w:t>
      </w:r>
      <w:r w:rsidRPr="00643B54">
        <w:rPr>
          <w:sz w:val="28"/>
          <w:szCs w:val="28"/>
        </w:rPr>
        <w:t xml:space="preserve"> bệnh phẩm bị đỗ, vỡ trong quá trình vận chuyển.</w:t>
      </w:r>
    </w:p>
    <w:p w14:paraId="713FED47" w14:textId="4D895393" w:rsidR="00F76978" w:rsidRPr="00643B54" w:rsidRDefault="00A15EA4" w:rsidP="00AB2C1B">
      <w:pPr>
        <w:spacing w:before="120" w:after="120"/>
        <w:ind w:firstLine="720"/>
        <w:jc w:val="both"/>
        <w:rPr>
          <w:spacing w:val="-6"/>
          <w:sz w:val="28"/>
          <w:szCs w:val="28"/>
        </w:rPr>
      </w:pPr>
      <w:r w:rsidRPr="00643B54">
        <w:rPr>
          <w:spacing w:val="-6"/>
          <w:sz w:val="28"/>
          <w:szCs w:val="28"/>
          <w:lang w:val="pt-BR"/>
        </w:rPr>
        <w:t xml:space="preserve">- </w:t>
      </w:r>
      <w:r w:rsidR="00F85AE1" w:rsidRPr="00643B54">
        <w:rPr>
          <w:spacing w:val="-6"/>
          <w:sz w:val="28"/>
          <w:szCs w:val="28"/>
        </w:rPr>
        <w:t>K</w:t>
      </w:r>
      <w:r w:rsidRPr="00643B54">
        <w:rPr>
          <w:spacing w:val="-6"/>
          <w:sz w:val="28"/>
          <w:szCs w:val="28"/>
          <w:lang w:val="pt-BR"/>
        </w:rPr>
        <w:t>hi vận chuyển tới phòng xét nghiệm</w:t>
      </w:r>
      <w:r w:rsidR="00F85AE1" w:rsidRPr="00643B54">
        <w:rPr>
          <w:spacing w:val="-6"/>
          <w:sz w:val="28"/>
          <w:szCs w:val="28"/>
        </w:rPr>
        <w:t xml:space="preserve"> các mẫu đã bảo quản từ 2-8</w:t>
      </w:r>
      <w:r w:rsidR="00F52839" w:rsidRPr="00643B54">
        <w:rPr>
          <w:sz w:val="28"/>
          <w:szCs w:val="28"/>
          <w:lang w:val="pt-BR"/>
        </w:rPr>
        <w:t>°</w:t>
      </w:r>
      <w:r w:rsidR="00B44B97" w:rsidRPr="00643B54">
        <w:rPr>
          <w:spacing w:val="-6"/>
          <w:sz w:val="28"/>
          <w:szCs w:val="28"/>
        </w:rPr>
        <w:t>C thì trong quá trình vận chuyển vẫn phải bảo đảm nhiệt độ từ 2-8</w:t>
      </w:r>
      <w:r w:rsidR="00F52839" w:rsidRPr="00643B54">
        <w:rPr>
          <w:sz w:val="28"/>
          <w:szCs w:val="28"/>
          <w:lang w:val="pt-BR"/>
        </w:rPr>
        <w:t>°</w:t>
      </w:r>
      <w:r w:rsidR="00B44B97" w:rsidRPr="00643B54">
        <w:rPr>
          <w:spacing w:val="-6"/>
          <w:sz w:val="28"/>
          <w:szCs w:val="28"/>
        </w:rPr>
        <w:t>C</w:t>
      </w:r>
      <w:r w:rsidRPr="00643B54">
        <w:rPr>
          <w:spacing w:val="-6"/>
          <w:sz w:val="28"/>
          <w:szCs w:val="28"/>
          <w:lang w:val="pt-BR"/>
        </w:rPr>
        <w:t>, tránh quá trình đông tan băng nhiều lần, làm giảm chất lượng của bệnh phẩm.</w:t>
      </w:r>
      <w:r w:rsidR="00B44B97" w:rsidRPr="00643B54">
        <w:rPr>
          <w:spacing w:val="-6"/>
          <w:sz w:val="28"/>
          <w:szCs w:val="28"/>
        </w:rPr>
        <w:t xml:space="preserve"> Đối với những mẫu </w:t>
      </w:r>
      <w:r w:rsidR="00B44B97" w:rsidRPr="00643B54">
        <w:rPr>
          <w:sz w:val="28"/>
          <w:szCs w:val="28"/>
          <w:lang w:val="pt-BR"/>
        </w:rPr>
        <w:t>được bảo quản trong -70</w:t>
      </w:r>
      <w:bookmarkStart w:id="20" w:name="OLE_LINK22"/>
      <w:bookmarkStart w:id="21" w:name="OLE_LINK23"/>
      <w:r w:rsidR="00B44B97" w:rsidRPr="00643B54">
        <w:rPr>
          <w:sz w:val="28"/>
          <w:szCs w:val="28"/>
          <w:lang w:val="pt-BR"/>
        </w:rPr>
        <w:t>°</w:t>
      </w:r>
      <w:bookmarkEnd w:id="20"/>
      <w:bookmarkEnd w:id="21"/>
      <w:r w:rsidR="00B44B97" w:rsidRPr="00643B54">
        <w:rPr>
          <w:sz w:val="28"/>
          <w:szCs w:val="28"/>
          <w:lang w:val="pt-BR"/>
        </w:rPr>
        <w:t>C</w:t>
      </w:r>
      <w:r w:rsidR="00B44B97" w:rsidRPr="00643B54">
        <w:rPr>
          <w:sz w:val="28"/>
          <w:szCs w:val="28"/>
        </w:rPr>
        <w:t xml:space="preserve">, khi vận chuyển </w:t>
      </w:r>
      <w:r w:rsidR="00B44B97" w:rsidRPr="00643B54">
        <w:rPr>
          <w:sz w:val="28"/>
          <w:szCs w:val="28"/>
          <w:lang w:val="pt-BR"/>
        </w:rPr>
        <w:t>phải được giữ đông</w:t>
      </w:r>
      <w:r w:rsidR="00B44B97" w:rsidRPr="00643B54">
        <w:rPr>
          <w:sz w:val="28"/>
          <w:szCs w:val="28"/>
        </w:rPr>
        <w:t xml:space="preserve"> băng</w:t>
      </w:r>
      <w:r w:rsidR="00B44B97" w:rsidRPr="00643B54">
        <w:rPr>
          <w:sz w:val="28"/>
          <w:szCs w:val="28"/>
          <w:lang w:val="pt-BR"/>
        </w:rPr>
        <w:t xml:space="preserve"> trong quá trình vận chuyển đến phòng xét nghiệm</w:t>
      </w:r>
      <w:r w:rsidR="00B44B97" w:rsidRPr="00643B54">
        <w:rPr>
          <w:sz w:val="28"/>
          <w:szCs w:val="28"/>
        </w:rPr>
        <w:t>.</w:t>
      </w:r>
    </w:p>
    <w:p w14:paraId="701CD5B9" w14:textId="0D649DD9" w:rsidR="00C64434" w:rsidRPr="00643B54" w:rsidRDefault="00C64434" w:rsidP="00C64434">
      <w:pPr>
        <w:rPr>
          <w:b/>
          <w:sz w:val="28"/>
          <w:szCs w:val="28"/>
          <w:lang w:val="pt-BR"/>
        </w:rPr>
      </w:pPr>
      <w:r w:rsidRPr="00643B54">
        <w:rPr>
          <w:b/>
          <w:bCs/>
          <w:sz w:val="26"/>
          <w:szCs w:val="26"/>
        </w:rPr>
        <w:br w:type="page"/>
      </w:r>
      <w:r w:rsidR="00C55F3E" w:rsidRPr="00643B54">
        <w:rPr>
          <w:b/>
          <w:sz w:val="28"/>
          <w:szCs w:val="28"/>
          <w:lang w:val="pt-BR"/>
        </w:rPr>
        <w:lastRenderedPageBreak/>
        <w:t>Phụ lục 2</w:t>
      </w:r>
      <w:bookmarkStart w:id="22" w:name="_GoBack"/>
      <w:bookmarkEnd w:id="22"/>
    </w:p>
    <w:p w14:paraId="1D400907" w14:textId="77777777" w:rsidR="00C64434" w:rsidRPr="00643B54" w:rsidRDefault="00C64434" w:rsidP="00C64434">
      <w:pPr>
        <w:spacing w:before="120"/>
        <w:jc w:val="center"/>
        <w:rPr>
          <w:b/>
          <w:sz w:val="28"/>
          <w:szCs w:val="28"/>
        </w:rPr>
      </w:pPr>
      <w:r w:rsidRPr="00643B54">
        <w:rPr>
          <w:b/>
          <w:sz w:val="28"/>
          <w:szCs w:val="28"/>
        </w:rPr>
        <w:t>HƯỚNG DẪN SỬ DỤNG CÁC HÓA CHẤT KHỬ TRÙNG CHỨA CLO TRONG CÔNG TÁC PHÒNG CHỐNG DỊCH</w:t>
      </w:r>
    </w:p>
    <w:p w14:paraId="3CA71DE5" w14:textId="77777777" w:rsidR="00C64434" w:rsidRPr="00643B54" w:rsidRDefault="00C64434" w:rsidP="00C64434">
      <w:pPr>
        <w:spacing w:before="120" w:after="120"/>
        <w:contextualSpacing/>
        <w:rPr>
          <w:sz w:val="28"/>
          <w:szCs w:val="28"/>
        </w:rPr>
      </w:pPr>
    </w:p>
    <w:p w14:paraId="7232B78D" w14:textId="77777777" w:rsidR="00C64434" w:rsidRPr="00643B54" w:rsidRDefault="00C64434" w:rsidP="00C64434">
      <w:pPr>
        <w:spacing w:before="120" w:after="120"/>
        <w:jc w:val="both"/>
        <w:rPr>
          <w:b/>
          <w:sz w:val="28"/>
          <w:szCs w:val="28"/>
        </w:rPr>
      </w:pPr>
      <w:r w:rsidRPr="00643B54">
        <w:rPr>
          <w:b/>
          <w:sz w:val="28"/>
          <w:szCs w:val="28"/>
        </w:rPr>
        <w:t xml:space="preserve">1. Giới thiệu </w:t>
      </w:r>
    </w:p>
    <w:p w14:paraId="1EB88281" w14:textId="77777777" w:rsidR="00C64434" w:rsidRPr="00643B54" w:rsidRDefault="00C64434" w:rsidP="00C64434">
      <w:pPr>
        <w:spacing w:before="120" w:after="120"/>
        <w:ind w:firstLine="720"/>
        <w:contextualSpacing/>
        <w:jc w:val="both"/>
        <w:rPr>
          <w:b/>
          <w:sz w:val="28"/>
          <w:szCs w:val="28"/>
        </w:rPr>
      </w:pPr>
      <w:r w:rsidRPr="00643B54">
        <w:rPr>
          <w:sz w:val="28"/>
          <w:szCs w:val="28"/>
        </w:rPr>
        <w:t>Clo (Cl) là một trong những halogen được sử dụng rộng rãi để khử trùng do có hoạt tính diệt trùng cao nhờ phản ứng ôxy hóa khử. Khi hòa tan trong nước, các hóa chất này sẽ giải phóng ra một lượng clo hoạt tính có tác dụng diệt trùng. Các hóa chất có chứa clo thường sử dụng bao gồm:</w:t>
      </w:r>
    </w:p>
    <w:p w14:paraId="27734018" w14:textId="55C7F29B" w:rsidR="00C64434" w:rsidRPr="00643B54" w:rsidRDefault="00C64434" w:rsidP="00C64434">
      <w:pPr>
        <w:spacing w:before="120" w:after="120"/>
        <w:ind w:firstLine="720"/>
        <w:jc w:val="both"/>
        <w:rPr>
          <w:sz w:val="28"/>
          <w:szCs w:val="28"/>
        </w:rPr>
      </w:pPr>
      <w:r w:rsidRPr="00643B54">
        <w:rPr>
          <w:sz w:val="28"/>
          <w:szCs w:val="28"/>
        </w:rPr>
        <w:t>-</w:t>
      </w:r>
      <w:r w:rsidR="00F52839" w:rsidRPr="00643B54">
        <w:rPr>
          <w:sz w:val="28"/>
          <w:szCs w:val="28"/>
        </w:rPr>
        <w:t xml:space="preserve"> Cloramin B hàm lượng 25% -</w:t>
      </w:r>
      <w:r w:rsidR="00B12FD4" w:rsidRPr="00643B54">
        <w:rPr>
          <w:sz w:val="28"/>
          <w:szCs w:val="28"/>
        </w:rPr>
        <w:t xml:space="preserve"> 27</w:t>
      </w:r>
      <w:r w:rsidRPr="00643B54">
        <w:rPr>
          <w:sz w:val="28"/>
          <w:szCs w:val="28"/>
        </w:rPr>
        <w:t xml:space="preserve">% clo hoạt tính </w:t>
      </w:r>
    </w:p>
    <w:p w14:paraId="0B6E9929" w14:textId="77777777" w:rsidR="00C64434" w:rsidRPr="00643B54" w:rsidRDefault="00C64434" w:rsidP="00C64434">
      <w:pPr>
        <w:spacing w:before="120" w:after="120"/>
        <w:ind w:firstLine="720"/>
        <w:jc w:val="both"/>
        <w:rPr>
          <w:sz w:val="28"/>
          <w:szCs w:val="28"/>
        </w:rPr>
      </w:pPr>
      <w:r w:rsidRPr="00643B54">
        <w:rPr>
          <w:sz w:val="28"/>
          <w:szCs w:val="28"/>
          <w:lang w:val="fr-FR"/>
        </w:rPr>
        <w:t xml:space="preserve">- </w:t>
      </w:r>
      <w:r w:rsidRPr="00643B54">
        <w:rPr>
          <w:sz w:val="28"/>
          <w:szCs w:val="28"/>
        </w:rPr>
        <w:t>Cloramin T</w:t>
      </w:r>
    </w:p>
    <w:p w14:paraId="2CF67577" w14:textId="77777777" w:rsidR="00C64434" w:rsidRPr="00643B54" w:rsidRDefault="00C64434" w:rsidP="00C64434">
      <w:pPr>
        <w:spacing w:before="120" w:after="120"/>
        <w:ind w:firstLine="720"/>
        <w:jc w:val="both"/>
        <w:rPr>
          <w:sz w:val="28"/>
          <w:szCs w:val="28"/>
        </w:rPr>
      </w:pPr>
      <w:r w:rsidRPr="00643B54">
        <w:rPr>
          <w:sz w:val="28"/>
          <w:szCs w:val="28"/>
          <w:lang w:val="fr-FR"/>
        </w:rPr>
        <w:t xml:space="preserve">- </w:t>
      </w:r>
      <w:r w:rsidRPr="00643B54">
        <w:rPr>
          <w:sz w:val="28"/>
          <w:szCs w:val="28"/>
        </w:rPr>
        <w:t>Canxi hypocloride (Clorua vôi)</w:t>
      </w:r>
    </w:p>
    <w:p w14:paraId="06051938" w14:textId="77777777" w:rsidR="00C64434" w:rsidRPr="00643B54" w:rsidRDefault="00C64434" w:rsidP="00C64434">
      <w:pPr>
        <w:spacing w:before="120" w:after="120"/>
        <w:ind w:firstLine="720"/>
        <w:jc w:val="both"/>
        <w:rPr>
          <w:sz w:val="28"/>
          <w:szCs w:val="28"/>
        </w:rPr>
      </w:pPr>
      <w:r w:rsidRPr="00643B54">
        <w:rPr>
          <w:sz w:val="28"/>
          <w:szCs w:val="28"/>
        </w:rPr>
        <w:t>- Bột Natri dichloroisocianurate</w:t>
      </w:r>
    </w:p>
    <w:p w14:paraId="0CA53BA9" w14:textId="77777777" w:rsidR="00C64434" w:rsidRPr="00643B54" w:rsidRDefault="00C64434" w:rsidP="00C64434">
      <w:pPr>
        <w:spacing w:before="120" w:after="120"/>
        <w:ind w:firstLine="720"/>
        <w:jc w:val="both"/>
        <w:rPr>
          <w:sz w:val="28"/>
          <w:szCs w:val="28"/>
        </w:rPr>
      </w:pPr>
      <w:r w:rsidRPr="00643B54">
        <w:rPr>
          <w:sz w:val="28"/>
          <w:szCs w:val="28"/>
        </w:rPr>
        <w:t>- Nước Javen (Natri hypocloride hoặc Kali hyphocloride).</w:t>
      </w:r>
    </w:p>
    <w:p w14:paraId="39EE6C5B" w14:textId="77777777" w:rsidR="00C64434" w:rsidRPr="00643B54" w:rsidRDefault="00C64434" w:rsidP="00C64434">
      <w:pPr>
        <w:spacing w:before="120" w:after="120"/>
        <w:jc w:val="both"/>
        <w:rPr>
          <w:sz w:val="28"/>
          <w:szCs w:val="28"/>
        </w:rPr>
      </w:pPr>
      <w:r w:rsidRPr="00643B54">
        <w:rPr>
          <w:b/>
          <w:sz w:val="28"/>
          <w:szCs w:val="28"/>
        </w:rPr>
        <w:t>2. Sử dụng các hóa chất chứa clo trong công tác phòng chống dịch</w:t>
      </w:r>
    </w:p>
    <w:p w14:paraId="0ABFAE1D" w14:textId="7792C2AC" w:rsidR="00C64434" w:rsidRPr="00643B54" w:rsidRDefault="00C64434" w:rsidP="00C64434">
      <w:pPr>
        <w:spacing w:before="120" w:after="120"/>
        <w:ind w:firstLine="720"/>
        <w:contextualSpacing/>
        <w:jc w:val="both"/>
        <w:rPr>
          <w:b/>
          <w:sz w:val="28"/>
          <w:szCs w:val="28"/>
        </w:rPr>
      </w:pPr>
      <w:r w:rsidRPr="00643B54">
        <w:rPr>
          <w:sz w:val="28"/>
          <w:szCs w:val="28"/>
        </w:rPr>
        <w:t xml:space="preserve">- Trong công tác phòng chống dịch, các dung dịch pha từ các hóa chất chứa clo với </w:t>
      </w:r>
      <w:r w:rsidR="00B12FD4" w:rsidRPr="00643B54">
        <w:rPr>
          <w:b/>
          <w:sz w:val="28"/>
          <w:szCs w:val="28"/>
        </w:rPr>
        <w:t xml:space="preserve">nồng độ 0,05 và 0,1% </w:t>
      </w:r>
      <w:r w:rsidRPr="00643B54">
        <w:rPr>
          <w:b/>
          <w:sz w:val="28"/>
          <w:szCs w:val="28"/>
        </w:rPr>
        <w:t>clo hoạt tính</w:t>
      </w:r>
      <w:r w:rsidRPr="00643B54">
        <w:rPr>
          <w:sz w:val="28"/>
          <w:szCs w:val="28"/>
        </w:rPr>
        <w:t xml:space="preserve"> thường được sử dụng tùy theo mục đích và cách thức của việc khử trùng. Việc tính nồng độ dung dịch phải dựa vào clo hoạt tính.</w:t>
      </w:r>
    </w:p>
    <w:p w14:paraId="768733D9" w14:textId="77777777" w:rsidR="00C64434" w:rsidRPr="00643B54" w:rsidRDefault="00C64434" w:rsidP="00C64434">
      <w:pPr>
        <w:spacing w:before="120" w:after="120"/>
        <w:ind w:firstLine="720"/>
        <w:jc w:val="both"/>
        <w:rPr>
          <w:sz w:val="28"/>
          <w:szCs w:val="28"/>
        </w:rPr>
      </w:pPr>
      <w:r w:rsidRPr="00643B54">
        <w:rPr>
          <w:sz w:val="28"/>
          <w:szCs w:val="28"/>
        </w:rPr>
        <w:t>- Vì các hóa chất khác nhau có hàm lượng clo hoạt tính khác nhau, cho nên phải tính toán đủ khối lượng hóa chất cần thiết để đạt được dung dịch có nồng độ clo hoạt tính muốn sử dụng.</w:t>
      </w:r>
    </w:p>
    <w:p w14:paraId="3BDCF734" w14:textId="77777777" w:rsidR="00C64434" w:rsidRPr="00643B54" w:rsidRDefault="00C64434" w:rsidP="00C64434">
      <w:pPr>
        <w:spacing w:before="120" w:after="240"/>
        <w:ind w:firstLine="720"/>
        <w:jc w:val="both"/>
        <w:rPr>
          <w:sz w:val="28"/>
          <w:szCs w:val="28"/>
        </w:rPr>
      </w:pPr>
      <w:r w:rsidRPr="00643B54">
        <w:rPr>
          <w:sz w:val="28"/>
          <w:szCs w:val="28"/>
        </w:rPr>
        <w:t>- Lượng hóa chất chứa clo cần để pha số lít dung dịch với nồng độ clo hoạt tính theo yêu cầu được tính theo công thức sau:</w:t>
      </w:r>
    </w:p>
    <w:p w14:paraId="27046AF9" w14:textId="77777777" w:rsidR="00C64434" w:rsidRPr="00643B54" w:rsidRDefault="00C64434" w:rsidP="00C64434">
      <w:pPr>
        <w:pBdr>
          <w:top w:val="single" w:sz="18" w:space="1" w:color="auto"/>
          <w:left w:val="single" w:sz="18" w:space="4" w:color="auto"/>
          <w:bottom w:val="single" w:sz="18" w:space="1" w:color="auto"/>
          <w:right w:val="single" w:sz="18" w:space="4" w:color="auto"/>
        </w:pBdr>
        <w:autoSpaceDE w:val="0"/>
        <w:autoSpaceDN w:val="0"/>
        <w:adjustRightInd w:val="0"/>
        <w:spacing w:before="120" w:after="120"/>
        <w:ind w:left="3261" w:right="-41" w:hanging="3141"/>
      </w:pPr>
      <w:r w:rsidRPr="00643B54">
        <w:rPr>
          <w:b/>
        </w:rPr>
        <w:t xml:space="preserve">                                           </w:t>
      </w:r>
      <w:r w:rsidRPr="00643B54">
        <w:t>Nồng độ clo hoạt tính của dung dịch cần pha (%) X số lít</w:t>
      </w:r>
    </w:p>
    <w:p w14:paraId="6F888734" w14:textId="77777777" w:rsidR="00C64434" w:rsidRPr="00643B54" w:rsidRDefault="00C64434" w:rsidP="00C64434">
      <w:pPr>
        <w:pBdr>
          <w:top w:val="single" w:sz="18" w:space="1" w:color="auto"/>
          <w:left w:val="single" w:sz="18" w:space="4" w:color="auto"/>
          <w:bottom w:val="single" w:sz="18" w:space="1" w:color="auto"/>
          <w:right w:val="single" w:sz="18" w:space="4" w:color="auto"/>
        </w:pBdr>
        <w:autoSpaceDE w:val="0"/>
        <w:autoSpaceDN w:val="0"/>
        <w:adjustRightInd w:val="0"/>
        <w:spacing w:before="120" w:after="120"/>
        <w:ind w:left="2977" w:right="-41" w:hanging="2857"/>
        <w:rPr>
          <w:vertAlign w:val="superscript"/>
        </w:rPr>
      </w:pPr>
      <w:r w:rsidRPr="00643B54">
        <w:t>Lượng hóa chất (gam) =   ------------------------------------------------------------------------ X 1000                                                               Hàm lượng clo hoạt tính của hóa chất sử dụng (%)</w:t>
      </w:r>
      <w:r w:rsidRPr="00643B54">
        <w:rPr>
          <w:vertAlign w:val="superscript"/>
        </w:rPr>
        <w:t>*</w:t>
      </w:r>
    </w:p>
    <w:p w14:paraId="63B7D14C" w14:textId="77777777" w:rsidR="00C64434" w:rsidRPr="00643B54" w:rsidRDefault="00C64434" w:rsidP="00C64434">
      <w:pPr>
        <w:autoSpaceDE w:val="0"/>
        <w:autoSpaceDN w:val="0"/>
        <w:adjustRightInd w:val="0"/>
        <w:spacing w:before="240" w:after="120"/>
        <w:jc w:val="both"/>
        <w:rPr>
          <w:i/>
          <w:sz w:val="28"/>
          <w:szCs w:val="28"/>
        </w:rPr>
      </w:pPr>
      <w:r w:rsidRPr="00643B54">
        <w:rPr>
          <w:i/>
          <w:sz w:val="28"/>
          <w:szCs w:val="28"/>
        </w:rPr>
        <w:t>* Hàm lượng clo hoạt tính của hóa chất sử dụng luôn được nhà sản xuất ghi trên nhãn, bao bì hoặc bảng hướng dẫn sử dụng sản phẩm.</w:t>
      </w:r>
    </w:p>
    <w:p w14:paraId="1DE530BF" w14:textId="77777777" w:rsidR="00C64434" w:rsidRPr="00643B54" w:rsidRDefault="00C64434" w:rsidP="00C64434">
      <w:pPr>
        <w:tabs>
          <w:tab w:val="left" w:pos="1134"/>
        </w:tabs>
        <w:autoSpaceDE w:val="0"/>
        <w:autoSpaceDN w:val="0"/>
        <w:adjustRightInd w:val="0"/>
        <w:spacing w:before="120" w:after="120"/>
        <w:jc w:val="both"/>
        <w:rPr>
          <w:i/>
          <w:sz w:val="28"/>
          <w:szCs w:val="28"/>
        </w:rPr>
      </w:pPr>
      <w:r w:rsidRPr="00643B54">
        <w:rPr>
          <w:i/>
          <w:sz w:val="28"/>
          <w:szCs w:val="28"/>
        </w:rPr>
        <w:t xml:space="preserve">* Ví dụ: </w:t>
      </w:r>
    </w:p>
    <w:p w14:paraId="7C8BC495" w14:textId="159B5714" w:rsidR="00C64434" w:rsidRPr="00643B54" w:rsidRDefault="00C64434" w:rsidP="00C64434">
      <w:pPr>
        <w:spacing w:before="120" w:after="120"/>
        <w:ind w:firstLine="720"/>
        <w:jc w:val="both"/>
        <w:rPr>
          <w:sz w:val="28"/>
          <w:szCs w:val="28"/>
        </w:rPr>
      </w:pPr>
      <w:r w:rsidRPr="00643B54">
        <w:rPr>
          <w:sz w:val="28"/>
          <w:szCs w:val="28"/>
        </w:rPr>
        <w:t>- Để pha 10 lít dung dịch có nồng độ clo hoạt tính 0,</w:t>
      </w:r>
      <w:r w:rsidR="002C26EB" w:rsidRPr="00643B54">
        <w:rPr>
          <w:sz w:val="28"/>
          <w:szCs w:val="28"/>
        </w:rPr>
        <w:t>0</w:t>
      </w:r>
      <w:r w:rsidRPr="00643B54">
        <w:rPr>
          <w:sz w:val="28"/>
          <w:szCs w:val="28"/>
        </w:rPr>
        <w:t>5% từ bột cloramin B 25% clo hoạt tính, cần: (0,05 x 10 / 25) x 1000 = 20 gam.</w:t>
      </w:r>
    </w:p>
    <w:p w14:paraId="190186FC" w14:textId="03685FBA" w:rsidR="00C64434" w:rsidRPr="00643B54" w:rsidRDefault="00C64434" w:rsidP="00C64434">
      <w:pPr>
        <w:spacing w:before="120" w:after="120"/>
        <w:ind w:firstLine="720"/>
        <w:jc w:val="both"/>
        <w:rPr>
          <w:sz w:val="28"/>
          <w:szCs w:val="28"/>
        </w:rPr>
      </w:pPr>
      <w:r w:rsidRPr="00643B54">
        <w:rPr>
          <w:sz w:val="28"/>
          <w:szCs w:val="28"/>
        </w:rPr>
        <w:t>- Để pha 10 lít dung dịch có nồng độ clo hoạt tính 0,</w:t>
      </w:r>
      <w:r w:rsidR="002C26EB" w:rsidRPr="00643B54">
        <w:rPr>
          <w:sz w:val="28"/>
          <w:szCs w:val="28"/>
        </w:rPr>
        <w:t>0</w:t>
      </w:r>
      <w:r w:rsidRPr="00643B54">
        <w:rPr>
          <w:sz w:val="28"/>
          <w:szCs w:val="28"/>
        </w:rPr>
        <w:t>5% từ bột canxi hypocloride 70% clo hoạt tính, cần: (0,05 x 10 / 70 ) x 1000 = 7,2 gam.</w:t>
      </w:r>
    </w:p>
    <w:p w14:paraId="6AA438F4" w14:textId="562D24A8" w:rsidR="00C64434" w:rsidRPr="00643B54" w:rsidRDefault="00C64434" w:rsidP="00C64434">
      <w:pPr>
        <w:spacing w:before="120" w:after="120"/>
        <w:ind w:firstLine="720"/>
        <w:jc w:val="both"/>
        <w:rPr>
          <w:sz w:val="28"/>
          <w:szCs w:val="28"/>
        </w:rPr>
      </w:pPr>
      <w:r w:rsidRPr="00643B54">
        <w:rPr>
          <w:sz w:val="28"/>
          <w:szCs w:val="28"/>
        </w:rPr>
        <w:t>- Để pha 10 lít dung dịch có nồng độ clo hoạt tính 0,</w:t>
      </w:r>
      <w:r w:rsidR="002C26EB" w:rsidRPr="00643B54">
        <w:rPr>
          <w:sz w:val="28"/>
          <w:szCs w:val="28"/>
        </w:rPr>
        <w:t>0</w:t>
      </w:r>
      <w:r w:rsidRPr="00643B54">
        <w:rPr>
          <w:sz w:val="28"/>
          <w:szCs w:val="28"/>
        </w:rPr>
        <w:t>5% từ bột natri dichloroisocianurate 60% clo hoạt tính, cần: (0,05 x 10 / 60)  x 1000 = 8,4 gam.</w:t>
      </w:r>
    </w:p>
    <w:p w14:paraId="3929C674" w14:textId="77777777" w:rsidR="00C64434" w:rsidRPr="00643B54" w:rsidRDefault="00C64434" w:rsidP="00C64434">
      <w:pPr>
        <w:spacing w:before="120" w:after="120"/>
        <w:rPr>
          <w:i/>
          <w:sz w:val="28"/>
          <w:szCs w:val="28"/>
        </w:rPr>
      </w:pPr>
    </w:p>
    <w:p w14:paraId="12AF1381" w14:textId="77777777" w:rsidR="00C64434" w:rsidRPr="00643B54" w:rsidRDefault="00C64434" w:rsidP="00C64434">
      <w:pPr>
        <w:spacing w:before="120" w:after="120"/>
        <w:rPr>
          <w:sz w:val="28"/>
          <w:szCs w:val="28"/>
        </w:rPr>
      </w:pPr>
      <w:r w:rsidRPr="00643B54">
        <w:rPr>
          <w:sz w:val="28"/>
          <w:szCs w:val="28"/>
        </w:rPr>
        <w:lastRenderedPageBreak/>
        <w:t>Bảng 1:</w:t>
      </w:r>
      <w:r w:rsidRPr="00643B54">
        <w:rPr>
          <w:i/>
          <w:sz w:val="28"/>
          <w:szCs w:val="28"/>
        </w:rPr>
        <w:t xml:space="preserve"> </w:t>
      </w:r>
      <w:r w:rsidRPr="00643B54">
        <w:rPr>
          <w:sz w:val="28"/>
          <w:szCs w:val="28"/>
        </w:rPr>
        <w:t>Lượng hóa chất chứa clo để pha 10 lít dung dịch với các nồng độ clo hoạt tính thường sử dụng trong công tác phòng chống dịch</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5"/>
        <w:gridCol w:w="2069"/>
        <w:gridCol w:w="2143"/>
      </w:tblGrid>
      <w:tr w:rsidR="002C26EB" w:rsidRPr="00643B54" w14:paraId="0CD828AD" w14:textId="59168DA4" w:rsidTr="002C26EB">
        <w:trPr>
          <w:trHeight w:val="1224"/>
        </w:trPr>
        <w:tc>
          <w:tcPr>
            <w:tcW w:w="2718" w:type="pct"/>
            <w:vMerge w:val="restart"/>
            <w:vAlign w:val="center"/>
          </w:tcPr>
          <w:p w14:paraId="618BFAA7" w14:textId="77777777" w:rsidR="002C26EB" w:rsidRPr="00643B54" w:rsidRDefault="002C26EB" w:rsidP="00C83033">
            <w:pPr>
              <w:spacing w:before="120" w:after="120"/>
              <w:jc w:val="center"/>
              <w:rPr>
                <w:b/>
                <w:sz w:val="28"/>
                <w:szCs w:val="28"/>
              </w:rPr>
            </w:pPr>
            <w:r w:rsidRPr="00643B54">
              <w:rPr>
                <w:b/>
                <w:sz w:val="28"/>
                <w:szCs w:val="28"/>
              </w:rPr>
              <w:t xml:space="preserve">Tên hóa chất </w:t>
            </w:r>
            <w:r w:rsidRPr="00643B54">
              <w:rPr>
                <w:b/>
                <w:sz w:val="28"/>
                <w:szCs w:val="28"/>
              </w:rPr>
              <w:br/>
              <w:t>(hàm lượng clo hoạt tính)</w:t>
            </w:r>
          </w:p>
        </w:tc>
        <w:tc>
          <w:tcPr>
            <w:tcW w:w="2282" w:type="pct"/>
            <w:gridSpan w:val="2"/>
            <w:vAlign w:val="center"/>
          </w:tcPr>
          <w:p w14:paraId="521BBAC0" w14:textId="77777777" w:rsidR="002C26EB" w:rsidRPr="00643B54" w:rsidRDefault="002C26EB" w:rsidP="00C83033">
            <w:pPr>
              <w:spacing w:before="120" w:after="120"/>
              <w:jc w:val="center"/>
              <w:rPr>
                <w:b/>
                <w:sz w:val="28"/>
                <w:szCs w:val="28"/>
              </w:rPr>
            </w:pPr>
            <w:r w:rsidRPr="00643B54">
              <w:rPr>
                <w:b/>
                <w:sz w:val="28"/>
                <w:szCs w:val="28"/>
              </w:rPr>
              <w:t>Lượng hóa chất cần để pha 10 lít dung dịch có nồng độ clo hoạt tính</w:t>
            </w:r>
          </w:p>
        </w:tc>
      </w:tr>
      <w:tr w:rsidR="00B71D28" w:rsidRPr="00643B54" w14:paraId="76083D9C" w14:textId="77777777" w:rsidTr="00B71D28">
        <w:trPr>
          <w:trHeight w:val="578"/>
        </w:trPr>
        <w:tc>
          <w:tcPr>
            <w:tcW w:w="2718" w:type="pct"/>
            <w:vMerge/>
            <w:vAlign w:val="center"/>
          </w:tcPr>
          <w:p w14:paraId="5B9D2EEA" w14:textId="77777777" w:rsidR="00B71D28" w:rsidRPr="00643B54" w:rsidRDefault="00B71D28" w:rsidP="00C83033">
            <w:pPr>
              <w:spacing w:before="120" w:after="120"/>
              <w:jc w:val="center"/>
              <w:rPr>
                <w:sz w:val="28"/>
                <w:szCs w:val="28"/>
              </w:rPr>
            </w:pPr>
          </w:p>
        </w:tc>
        <w:tc>
          <w:tcPr>
            <w:tcW w:w="1121" w:type="pct"/>
            <w:shd w:val="clear" w:color="auto" w:fill="auto"/>
            <w:vAlign w:val="center"/>
          </w:tcPr>
          <w:p w14:paraId="381DBE72" w14:textId="77777777" w:rsidR="00B71D28" w:rsidRPr="00643B54" w:rsidRDefault="00B71D28" w:rsidP="00C83033">
            <w:pPr>
              <w:spacing w:before="120" w:after="120"/>
              <w:jc w:val="center"/>
              <w:rPr>
                <w:b/>
                <w:sz w:val="28"/>
                <w:szCs w:val="28"/>
              </w:rPr>
            </w:pPr>
            <w:r w:rsidRPr="00643B54">
              <w:rPr>
                <w:b/>
                <w:sz w:val="28"/>
                <w:szCs w:val="28"/>
              </w:rPr>
              <w:t>0,05%</w:t>
            </w:r>
          </w:p>
        </w:tc>
        <w:tc>
          <w:tcPr>
            <w:tcW w:w="1162" w:type="pct"/>
            <w:shd w:val="clear" w:color="auto" w:fill="auto"/>
            <w:vAlign w:val="center"/>
          </w:tcPr>
          <w:p w14:paraId="2A646F11" w14:textId="2C9FDBFE" w:rsidR="00B71D28" w:rsidRPr="00643B54" w:rsidRDefault="00B71D28" w:rsidP="00C83033">
            <w:pPr>
              <w:spacing w:before="120" w:after="120"/>
              <w:jc w:val="center"/>
              <w:rPr>
                <w:b/>
                <w:sz w:val="28"/>
                <w:szCs w:val="28"/>
              </w:rPr>
            </w:pPr>
            <w:r w:rsidRPr="00643B54">
              <w:rPr>
                <w:b/>
                <w:sz w:val="28"/>
                <w:szCs w:val="28"/>
                <w:lang w:val="en-US"/>
              </w:rPr>
              <w:t>0,1%</w:t>
            </w:r>
          </w:p>
        </w:tc>
      </w:tr>
      <w:tr w:rsidR="00B71D28" w:rsidRPr="00643B54" w14:paraId="232B6BCA" w14:textId="77777777" w:rsidTr="00B71D28">
        <w:trPr>
          <w:trHeight w:val="578"/>
        </w:trPr>
        <w:tc>
          <w:tcPr>
            <w:tcW w:w="2718" w:type="pct"/>
            <w:vAlign w:val="center"/>
          </w:tcPr>
          <w:p w14:paraId="353075F2" w14:textId="77777777" w:rsidR="00B71D28" w:rsidRPr="00643B54" w:rsidRDefault="00B71D28" w:rsidP="00C83033">
            <w:pPr>
              <w:spacing w:before="120" w:after="120"/>
              <w:rPr>
                <w:sz w:val="28"/>
                <w:szCs w:val="28"/>
              </w:rPr>
            </w:pPr>
            <w:r w:rsidRPr="00643B54">
              <w:rPr>
                <w:sz w:val="28"/>
                <w:szCs w:val="28"/>
              </w:rPr>
              <w:t xml:space="preserve">Cloramin B 25% </w:t>
            </w:r>
          </w:p>
        </w:tc>
        <w:tc>
          <w:tcPr>
            <w:tcW w:w="1121" w:type="pct"/>
            <w:shd w:val="clear" w:color="auto" w:fill="auto"/>
            <w:vAlign w:val="center"/>
          </w:tcPr>
          <w:p w14:paraId="1F298A86" w14:textId="77777777" w:rsidR="00B71D28" w:rsidRPr="00643B54" w:rsidRDefault="00B71D28" w:rsidP="00C83033">
            <w:pPr>
              <w:spacing w:before="120" w:after="120"/>
              <w:jc w:val="center"/>
              <w:rPr>
                <w:sz w:val="28"/>
                <w:szCs w:val="28"/>
              </w:rPr>
            </w:pPr>
            <w:r w:rsidRPr="00643B54">
              <w:rPr>
                <w:sz w:val="28"/>
                <w:szCs w:val="28"/>
              </w:rPr>
              <w:t>20g</w:t>
            </w:r>
          </w:p>
        </w:tc>
        <w:tc>
          <w:tcPr>
            <w:tcW w:w="1162" w:type="pct"/>
            <w:shd w:val="clear" w:color="auto" w:fill="auto"/>
            <w:vAlign w:val="center"/>
          </w:tcPr>
          <w:p w14:paraId="707200ED" w14:textId="2007A20D" w:rsidR="00B71D28" w:rsidRPr="00643B54" w:rsidRDefault="00B71D28" w:rsidP="00C83033">
            <w:pPr>
              <w:spacing w:before="120" w:after="120"/>
              <w:jc w:val="center"/>
              <w:rPr>
                <w:sz w:val="28"/>
                <w:szCs w:val="28"/>
              </w:rPr>
            </w:pPr>
            <w:r w:rsidRPr="00643B54">
              <w:rPr>
                <w:sz w:val="28"/>
                <w:szCs w:val="28"/>
                <w:lang w:val="en-US"/>
              </w:rPr>
              <w:t>40g</w:t>
            </w:r>
          </w:p>
        </w:tc>
      </w:tr>
      <w:tr w:rsidR="00B71D28" w:rsidRPr="00643B54" w14:paraId="7E003BA5" w14:textId="77777777" w:rsidTr="00B71D28">
        <w:trPr>
          <w:trHeight w:val="567"/>
        </w:trPr>
        <w:tc>
          <w:tcPr>
            <w:tcW w:w="2718" w:type="pct"/>
            <w:vAlign w:val="center"/>
          </w:tcPr>
          <w:p w14:paraId="53D2D8AF" w14:textId="77777777" w:rsidR="00B71D28" w:rsidRPr="00643B54" w:rsidRDefault="00B71D28" w:rsidP="00C83033">
            <w:pPr>
              <w:spacing w:before="120" w:after="120"/>
              <w:rPr>
                <w:sz w:val="28"/>
                <w:szCs w:val="28"/>
              </w:rPr>
            </w:pPr>
            <w:r w:rsidRPr="00643B54">
              <w:rPr>
                <w:sz w:val="28"/>
                <w:szCs w:val="28"/>
              </w:rPr>
              <w:t>Canxi HypoCloride (70%)</w:t>
            </w:r>
          </w:p>
        </w:tc>
        <w:tc>
          <w:tcPr>
            <w:tcW w:w="1121" w:type="pct"/>
            <w:shd w:val="clear" w:color="auto" w:fill="auto"/>
            <w:vAlign w:val="center"/>
          </w:tcPr>
          <w:p w14:paraId="5ACF832B" w14:textId="77777777" w:rsidR="00B71D28" w:rsidRPr="00643B54" w:rsidRDefault="00B71D28" w:rsidP="00C83033">
            <w:pPr>
              <w:spacing w:before="120" w:after="120"/>
              <w:jc w:val="center"/>
              <w:rPr>
                <w:sz w:val="28"/>
                <w:szCs w:val="28"/>
              </w:rPr>
            </w:pPr>
            <w:r w:rsidRPr="00643B54">
              <w:rPr>
                <w:sz w:val="28"/>
                <w:szCs w:val="28"/>
              </w:rPr>
              <w:t>7,2g</w:t>
            </w:r>
          </w:p>
        </w:tc>
        <w:tc>
          <w:tcPr>
            <w:tcW w:w="1162" w:type="pct"/>
            <w:shd w:val="clear" w:color="auto" w:fill="auto"/>
            <w:vAlign w:val="center"/>
          </w:tcPr>
          <w:p w14:paraId="108AC521" w14:textId="701F2FD6" w:rsidR="00B71D28" w:rsidRPr="00643B54" w:rsidRDefault="00B71D28" w:rsidP="00C83033">
            <w:pPr>
              <w:spacing w:before="120" w:after="120"/>
              <w:jc w:val="center"/>
              <w:rPr>
                <w:sz w:val="28"/>
                <w:szCs w:val="28"/>
              </w:rPr>
            </w:pPr>
            <w:r w:rsidRPr="00643B54">
              <w:rPr>
                <w:sz w:val="28"/>
                <w:szCs w:val="28"/>
                <w:lang w:val="en-US"/>
              </w:rPr>
              <w:t>14,4</w:t>
            </w:r>
            <w:r w:rsidRPr="00643B54">
              <w:rPr>
                <w:sz w:val="28"/>
                <w:szCs w:val="28"/>
              </w:rPr>
              <w:t>g</w:t>
            </w:r>
          </w:p>
        </w:tc>
      </w:tr>
      <w:tr w:rsidR="00B71D28" w:rsidRPr="00643B54" w14:paraId="51F8D8A3" w14:textId="77777777" w:rsidTr="00B71D28">
        <w:trPr>
          <w:trHeight w:val="895"/>
        </w:trPr>
        <w:tc>
          <w:tcPr>
            <w:tcW w:w="2718" w:type="pct"/>
            <w:vAlign w:val="center"/>
          </w:tcPr>
          <w:p w14:paraId="69FD1E6D" w14:textId="77777777" w:rsidR="00B71D28" w:rsidRPr="00643B54" w:rsidRDefault="00B71D28" w:rsidP="00C83033">
            <w:pPr>
              <w:spacing w:before="120" w:after="120"/>
              <w:rPr>
                <w:sz w:val="28"/>
                <w:szCs w:val="28"/>
              </w:rPr>
            </w:pPr>
            <w:r w:rsidRPr="00643B54">
              <w:rPr>
                <w:sz w:val="28"/>
                <w:szCs w:val="28"/>
              </w:rPr>
              <w:t>Bột Natri dichloroisocianurate (60%)</w:t>
            </w:r>
          </w:p>
        </w:tc>
        <w:tc>
          <w:tcPr>
            <w:tcW w:w="1121" w:type="pct"/>
            <w:shd w:val="clear" w:color="auto" w:fill="auto"/>
            <w:vAlign w:val="center"/>
          </w:tcPr>
          <w:p w14:paraId="2E85349C" w14:textId="77777777" w:rsidR="00B71D28" w:rsidRPr="00643B54" w:rsidRDefault="00B71D28" w:rsidP="00C83033">
            <w:pPr>
              <w:spacing w:before="120" w:after="120"/>
              <w:jc w:val="center"/>
              <w:rPr>
                <w:sz w:val="28"/>
                <w:szCs w:val="28"/>
              </w:rPr>
            </w:pPr>
            <w:r w:rsidRPr="00643B54">
              <w:rPr>
                <w:sz w:val="28"/>
                <w:szCs w:val="28"/>
              </w:rPr>
              <w:t>8,4g</w:t>
            </w:r>
          </w:p>
        </w:tc>
        <w:tc>
          <w:tcPr>
            <w:tcW w:w="1162" w:type="pct"/>
            <w:shd w:val="clear" w:color="auto" w:fill="auto"/>
            <w:vAlign w:val="center"/>
          </w:tcPr>
          <w:p w14:paraId="7E222453" w14:textId="55537ED6" w:rsidR="00B71D28" w:rsidRPr="00643B54" w:rsidRDefault="00B71D28" w:rsidP="00C83033">
            <w:pPr>
              <w:spacing w:before="120" w:after="120"/>
              <w:jc w:val="center"/>
              <w:rPr>
                <w:sz w:val="28"/>
                <w:szCs w:val="28"/>
              </w:rPr>
            </w:pPr>
            <w:r w:rsidRPr="00643B54">
              <w:rPr>
                <w:sz w:val="28"/>
                <w:szCs w:val="28"/>
                <w:lang w:val="en-US"/>
              </w:rPr>
              <w:t>16,8g</w:t>
            </w:r>
          </w:p>
        </w:tc>
      </w:tr>
    </w:tbl>
    <w:p w14:paraId="529BC6D8" w14:textId="77777777" w:rsidR="00C64434" w:rsidRPr="00643B54" w:rsidRDefault="00C64434" w:rsidP="00C64434">
      <w:pPr>
        <w:spacing w:before="120" w:after="120"/>
        <w:ind w:right="-41"/>
        <w:rPr>
          <w:sz w:val="28"/>
          <w:szCs w:val="28"/>
        </w:rPr>
      </w:pPr>
      <w:r w:rsidRPr="00643B54">
        <w:rPr>
          <w:b/>
          <w:sz w:val="28"/>
          <w:szCs w:val="28"/>
        </w:rPr>
        <w:t>3. Cách pha</w:t>
      </w:r>
    </w:p>
    <w:p w14:paraId="3D28404F" w14:textId="77777777" w:rsidR="00C64434" w:rsidRPr="00643B54" w:rsidRDefault="00C64434" w:rsidP="00C64434">
      <w:pPr>
        <w:spacing w:before="120" w:after="120"/>
        <w:ind w:right="-41" w:firstLine="720"/>
        <w:rPr>
          <w:sz w:val="28"/>
          <w:szCs w:val="28"/>
        </w:rPr>
      </w:pPr>
      <w:r w:rsidRPr="00643B54">
        <w:rPr>
          <w:sz w:val="28"/>
          <w:szCs w:val="28"/>
        </w:rPr>
        <w:t xml:space="preserve">- Hòa tan hoàn toàn lượng hóa chất cần thiết cho vừa đủ 10 lít nước sạch. </w:t>
      </w:r>
    </w:p>
    <w:p w14:paraId="4C37E97F" w14:textId="77777777" w:rsidR="00C64434" w:rsidRPr="00643B54" w:rsidRDefault="00C64434" w:rsidP="00C64434">
      <w:pPr>
        <w:spacing w:before="120" w:after="120"/>
        <w:ind w:firstLine="720"/>
        <w:jc w:val="both"/>
        <w:rPr>
          <w:sz w:val="28"/>
          <w:szCs w:val="28"/>
        </w:rPr>
      </w:pPr>
      <w:r w:rsidRPr="00643B54">
        <w:rPr>
          <w:sz w:val="28"/>
          <w:szCs w:val="28"/>
        </w:rPr>
        <w:t xml:space="preserve">- Các dung dịch khử trùng có clo sẽ giảm tác dụng nhanh theo thời gian, cho nên chỉ pha đủ lượng cần sử dụng và phải sử dụng càng sớm càng tốt sau khi pha. Tốt nhất chỉ pha và sử dụng trong ngày, không nên pha sẵn để dự trữ. Dung dịch khử trùng chứa clo đã pha cần bảo quản ở nơi khô, mát, đậy kín, tránh ánh sáng. </w:t>
      </w:r>
    </w:p>
    <w:p w14:paraId="18057BF7" w14:textId="77777777" w:rsidR="00C64434" w:rsidRPr="00643B54" w:rsidRDefault="00C64434" w:rsidP="00C64434">
      <w:pPr>
        <w:spacing w:before="120" w:after="120"/>
        <w:jc w:val="both"/>
        <w:rPr>
          <w:b/>
          <w:i/>
          <w:sz w:val="28"/>
          <w:szCs w:val="28"/>
        </w:rPr>
      </w:pPr>
      <w:r w:rsidRPr="00643B54">
        <w:rPr>
          <w:b/>
          <w:i/>
          <w:sz w:val="28"/>
          <w:szCs w:val="28"/>
        </w:rPr>
        <w:t xml:space="preserve">Lưu ý: </w:t>
      </w:r>
    </w:p>
    <w:p w14:paraId="25716981" w14:textId="77777777" w:rsidR="00C64434" w:rsidRPr="00643B54" w:rsidRDefault="00C64434" w:rsidP="00C64434">
      <w:pPr>
        <w:spacing w:before="120" w:after="120"/>
        <w:ind w:firstLine="720"/>
        <w:jc w:val="both"/>
        <w:rPr>
          <w:sz w:val="28"/>
          <w:szCs w:val="28"/>
        </w:rPr>
      </w:pPr>
      <w:r w:rsidRPr="00643B54">
        <w:rPr>
          <w:sz w:val="28"/>
          <w:szCs w:val="28"/>
        </w:rPr>
        <w:t xml:space="preserve">- Các hợp chất có chứa clo chỉ có tác dụng diệt trùng khi được hòa tan trong nước thành dạng dung dịch (lúc này các hóa chất chứa clo mới giải phóng ra clo hoạt tính có tác dụng diệt trùng), do vậy </w:t>
      </w:r>
      <w:r w:rsidRPr="00643B54">
        <w:rPr>
          <w:b/>
          <w:sz w:val="28"/>
          <w:szCs w:val="28"/>
        </w:rPr>
        <w:t>tuyệt đối không sử dụng các hợp chất có chứa clo ở dạng bột nguyên chất để xử lý diệt trùng.</w:t>
      </w:r>
      <w:r w:rsidRPr="00643B54">
        <w:rPr>
          <w:sz w:val="28"/>
          <w:szCs w:val="28"/>
        </w:rPr>
        <w:t xml:space="preserve"> </w:t>
      </w:r>
    </w:p>
    <w:p w14:paraId="0AE94B3D" w14:textId="77777777" w:rsidR="00C64434" w:rsidRPr="00643B54" w:rsidRDefault="00C64434" w:rsidP="00C64434">
      <w:pPr>
        <w:spacing w:before="120" w:after="120"/>
        <w:ind w:firstLine="720"/>
        <w:jc w:val="both"/>
        <w:rPr>
          <w:b/>
          <w:bCs/>
          <w:spacing w:val="-2"/>
          <w:sz w:val="28"/>
          <w:szCs w:val="28"/>
        </w:rPr>
      </w:pPr>
      <w:r w:rsidRPr="00643B54">
        <w:rPr>
          <w:spacing w:val="-2"/>
          <w:sz w:val="28"/>
          <w:szCs w:val="28"/>
        </w:rPr>
        <w:t xml:space="preserve">- Các dung dịch có chứa clo sẽ giảm tác dụng theo thời gian, cho nên chỉ pha đủ lượng cần sử dụng và phải sử dụng càng sớm càng tốt sau khi pha. Tốt nhất là chỉ pha và sử dụng trong ngày, không nên pha sẵn để dự trữ. </w:t>
      </w:r>
      <w:r w:rsidRPr="00643B54">
        <w:rPr>
          <w:b/>
          <w:bCs/>
          <w:spacing w:val="-2"/>
          <w:sz w:val="28"/>
          <w:szCs w:val="28"/>
        </w:rPr>
        <w:t>Nếu chưa sử dụng hết trong ngày thì phải đậy kín, tránh ánh sáng và có kế hoạch sử dụng sớm nhất.</w:t>
      </w:r>
    </w:p>
    <w:p w14:paraId="1585DA7A" w14:textId="77777777" w:rsidR="00DB25A5" w:rsidRPr="00643B54" w:rsidRDefault="00DB25A5" w:rsidP="00DB24C8">
      <w:pPr>
        <w:jc w:val="right"/>
        <w:rPr>
          <w:b/>
          <w:bCs/>
          <w:sz w:val="26"/>
          <w:szCs w:val="26"/>
        </w:rPr>
        <w:sectPr w:rsidR="00DB25A5" w:rsidRPr="00643B54" w:rsidSect="00CE47D3">
          <w:footerReference w:type="default" r:id="rId12"/>
          <w:pgSz w:w="11907" w:h="16840" w:code="9"/>
          <w:pgMar w:top="1008" w:right="1008" w:bottom="1152" w:left="1584" w:header="720" w:footer="446" w:gutter="0"/>
          <w:pgNumType w:start="0"/>
          <w:cols w:space="720"/>
          <w:titlePg/>
          <w:docGrid w:linePitch="360"/>
        </w:sectPr>
      </w:pPr>
    </w:p>
    <w:p w14:paraId="6FB54791" w14:textId="77777777" w:rsidR="009C7BF8" w:rsidRPr="00643B54" w:rsidRDefault="006F0B7C" w:rsidP="00DB24C8">
      <w:pPr>
        <w:jc w:val="right"/>
        <w:rPr>
          <w:b/>
          <w:bCs/>
          <w:sz w:val="26"/>
          <w:szCs w:val="26"/>
        </w:rPr>
      </w:pPr>
      <w:r w:rsidRPr="00643B54">
        <w:rPr>
          <w:b/>
          <w:bCs/>
          <w:sz w:val="26"/>
          <w:szCs w:val="26"/>
        </w:rPr>
        <w:lastRenderedPageBreak/>
        <w:t>Biểu m</w:t>
      </w:r>
      <w:r w:rsidR="009C7BF8" w:rsidRPr="00643B54">
        <w:rPr>
          <w:b/>
          <w:bCs/>
          <w:sz w:val="26"/>
          <w:szCs w:val="26"/>
        </w:rPr>
        <w:t xml:space="preserve">ẫu </w:t>
      </w:r>
      <w:r w:rsidR="00341CCF" w:rsidRPr="00643B54">
        <w:rPr>
          <w:b/>
          <w:bCs/>
          <w:sz w:val="26"/>
          <w:szCs w:val="26"/>
        </w:rPr>
        <w:t>1</w:t>
      </w:r>
    </w:p>
    <w:p w14:paraId="188765A9" w14:textId="77777777" w:rsidR="009C7BF8" w:rsidRPr="00643B54" w:rsidRDefault="009C7BF8" w:rsidP="00DB24C8">
      <w:pPr>
        <w:jc w:val="center"/>
        <w:rPr>
          <w:b/>
          <w:bCs/>
          <w:sz w:val="28"/>
          <w:szCs w:val="28"/>
        </w:rPr>
      </w:pPr>
      <w:r w:rsidRPr="00643B54">
        <w:rPr>
          <w:b/>
          <w:bCs/>
          <w:sz w:val="28"/>
          <w:szCs w:val="28"/>
        </w:rPr>
        <w:t>PHIẾU ĐIỀU TRA</w:t>
      </w:r>
    </w:p>
    <w:p w14:paraId="1D53D219" w14:textId="34680109" w:rsidR="009C7BF8" w:rsidRPr="00643B54" w:rsidRDefault="00D92F23" w:rsidP="00DB24C8">
      <w:pPr>
        <w:jc w:val="center"/>
        <w:rPr>
          <w:b/>
          <w:bCs/>
          <w:sz w:val="28"/>
          <w:szCs w:val="28"/>
        </w:rPr>
      </w:pPr>
      <w:r w:rsidRPr="00643B54">
        <w:rPr>
          <w:b/>
          <w:bCs/>
          <w:sz w:val="28"/>
          <w:szCs w:val="28"/>
        </w:rPr>
        <w:t>CA</w:t>
      </w:r>
      <w:r w:rsidR="009C7BF8" w:rsidRPr="00643B54">
        <w:rPr>
          <w:b/>
          <w:bCs/>
          <w:sz w:val="28"/>
          <w:szCs w:val="28"/>
        </w:rPr>
        <w:t xml:space="preserve"> </w:t>
      </w:r>
      <w:r w:rsidR="00341CCF" w:rsidRPr="00643B54">
        <w:rPr>
          <w:b/>
          <w:bCs/>
          <w:sz w:val="28"/>
          <w:szCs w:val="28"/>
        </w:rPr>
        <w:t xml:space="preserve">MẮC </w:t>
      </w:r>
      <w:r w:rsidR="00A86ACA" w:rsidRPr="00643B54">
        <w:rPr>
          <w:b/>
          <w:bCs/>
          <w:sz w:val="28"/>
          <w:szCs w:val="28"/>
        </w:rPr>
        <w:t>COVID-19</w:t>
      </w:r>
      <w:r w:rsidR="009C7BF8" w:rsidRPr="00643B54">
        <w:rPr>
          <w:b/>
          <w:bCs/>
          <w:sz w:val="28"/>
          <w:szCs w:val="28"/>
        </w:rPr>
        <w:t xml:space="preserve"> </w:t>
      </w:r>
    </w:p>
    <w:p w14:paraId="33AFCA6C" w14:textId="77777777" w:rsidR="009C7BF8" w:rsidRPr="00643B54" w:rsidRDefault="009C7BF8" w:rsidP="00AB2C1B">
      <w:pPr>
        <w:rPr>
          <w:b/>
          <w:bCs/>
          <w:sz w:val="26"/>
          <w:szCs w:val="26"/>
        </w:rPr>
      </w:pPr>
      <w:r w:rsidRPr="00643B54">
        <w:rPr>
          <w:b/>
          <w:bCs/>
          <w:sz w:val="26"/>
          <w:szCs w:val="26"/>
        </w:rPr>
        <w:t>1. Người báo cáo</w:t>
      </w:r>
    </w:p>
    <w:p w14:paraId="79F553B1" w14:textId="77777777" w:rsidR="009C7BF8" w:rsidRPr="00643B54" w:rsidRDefault="009C7BF8" w:rsidP="00AB2C1B">
      <w:pPr>
        <w:rPr>
          <w:sz w:val="26"/>
          <w:szCs w:val="26"/>
        </w:rPr>
      </w:pPr>
      <w:r w:rsidRPr="00643B54">
        <w:rPr>
          <w:sz w:val="26"/>
          <w:szCs w:val="26"/>
        </w:rPr>
        <w:t>a. Tên người báo cáo:</w:t>
      </w:r>
      <w:r w:rsidR="00C958EE" w:rsidRPr="00643B54">
        <w:rPr>
          <w:sz w:val="26"/>
          <w:szCs w:val="26"/>
        </w:rPr>
        <w:t xml:space="preserve"> </w:t>
      </w:r>
      <w:r w:rsidR="00AB2C1B" w:rsidRPr="00643B54">
        <w:rPr>
          <w:sz w:val="26"/>
          <w:szCs w:val="26"/>
        </w:rPr>
        <w:t>_____</w:t>
      </w:r>
      <w:r w:rsidRPr="00643B54">
        <w:rPr>
          <w:sz w:val="26"/>
          <w:szCs w:val="26"/>
        </w:rPr>
        <w:t>________________</w:t>
      </w:r>
      <w:r w:rsidR="005F0FEF" w:rsidRPr="00643B54">
        <w:rPr>
          <w:sz w:val="26"/>
          <w:szCs w:val="26"/>
        </w:rPr>
        <w:t xml:space="preserve">  </w:t>
      </w:r>
      <w:r w:rsidR="00AB2C1B" w:rsidRPr="00643B54">
        <w:rPr>
          <w:sz w:val="26"/>
          <w:szCs w:val="26"/>
        </w:rPr>
        <w:t xml:space="preserve">      </w:t>
      </w:r>
      <w:r w:rsidR="005F0FEF" w:rsidRPr="00643B54">
        <w:rPr>
          <w:sz w:val="26"/>
          <w:szCs w:val="26"/>
        </w:rPr>
        <w:t>b. Ngày báo cáo</w:t>
      </w:r>
      <w:r w:rsidR="00C958EE" w:rsidRPr="00643B54">
        <w:rPr>
          <w:sz w:val="26"/>
          <w:szCs w:val="26"/>
        </w:rPr>
        <w:t xml:space="preserve">: </w:t>
      </w:r>
      <w:r w:rsidR="005F0FEF" w:rsidRPr="00643B54">
        <w:rPr>
          <w:sz w:val="26"/>
          <w:szCs w:val="26"/>
        </w:rPr>
        <w:t>____/___</w:t>
      </w:r>
      <w:r w:rsidR="00AB2C1B" w:rsidRPr="00643B54">
        <w:rPr>
          <w:sz w:val="26"/>
          <w:szCs w:val="26"/>
        </w:rPr>
        <w:t>_</w:t>
      </w:r>
      <w:r w:rsidR="005F0FEF" w:rsidRPr="00643B54">
        <w:rPr>
          <w:sz w:val="26"/>
          <w:szCs w:val="26"/>
        </w:rPr>
        <w:t>/202</w:t>
      </w:r>
      <w:r w:rsidRPr="00643B54">
        <w:rPr>
          <w:sz w:val="26"/>
          <w:szCs w:val="26"/>
        </w:rPr>
        <w:t xml:space="preserve"> ___</w:t>
      </w:r>
      <w:r w:rsidR="00C958EE" w:rsidRPr="00643B54">
        <w:rPr>
          <w:sz w:val="26"/>
          <w:szCs w:val="26"/>
        </w:rPr>
        <w:t>_</w:t>
      </w:r>
    </w:p>
    <w:p w14:paraId="5398B1EC" w14:textId="77777777" w:rsidR="009C7BF8" w:rsidRPr="00643B54" w:rsidRDefault="009C7BF8" w:rsidP="00AB2C1B">
      <w:pPr>
        <w:rPr>
          <w:sz w:val="26"/>
          <w:szCs w:val="26"/>
        </w:rPr>
      </w:pPr>
      <w:r w:rsidRPr="00643B54">
        <w:rPr>
          <w:sz w:val="26"/>
          <w:szCs w:val="26"/>
        </w:rPr>
        <w:t>c. Tên đơn vị:</w:t>
      </w:r>
      <w:r w:rsidR="00C958EE" w:rsidRPr="00643B54">
        <w:rPr>
          <w:sz w:val="26"/>
          <w:szCs w:val="26"/>
        </w:rPr>
        <w:t xml:space="preserve"> </w:t>
      </w:r>
      <w:r w:rsidRPr="00643B54">
        <w:rPr>
          <w:sz w:val="26"/>
          <w:szCs w:val="26"/>
        </w:rPr>
        <w:t>____________________</w:t>
      </w:r>
      <w:r w:rsidR="00AB2C1B" w:rsidRPr="00643B54">
        <w:rPr>
          <w:sz w:val="26"/>
          <w:szCs w:val="26"/>
        </w:rPr>
        <w:t>__</w:t>
      </w:r>
      <w:r w:rsidR="00C958EE" w:rsidRPr="00643B54">
        <w:rPr>
          <w:sz w:val="26"/>
          <w:szCs w:val="26"/>
        </w:rPr>
        <w:t>_____</w:t>
      </w:r>
    </w:p>
    <w:p w14:paraId="23EE980F" w14:textId="77777777" w:rsidR="009C7BF8" w:rsidRPr="00643B54" w:rsidRDefault="009C7BF8" w:rsidP="00AB2C1B">
      <w:pPr>
        <w:rPr>
          <w:sz w:val="26"/>
          <w:szCs w:val="26"/>
        </w:rPr>
      </w:pPr>
      <w:r w:rsidRPr="00643B54">
        <w:rPr>
          <w:sz w:val="26"/>
          <w:szCs w:val="26"/>
        </w:rPr>
        <w:t>d. Điện thoại:</w:t>
      </w:r>
      <w:r w:rsidR="00AB2C1B" w:rsidRPr="00643B54">
        <w:rPr>
          <w:sz w:val="26"/>
          <w:szCs w:val="26"/>
        </w:rPr>
        <w:tab/>
      </w:r>
      <w:r w:rsidR="00C958EE" w:rsidRPr="00643B54">
        <w:rPr>
          <w:sz w:val="26"/>
          <w:szCs w:val="26"/>
        </w:rPr>
        <w:t xml:space="preserve"> </w:t>
      </w:r>
      <w:r w:rsidRPr="00643B54">
        <w:rPr>
          <w:sz w:val="26"/>
          <w:szCs w:val="26"/>
        </w:rPr>
        <w:t>______________________</w:t>
      </w:r>
      <w:r w:rsidR="00C958EE" w:rsidRPr="00643B54">
        <w:rPr>
          <w:sz w:val="26"/>
          <w:szCs w:val="26"/>
        </w:rPr>
        <w:t>_____</w:t>
      </w:r>
      <w:r w:rsidRPr="00643B54">
        <w:rPr>
          <w:sz w:val="26"/>
          <w:szCs w:val="26"/>
        </w:rPr>
        <w:t xml:space="preserve"> </w:t>
      </w:r>
      <w:r w:rsidR="00AB2C1B" w:rsidRPr="00643B54">
        <w:rPr>
          <w:sz w:val="26"/>
          <w:szCs w:val="26"/>
        </w:rPr>
        <w:t xml:space="preserve">        </w:t>
      </w:r>
      <w:r w:rsidRPr="00643B54">
        <w:rPr>
          <w:sz w:val="26"/>
          <w:szCs w:val="26"/>
        </w:rPr>
        <w:t>e. Email: ______________________</w:t>
      </w:r>
      <w:r w:rsidR="00C958EE" w:rsidRPr="00643B54">
        <w:rPr>
          <w:sz w:val="26"/>
          <w:szCs w:val="26"/>
        </w:rPr>
        <w:t>_</w:t>
      </w:r>
    </w:p>
    <w:p w14:paraId="134C2B74" w14:textId="084315FE" w:rsidR="009C7BF8" w:rsidRPr="00643B54" w:rsidRDefault="009C7BF8" w:rsidP="00AB2C1B">
      <w:pPr>
        <w:rPr>
          <w:b/>
          <w:bCs/>
          <w:sz w:val="26"/>
          <w:szCs w:val="26"/>
        </w:rPr>
      </w:pPr>
      <w:r w:rsidRPr="00643B54">
        <w:rPr>
          <w:b/>
          <w:bCs/>
          <w:sz w:val="26"/>
          <w:szCs w:val="26"/>
        </w:rPr>
        <w:t xml:space="preserve">2. Thông tin </w:t>
      </w:r>
      <w:r w:rsidR="00D92F23" w:rsidRPr="00643B54">
        <w:rPr>
          <w:b/>
          <w:bCs/>
          <w:sz w:val="26"/>
          <w:szCs w:val="26"/>
        </w:rPr>
        <w:t>ca</w:t>
      </w:r>
      <w:r w:rsidRPr="00643B54">
        <w:rPr>
          <w:b/>
          <w:bCs/>
          <w:sz w:val="26"/>
          <w:szCs w:val="26"/>
        </w:rPr>
        <w:t xml:space="preserve"> bệnh</w:t>
      </w:r>
    </w:p>
    <w:p w14:paraId="6C2BB6DD" w14:textId="77777777" w:rsidR="009C7BF8" w:rsidRPr="00643B54" w:rsidRDefault="009C7BF8" w:rsidP="00AB2C1B">
      <w:pPr>
        <w:rPr>
          <w:sz w:val="26"/>
          <w:szCs w:val="26"/>
        </w:rPr>
      </w:pPr>
      <w:r w:rsidRPr="00643B54">
        <w:rPr>
          <w:sz w:val="26"/>
          <w:szCs w:val="26"/>
        </w:rPr>
        <w:t>a. Họ và tên bệnh nhân:_____________________</w:t>
      </w:r>
    </w:p>
    <w:p w14:paraId="64131F30" w14:textId="77777777" w:rsidR="009C7BF8" w:rsidRPr="00643B54" w:rsidRDefault="009C7BF8" w:rsidP="00AB2C1B">
      <w:pPr>
        <w:rPr>
          <w:sz w:val="26"/>
          <w:szCs w:val="26"/>
        </w:rPr>
      </w:pPr>
      <w:r w:rsidRPr="00643B54">
        <w:rPr>
          <w:sz w:val="26"/>
          <w:szCs w:val="26"/>
        </w:rPr>
        <w:t xml:space="preserve">b. Ngày tháng năm sinh: ___/___/_____________ </w:t>
      </w:r>
      <w:r w:rsidR="00C958EE" w:rsidRPr="00643B54">
        <w:rPr>
          <w:sz w:val="26"/>
          <w:szCs w:val="26"/>
        </w:rPr>
        <w:tab/>
      </w:r>
      <w:r w:rsidRPr="00643B54">
        <w:rPr>
          <w:sz w:val="26"/>
          <w:szCs w:val="26"/>
        </w:rPr>
        <w:t>Tuổi (năm) ________________</w:t>
      </w:r>
      <w:r w:rsidR="00C958EE" w:rsidRPr="00643B54">
        <w:rPr>
          <w:sz w:val="26"/>
          <w:szCs w:val="26"/>
        </w:rPr>
        <w:t>____</w:t>
      </w:r>
    </w:p>
    <w:p w14:paraId="4CA06BA6" w14:textId="385F7FBE" w:rsidR="009C7BF8" w:rsidRPr="00643B54" w:rsidRDefault="009C7BF8" w:rsidP="00AB2C1B">
      <w:pPr>
        <w:rPr>
          <w:sz w:val="26"/>
          <w:szCs w:val="26"/>
        </w:rPr>
      </w:pPr>
      <w:r w:rsidRPr="00643B54">
        <w:rPr>
          <w:sz w:val="26"/>
          <w:szCs w:val="26"/>
        </w:rPr>
        <w:t>c. Giới:</w:t>
      </w:r>
      <w:r w:rsidRPr="00643B54">
        <w:rPr>
          <w:sz w:val="26"/>
          <w:szCs w:val="26"/>
        </w:rPr>
        <w:tab/>
      </w:r>
      <w:r w:rsidRPr="00643B54">
        <w:rPr>
          <w:sz w:val="26"/>
          <w:szCs w:val="26"/>
        </w:rPr>
        <w:tab/>
        <w:t xml:space="preserve">1. Nam </w:t>
      </w:r>
      <w:r w:rsidRPr="00643B54">
        <w:rPr>
          <w:sz w:val="26"/>
          <w:szCs w:val="26"/>
        </w:rPr>
        <w:tab/>
      </w:r>
      <w:r w:rsidRPr="00643B54">
        <w:rPr>
          <w:sz w:val="26"/>
          <w:szCs w:val="26"/>
        </w:rPr>
        <w:tab/>
        <w:t>2. Nữ</w:t>
      </w:r>
      <w:r w:rsidR="00EA3AEA" w:rsidRPr="00643B54">
        <w:rPr>
          <w:sz w:val="26"/>
          <w:szCs w:val="26"/>
        </w:rPr>
        <w:tab/>
      </w:r>
      <w:r w:rsidR="00EA3AEA" w:rsidRPr="00643B54">
        <w:rPr>
          <w:sz w:val="26"/>
          <w:szCs w:val="26"/>
        </w:rPr>
        <w:tab/>
        <w:t>d.</w:t>
      </w:r>
      <w:r w:rsidR="0082149D" w:rsidRPr="00643B54">
        <w:rPr>
          <w:sz w:val="26"/>
          <w:szCs w:val="26"/>
        </w:rPr>
        <w:t xml:space="preserve"> </w:t>
      </w:r>
      <w:r w:rsidR="00EA3AEA" w:rsidRPr="00643B54">
        <w:rPr>
          <w:sz w:val="26"/>
          <w:szCs w:val="26"/>
        </w:rPr>
        <w:t>Dân tộc: _____________</w:t>
      </w:r>
      <w:r w:rsidR="00C958EE" w:rsidRPr="00643B54">
        <w:rPr>
          <w:sz w:val="26"/>
          <w:szCs w:val="26"/>
        </w:rPr>
        <w:t>_______</w:t>
      </w:r>
    </w:p>
    <w:p w14:paraId="414E98C5" w14:textId="42B4782F" w:rsidR="009C7BF8" w:rsidRPr="00643B54" w:rsidRDefault="00EA3AEA" w:rsidP="00AB2C1B">
      <w:pPr>
        <w:rPr>
          <w:sz w:val="26"/>
          <w:szCs w:val="26"/>
        </w:rPr>
      </w:pPr>
      <w:r w:rsidRPr="00643B54">
        <w:rPr>
          <w:sz w:val="26"/>
          <w:szCs w:val="26"/>
        </w:rPr>
        <w:t>e</w:t>
      </w:r>
      <w:r w:rsidR="009C7BF8" w:rsidRPr="00643B54">
        <w:rPr>
          <w:sz w:val="26"/>
          <w:szCs w:val="26"/>
        </w:rPr>
        <w:t>. Nghề nghiệp: ___________________________</w:t>
      </w:r>
      <w:r w:rsidR="0082149D" w:rsidRPr="00643B54">
        <w:rPr>
          <w:sz w:val="26"/>
          <w:szCs w:val="26"/>
        </w:rPr>
        <w:tab/>
        <w:t>f. Quốc tịch: ___________________</w:t>
      </w:r>
    </w:p>
    <w:p w14:paraId="7F4792C2" w14:textId="77777777" w:rsidR="009C7BF8" w:rsidRPr="00643B54" w:rsidRDefault="009C7BF8" w:rsidP="00AB2C1B">
      <w:pPr>
        <w:rPr>
          <w:sz w:val="26"/>
          <w:szCs w:val="26"/>
        </w:rPr>
      </w:pPr>
      <w:r w:rsidRPr="00643B54">
        <w:rPr>
          <w:b/>
          <w:bCs/>
          <w:sz w:val="26"/>
          <w:szCs w:val="26"/>
        </w:rPr>
        <w:t>3. Địa chỉ nơi sinh sống</w:t>
      </w:r>
      <w:r w:rsidRPr="00643B54">
        <w:rPr>
          <w:b/>
          <w:bCs/>
          <w:sz w:val="26"/>
          <w:szCs w:val="26"/>
        </w:rPr>
        <w:tab/>
      </w:r>
      <w:r w:rsidRPr="00643B54">
        <w:rPr>
          <w:sz w:val="26"/>
          <w:szCs w:val="26"/>
        </w:rPr>
        <w:t xml:space="preserve">Số: </w:t>
      </w:r>
      <w:r w:rsidR="00C958EE" w:rsidRPr="00643B54">
        <w:rPr>
          <w:sz w:val="26"/>
          <w:szCs w:val="26"/>
        </w:rPr>
        <w:t>_______________</w:t>
      </w:r>
      <w:r w:rsidR="00C958EE" w:rsidRPr="00643B54">
        <w:rPr>
          <w:sz w:val="26"/>
          <w:szCs w:val="26"/>
        </w:rPr>
        <w:tab/>
      </w:r>
      <w:r w:rsidRPr="00643B54">
        <w:rPr>
          <w:sz w:val="26"/>
          <w:szCs w:val="26"/>
        </w:rPr>
        <w:t>Đường phố/Thôn ấp</w:t>
      </w:r>
      <w:r w:rsidR="00C958EE" w:rsidRPr="00643B54">
        <w:rPr>
          <w:sz w:val="26"/>
          <w:szCs w:val="26"/>
        </w:rPr>
        <w:t>: ____________</w:t>
      </w:r>
    </w:p>
    <w:p w14:paraId="77D60A78" w14:textId="77777777" w:rsidR="009C7BF8" w:rsidRPr="00643B54" w:rsidRDefault="009C7BF8" w:rsidP="00AB2C1B">
      <w:pPr>
        <w:rPr>
          <w:sz w:val="26"/>
          <w:szCs w:val="26"/>
        </w:rPr>
      </w:pPr>
      <w:r w:rsidRPr="00643B54">
        <w:rPr>
          <w:sz w:val="26"/>
          <w:szCs w:val="26"/>
        </w:rPr>
        <w:t xml:space="preserve">Phường/Xã: </w:t>
      </w:r>
      <w:r w:rsidR="00C958EE" w:rsidRPr="00643B54">
        <w:rPr>
          <w:sz w:val="26"/>
          <w:szCs w:val="26"/>
        </w:rPr>
        <w:t>______________________________</w:t>
      </w:r>
      <w:r w:rsidR="00C958EE" w:rsidRPr="00643B54">
        <w:rPr>
          <w:sz w:val="26"/>
          <w:szCs w:val="26"/>
        </w:rPr>
        <w:tab/>
      </w:r>
      <w:r w:rsidRPr="00643B54">
        <w:rPr>
          <w:sz w:val="26"/>
          <w:szCs w:val="26"/>
        </w:rPr>
        <w:t>Quận/huyện:</w:t>
      </w:r>
      <w:r w:rsidR="00C958EE" w:rsidRPr="00643B54">
        <w:rPr>
          <w:sz w:val="26"/>
          <w:szCs w:val="26"/>
        </w:rPr>
        <w:t xml:space="preserve"> ___________________</w:t>
      </w:r>
    </w:p>
    <w:p w14:paraId="695C904F" w14:textId="77777777" w:rsidR="009C7BF8" w:rsidRPr="00643B54" w:rsidRDefault="009C7BF8" w:rsidP="00AB2C1B">
      <w:pPr>
        <w:rPr>
          <w:sz w:val="26"/>
          <w:szCs w:val="26"/>
        </w:rPr>
      </w:pPr>
      <w:r w:rsidRPr="00643B54">
        <w:rPr>
          <w:sz w:val="26"/>
          <w:szCs w:val="26"/>
        </w:rPr>
        <w:t xml:space="preserve">Tỉnh/Thành phố: </w:t>
      </w:r>
      <w:r w:rsidR="00C958EE" w:rsidRPr="00643B54">
        <w:rPr>
          <w:sz w:val="26"/>
          <w:szCs w:val="26"/>
        </w:rPr>
        <w:t>__________________________</w:t>
      </w:r>
      <w:r w:rsidR="00C958EE" w:rsidRPr="00643B54">
        <w:rPr>
          <w:sz w:val="26"/>
          <w:szCs w:val="26"/>
        </w:rPr>
        <w:tab/>
      </w:r>
      <w:r w:rsidRPr="00643B54">
        <w:rPr>
          <w:sz w:val="26"/>
          <w:szCs w:val="26"/>
        </w:rPr>
        <w:t>Số điện thoại liên hệ</w:t>
      </w:r>
      <w:r w:rsidR="00C958EE" w:rsidRPr="00643B54">
        <w:rPr>
          <w:sz w:val="26"/>
          <w:szCs w:val="26"/>
        </w:rPr>
        <w:t>: ____________</w:t>
      </w:r>
    </w:p>
    <w:p w14:paraId="1F190423" w14:textId="77777777" w:rsidR="00C958EE" w:rsidRPr="00643B54" w:rsidRDefault="009C7BF8" w:rsidP="00AB2C1B">
      <w:pPr>
        <w:rPr>
          <w:sz w:val="26"/>
          <w:szCs w:val="26"/>
        </w:rPr>
      </w:pPr>
      <w:r w:rsidRPr="00643B54">
        <w:rPr>
          <w:b/>
          <w:bCs/>
          <w:sz w:val="26"/>
          <w:szCs w:val="26"/>
        </w:rPr>
        <w:t>4. Địa chỉ nơi bệnh khởi phát:</w:t>
      </w:r>
      <w:r w:rsidRPr="00643B54">
        <w:rPr>
          <w:sz w:val="26"/>
          <w:szCs w:val="26"/>
        </w:rPr>
        <w:tab/>
      </w:r>
      <w:r w:rsidRPr="00643B54">
        <w:rPr>
          <w:sz w:val="26"/>
          <w:szCs w:val="26"/>
        </w:rPr>
        <w:tab/>
      </w:r>
    </w:p>
    <w:p w14:paraId="1DC07999" w14:textId="77777777" w:rsidR="00C958EE" w:rsidRPr="00643B54" w:rsidRDefault="00C958EE" w:rsidP="00AB2C1B">
      <w:pPr>
        <w:rPr>
          <w:sz w:val="26"/>
          <w:szCs w:val="26"/>
        </w:rPr>
      </w:pPr>
      <w:r w:rsidRPr="00643B54">
        <w:rPr>
          <w:sz w:val="26"/>
          <w:szCs w:val="26"/>
        </w:rPr>
        <w:t>a</w:t>
      </w:r>
      <w:r w:rsidR="009C7BF8" w:rsidRPr="00643B54">
        <w:rPr>
          <w:sz w:val="26"/>
          <w:szCs w:val="26"/>
        </w:rPr>
        <w:t>. Như trên</w:t>
      </w:r>
      <w:r w:rsidR="009C7BF8" w:rsidRPr="00643B54">
        <w:rPr>
          <w:sz w:val="26"/>
          <w:szCs w:val="26"/>
        </w:rPr>
        <w:tab/>
      </w:r>
    </w:p>
    <w:p w14:paraId="7C05B5F9" w14:textId="77777777" w:rsidR="00C958EE" w:rsidRPr="00643B54" w:rsidRDefault="00C958EE" w:rsidP="00AB2C1B">
      <w:pPr>
        <w:rPr>
          <w:sz w:val="26"/>
          <w:szCs w:val="26"/>
        </w:rPr>
      </w:pPr>
      <w:r w:rsidRPr="00643B54">
        <w:rPr>
          <w:sz w:val="26"/>
          <w:szCs w:val="26"/>
        </w:rPr>
        <w:t>b</w:t>
      </w:r>
      <w:r w:rsidR="009C7BF8" w:rsidRPr="00643B54">
        <w:rPr>
          <w:sz w:val="26"/>
          <w:szCs w:val="26"/>
        </w:rPr>
        <w:t>. Khác, ghi rõ:</w:t>
      </w:r>
      <w:r w:rsidRPr="00643B54">
        <w:rPr>
          <w:sz w:val="26"/>
          <w:szCs w:val="26"/>
        </w:rPr>
        <w:t>_____________________________________________________________</w:t>
      </w:r>
    </w:p>
    <w:p w14:paraId="02231808" w14:textId="77777777" w:rsidR="009C7BF8" w:rsidRPr="00643B54" w:rsidRDefault="009C7BF8" w:rsidP="00AB2C1B">
      <w:pPr>
        <w:rPr>
          <w:sz w:val="26"/>
          <w:szCs w:val="26"/>
        </w:rPr>
      </w:pPr>
      <w:r w:rsidRPr="00643B54">
        <w:rPr>
          <w:b/>
          <w:bCs/>
          <w:sz w:val="26"/>
          <w:szCs w:val="26"/>
        </w:rPr>
        <w:t>5. Ngày khởi phát:</w:t>
      </w:r>
      <w:r w:rsidRPr="00643B54">
        <w:rPr>
          <w:sz w:val="26"/>
          <w:szCs w:val="26"/>
        </w:rPr>
        <w:t xml:space="preserve"> ___/___/20</w:t>
      </w:r>
      <w:r w:rsidR="005F0FEF" w:rsidRPr="00643B54">
        <w:rPr>
          <w:sz w:val="26"/>
          <w:szCs w:val="26"/>
        </w:rPr>
        <w:t>2</w:t>
      </w:r>
      <w:r w:rsidRPr="00643B54">
        <w:rPr>
          <w:sz w:val="26"/>
          <w:szCs w:val="26"/>
        </w:rPr>
        <w:t>__</w:t>
      </w:r>
    </w:p>
    <w:p w14:paraId="175DA714" w14:textId="77777777" w:rsidR="009C7BF8" w:rsidRPr="00643B54" w:rsidRDefault="009C7BF8" w:rsidP="00AB2C1B">
      <w:pPr>
        <w:rPr>
          <w:sz w:val="26"/>
          <w:szCs w:val="26"/>
        </w:rPr>
      </w:pPr>
      <w:r w:rsidRPr="00643B54">
        <w:rPr>
          <w:b/>
          <w:bCs/>
          <w:sz w:val="26"/>
          <w:szCs w:val="26"/>
        </w:rPr>
        <w:t xml:space="preserve">6. Ngày </w:t>
      </w:r>
      <w:r w:rsidR="00F33676" w:rsidRPr="00643B54">
        <w:rPr>
          <w:b/>
          <w:bCs/>
          <w:sz w:val="26"/>
          <w:szCs w:val="26"/>
        </w:rPr>
        <w:t>vào viện</w:t>
      </w:r>
      <w:r w:rsidRPr="00643B54">
        <w:rPr>
          <w:b/>
          <w:bCs/>
          <w:sz w:val="26"/>
          <w:szCs w:val="26"/>
        </w:rPr>
        <w:t>:</w:t>
      </w:r>
      <w:r w:rsidR="005F0FEF" w:rsidRPr="00643B54">
        <w:rPr>
          <w:sz w:val="26"/>
          <w:szCs w:val="26"/>
        </w:rPr>
        <w:t xml:space="preserve"> </w:t>
      </w:r>
      <w:r w:rsidR="00C958EE" w:rsidRPr="00643B54">
        <w:rPr>
          <w:sz w:val="26"/>
          <w:szCs w:val="26"/>
        </w:rPr>
        <w:t xml:space="preserve">  </w:t>
      </w:r>
      <w:r w:rsidR="005F0FEF" w:rsidRPr="00643B54">
        <w:rPr>
          <w:sz w:val="26"/>
          <w:szCs w:val="26"/>
        </w:rPr>
        <w:t>___/___/202</w:t>
      </w:r>
      <w:r w:rsidRPr="00643B54">
        <w:rPr>
          <w:sz w:val="26"/>
          <w:szCs w:val="26"/>
        </w:rPr>
        <w:t>__</w:t>
      </w:r>
    </w:p>
    <w:p w14:paraId="7EDF5845" w14:textId="77777777" w:rsidR="007F516C" w:rsidRPr="00643B54" w:rsidRDefault="009C7BF8" w:rsidP="00AB2C1B">
      <w:pPr>
        <w:rPr>
          <w:sz w:val="26"/>
          <w:szCs w:val="26"/>
        </w:rPr>
      </w:pPr>
      <w:r w:rsidRPr="00643B54">
        <w:rPr>
          <w:b/>
          <w:bCs/>
          <w:sz w:val="26"/>
          <w:szCs w:val="26"/>
        </w:rPr>
        <w:t xml:space="preserve">7. </w:t>
      </w:r>
      <w:r w:rsidR="006D7DB1" w:rsidRPr="00643B54">
        <w:rPr>
          <w:b/>
          <w:bCs/>
          <w:sz w:val="26"/>
          <w:szCs w:val="26"/>
        </w:rPr>
        <w:t xml:space="preserve">Cơ sở khám chữa bệnh </w:t>
      </w:r>
      <w:r w:rsidRPr="00643B54">
        <w:rPr>
          <w:b/>
          <w:bCs/>
          <w:sz w:val="26"/>
          <w:szCs w:val="26"/>
        </w:rPr>
        <w:t>đang điều trị</w:t>
      </w:r>
      <w:r w:rsidRPr="00643B54">
        <w:rPr>
          <w:sz w:val="26"/>
          <w:szCs w:val="26"/>
        </w:rPr>
        <w:t xml:space="preserve"> </w:t>
      </w:r>
      <w:r w:rsidR="007F516C" w:rsidRPr="00643B54">
        <w:rPr>
          <w:sz w:val="26"/>
          <w:szCs w:val="26"/>
        </w:rPr>
        <w:t>______________________________________________________________________</w:t>
      </w:r>
      <w:r w:rsidR="00AB2C1B" w:rsidRPr="00643B54">
        <w:rPr>
          <w:sz w:val="26"/>
          <w:szCs w:val="26"/>
        </w:rPr>
        <w:t>____</w:t>
      </w:r>
    </w:p>
    <w:p w14:paraId="594A5423" w14:textId="77777777" w:rsidR="009C7BF8" w:rsidRPr="00643B54" w:rsidRDefault="009C7BF8" w:rsidP="00AB2C1B">
      <w:pPr>
        <w:rPr>
          <w:sz w:val="26"/>
          <w:szCs w:val="26"/>
        </w:rPr>
      </w:pPr>
      <w:r w:rsidRPr="00643B54">
        <w:rPr>
          <w:b/>
          <w:bCs/>
          <w:sz w:val="26"/>
          <w:szCs w:val="26"/>
        </w:rPr>
        <w:t>8. Diễn biến bệnh</w:t>
      </w:r>
      <w:r w:rsidRPr="00643B54">
        <w:rPr>
          <w:sz w:val="26"/>
          <w:szCs w:val="26"/>
        </w:rPr>
        <w:t xml:space="preserve"> (</w:t>
      </w:r>
      <w:r w:rsidRPr="00643B54">
        <w:rPr>
          <w:i/>
          <w:iCs/>
          <w:sz w:val="26"/>
          <w:szCs w:val="26"/>
        </w:rPr>
        <w:t>mô tả ngắn gọn</w:t>
      </w:r>
      <w:r w:rsidRPr="00643B54">
        <w:rPr>
          <w:sz w:val="26"/>
          <w:szCs w:val="26"/>
        </w:rPr>
        <w:t>):</w:t>
      </w:r>
    </w:p>
    <w:p w14:paraId="138AB356"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4B0E9DF1"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0ACE0D22" w14:textId="77777777" w:rsidR="009C7BF8" w:rsidRPr="00643B54" w:rsidRDefault="009C7BF8" w:rsidP="00AB2C1B">
      <w:pPr>
        <w:rPr>
          <w:b/>
          <w:bCs/>
          <w:sz w:val="26"/>
          <w:szCs w:val="26"/>
        </w:rPr>
      </w:pPr>
      <w:r w:rsidRPr="00643B54">
        <w:rPr>
          <w:b/>
          <w:bCs/>
          <w:sz w:val="26"/>
          <w:szCs w:val="26"/>
        </w:rPr>
        <w:t>9. Các biểu hiện lâm sàng:</w:t>
      </w:r>
    </w:p>
    <w:tbl>
      <w:tblPr>
        <w:tblW w:w="5000" w:type="pct"/>
        <w:tblCellMar>
          <w:left w:w="58" w:type="dxa"/>
          <w:right w:w="58" w:type="dxa"/>
        </w:tblCellMar>
        <w:tblLook w:val="0000" w:firstRow="0" w:lastRow="0" w:firstColumn="0" w:lastColumn="0" w:noHBand="0" w:noVBand="0"/>
      </w:tblPr>
      <w:tblGrid>
        <w:gridCol w:w="605"/>
        <w:gridCol w:w="4517"/>
        <w:gridCol w:w="1758"/>
        <w:gridCol w:w="2759"/>
      </w:tblGrid>
      <w:tr w:rsidR="009C7BF8" w:rsidRPr="00643B54" w14:paraId="623C2FAD" w14:textId="77777777" w:rsidTr="00E4250F">
        <w:trPr>
          <w:trHeight w:val="20"/>
        </w:trPr>
        <w:tc>
          <w:tcPr>
            <w:tcW w:w="314" w:type="pct"/>
            <w:tcBorders>
              <w:top w:val="nil"/>
              <w:left w:val="nil"/>
              <w:bottom w:val="nil"/>
              <w:right w:val="nil"/>
            </w:tcBorders>
            <w:shd w:val="clear" w:color="auto" w:fill="FFFFFF"/>
          </w:tcPr>
          <w:p w14:paraId="1DDA7804" w14:textId="77777777" w:rsidR="009C7BF8" w:rsidRPr="00643B54" w:rsidRDefault="009C7BF8" w:rsidP="00AB2C1B">
            <w:pPr>
              <w:rPr>
                <w:sz w:val="26"/>
                <w:szCs w:val="26"/>
              </w:rPr>
            </w:pPr>
            <w:r w:rsidRPr="00643B54">
              <w:rPr>
                <w:sz w:val="26"/>
                <w:szCs w:val="26"/>
              </w:rPr>
              <w:t>a.</w:t>
            </w:r>
          </w:p>
        </w:tc>
        <w:tc>
          <w:tcPr>
            <w:tcW w:w="2343" w:type="pct"/>
            <w:tcBorders>
              <w:top w:val="nil"/>
              <w:left w:val="nil"/>
              <w:bottom w:val="nil"/>
              <w:right w:val="nil"/>
            </w:tcBorders>
            <w:shd w:val="clear" w:color="auto" w:fill="FFFFFF"/>
          </w:tcPr>
          <w:p w14:paraId="613B00CD" w14:textId="77777777" w:rsidR="009C7BF8" w:rsidRPr="00643B54" w:rsidRDefault="009C7BF8" w:rsidP="00AB2C1B">
            <w:pPr>
              <w:rPr>
                <w:sz w:val="26"/>
                <w:szCs w:val="26"/>
              </w:rPr>
            </w:pPr>
            <w:r w:rsidRPr="00643B54">
              <w:rPr>
                <w:sz w:val="26"/>
                <w:szCs w:val="26"/>
              </w:rPr>
              <w:t>Sốt đột ngột &gt;38°c</w:t>
            </w:r>
          </w:p>
        </w:tc>
        <w:tc>
          <w:tcPr>
            <w:tcW w:w="912" w:type="pct"/>
            <w:tcBorders>
              <w:top w:val="nil"/>
              <w:left w:val="nil"/>
              <w:bottom w:val="nil"/>
              <w:right w:val="nil"/>
            </w:tcBorders>
            <w:shd w:val="clear" w:color="auto" w:fill="FFFFFF"/>
          </w:tcPr>
          <w:p w14:paraId="2F9AA006"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Có</w:t>
            </w:r>
          </w:p>
        </w:tc>
        <w:tc>
          <w:tcPr>
            <w:tcW w:w="1432" w:type="pct"/>
            <w:tcBorders>
              <w:top w:val="nil"/>
              <w:left w:val="nil"/>
              <w:bottom w:val="nil"/>
              <w:right w:val="nil"/>
            </w:tcBorders>
            <w:shd w:val="clear" w:color="auto" w:fill="FFFFFF"/>
          </w:tcPr>
          <w:p w14:paraId="59F9E111"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Không </w:t>
            </w:r>
          </w:p>
        </w:tc>
      </w:tr>
      <w:tr w:rsidR="009C7BF8" w:rsidRPr="00643B54" w14:paraId="14F97AE6" w14:textId="77777777" w:rsidTr="00E4250F">
        <w:trPr>
          <w:trHeight w:val="20"/>
        </w:trPr>
        <w:tc>
          <w:tcPr>
            <w:tcW w:w="314" w:type="pct"/>
            <w:tcBorders>
              <w:top w:val="nil"/>
              <w:left w:val="nil"/>
              <w:bottom w:val="nil"/>
              <w:right w:val="nil"/>
            </w:tcBorders>
            <w:shd w:val="clear" w:color="auto" w:fill="FFFFFF"/>
          </w:tcPr>
          <w:p w14:paraId="39FDEC45" w14:textId="77777777" w:rsidR="009C7BF8" w:rsidRPr="00643B54" w:rsidRDefault="003B75DA" w:rsidP="00AB2C1B">
            <w:pPr>
              <w:rPr>
                <w:sz w:val="26"/>
                <w:szCs w:val="26"/>
              </w:rPr>
            </w:pPr>
            <w:r w:rsidRPr="00643B54">
              <w:rPr>
                <w:sz w:val="26"/>
                <w:szCs w:val="26"/>
              </w:rPr>
              <w:t>b.</w:t>
            </w:r>
          </w:p>
        </w:tc>
        <w:tc>
          <w:tcPr>
            <w:tcW w:w="2343" w:type="pct"/>
            <w:tcBorders>
              <w:top w:val="nil"/>
              <w:left w:val="nil"/>
              <w:bottom w:val="nil"/>
              <w:right w:val="nil"/>
            </w:tcBorders>
            <w:shd w:val="clear" w:color="auto" w:fill="FFFFFF"/>
          </w:tcPr>
          <w:p w14:paraId="5D5DE689" w14:textId="77777777" w:rsidR="009C7BF8" w:rsidRPr="00643B54" w:rsidRDefault="009C7BF8" w:rsidP="00AB2C1B">
            <w:pPr>
              <w:rPr>
                <w:sz w:val="26"/>
                <w:szCs w:val="26"/>
              </w:rPr>
            </w:pPr>
            <w:r w:rsidRPr="00643B54">
              <w:rPr>
                <w:sz w:val="26"/>
                <w:szCs w:val="26"/>
              </w:rPr>
              <w:t>Ho:</w:t>
            </w:r>
          </w:p>
        </w:tc>
        <w:tc>
          <w:tcPr>
            <w:tcW w:w="912" w:type="pct"/>
            <w:tcBorders>
              <w:top w:val="nil"/>
              <w:left w:val="nil"/>
              <w:bottom w:val="nil"/>
              <w:right w:val="nil"/>
            </w:tcBorders>
            <w:shd w:val="clear" w:color="auto" w:fill="FFFFFF"/>
          </w:tcPr>
          <w:p w14:paraId="7661FCF1"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Có</w:t>
            </w:r>
          </w:p>
        </w:tc>
        <w:tc>
          <w:tcPr>
            <w:tcW w:w="1432" w:type="pct"/>
            <w:tcBorders>
              <w:top w:val="nil"/>
              <w:left w:val="nil"/>
              <w:bottom w:val="nil"/>
              <w:right w:val="nil"/>
            </w:tcBorders>
            <w:shd w:val="clear" w:color="auto" w:fill="FFFFFF"/>
          </w:tcPr>
          <w:p w14:paraId="2831AE53"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Không </w:t>
            </w:r>
          </w:p>
        </w:tc>
      </w:tr>
      <w:tr w:rsidR="009C7BF8" w:rsidRPr="00643B54" w14:paraId="43D03584" w14:textId="77777777" w:rsidTr="00E4250F">
        <w:trPr>
          <w:trHeight w:val="20"/>
        </w:trPr>
        <w:tc>
          <w:tcPr>
            <w:tcW w:w="314" w:type="pct"/>
            <w:tcBorders>
              <w:top w:val="nil"/>
              <w:left w:val="nil"/>
              <w:bottom w:val="nil"/>
              <w:right w:val="nil"/>
            </w:tcBorders>
            <w:shd w:val="clear" w:color="auto" w:fill="FFFFFF"/>
          </w:tcPr>
          <w:p w14:paraId="41EC8DBD" w14:textId="77777777" w:rsidR="009C7BF8" w:rsidRPr="00643B54" w:rsidRDefault="009C7BF8" w:rsidP="00AB2C1B">
            <w:pPr>
              <w:rPr>
                <w:sz w:val="26"/>
                <w:szCs w:val="26"/>
              </w:rPr>
            </w:pPr>
            <w:r w:rsidRPr="00643B54">
              <w:rPr>
                <w:sz w:val="26"/>
                <w:szCs w:val="26"/>
              </w:rPr>
              <w:t>c.</w:t>
            </w:r>
          </w:p>
        </w:tc>
        <w:tc>
          <w:tcPr>
            <w:tcW w:w="2343" w:type="pct"/>
            <w:tcBorders>
              <w:top w:val="nil"/>
              <w:left w:val="nil"/>
              <w:bottom w:val="nil"/>
              <w:right w:val="nil"/>
            </w:tcBorders>
            <w:shd w:val="clear" w:color="auto" w:fill="FFFFFF"/>
          </w:tcPr>
          <w:p w14:paraId="2B0670BD" w14:textId="77777777" w:rsidR="009C7BF8" w:rsidRPr="00643B54" w:rsidRDefault="009C7BF8" w:rsidP="00AB2C1B">
            <w:pPr>
              <w:rPr>
                <w:sz w:val="26"/>
                <w:szCs w:val="26"/>
              </w:rPr>
            </w:pPr>
            <w:r w:rsidRPr="00643B54">
              <w:rPr>
                <w:sz w:val="26"/>
                <w:szCs w:val="26"/>
              </w:rPr>
              <w:t>Khó thở:</w:t>
            </w:r>
          </w:p>
        </w:tc>
        <w:tc>
          <w:tcPr>
            <w:tcW w:w="912" w:type="pct"/>
            <w:tcBorders>
              <w:top w:val="nil"/>
              <w:left w:val="nil"/>
              <w:bottom w:val="nil"/>
              <w:right w:val="nil"/>
            </w:tcBorders>
            <w:shd w:val="clear" w:color="auto" w:fill="FFFFFF"/>
          </w:tcPr>
          <w:p w14:paraId="311FDDC6"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Có</w:t>
            </w:r>
          </w:p>
        </w:tc>
        <w:tc>
          <w:tcPr>
            <w:tcW w:w="1432" w:type="pct"/>
            <w:tcBorders>
              <w:top w:val="nil"/>
              <w:left w:val="nil"/>
              <w:bottom w:val="nil"/>
              <w:right w:val="nil"/>
            </w:tcBorders>
            <w:shd w:val="clear" w:color="auto" w:fill="FFFFFF"/>
          </w:tcPr>
          <w:p w14:paraId="2E8BC9FA"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Không </w:t>
            </w:r>
          </w:p>
        </w:tc>
      </w:tr>
      <w:tr w:rsidR="009C7BF8" w:rsidRPr="00643B54" w14:paraId="72A33FBF" w14:textId="77777777" w:rsidTr="00E4250F">
        <w:trPr>
          <w:trHeight w:val="20"/>
        </w:trPr>
        <w:tc>
          <w:tcPr>
            <w:tcW w:w="314" w:type="pct"/>
            <w:tcBorders>
              <w:top w:val="nil"/>
              <w:left w:val="nil"/>
              <w:bottom w:val="nil"/>
              <w:right w:val="nil"/>
            </w:tcBorders>
            <w:shd w:val="clear" w:color="auto" w:fill="FFFFFF"/>
          </w:tcPr>
          <w:p w14:paraId="25A1DD8D" w14:textId="77777777" w:rsidR="009C7BF8" w:rsidRPr="00643B54" w:rsidRDefault="003B75DA" w:rsidP="00AB2C1B">
            <w:pPr>
              <w:rPr>
                <w:sz w:val="26"/>
                <w:szCs w:val="26"/>
              </w:rPr>
            </w:pPr>
            <w:r w:rsidRPr="00643B54">
              <w:rPr>
                <w:sz w:val="26"/>
                <w:szCs w:val="26"/>
              </w:rPr>
              <w:t>d.</w:t>
            </w:r>
          </w:p>
        </w:tc>
        <w:tc>
          <w:tcPr>
            <w:tcW w:w="2343" w:type="pct"/>
            <w:tcBorders>
              <w:top w:val="nil"/>
              <w:left w:val="nil"/>
              <w:bottom w:val="nil"/>
              <w:right w:val="nil"/>
            </w:tcBorders>
            <w:shd w:val="clear" w:color="auto" w:fill="FFFFFF"/>
          </w:tcPr>
          <w:p w14:paraId="4DBD2078" w14:textId="77777777" w:rsidR="009C7BF8" w:rsidRPr="00643B54" w:rsidRDefault="009C7BF8" w:rsidP="00AB2C1B">
            <w:pPr>
              <w:rPr>
                <w:sz w:val="26"/>
                <w:szCs w:val="26"/>
              </w:rPr>
            </w:pPr>
            <w:r w:rsidRPr="00643B54">
              <w:rPr>
                <w:sz w:val="26"/>
                <w:szCs w:val="26"/>
              </w:rPr>
              <w:t>Các triệu chứng khác</w:t>
            </w:r>
          </w:p>
        </w:tc>
        <w:tc>
          <w:tcPr>
            <w:tcW w:w="912" w:type="pct"/>
            <w:tcBorders>
              <w:top w:val="nil"/>
              <w:left w:val="nil"/>
              <w:bottom w:val="nil"/>
              <w:right w:val="nil"/>
            </w:tcBorders>
            <w:shd w:val="clear" w:color="auto" w:fill="FFFFFF"/>
          </w:tcPr>
          <w:p w14:paraId="6B9388E9"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Có</w:t>
            </w:r>
          </w:p>
        </w:tc>
        <w:tc>
          <w:tcPr>
            <w:tcW w:w="1432" w:type="pct"/>
            <w:tcBorders>
              <w:top w:val="nil"/>
              <w:left w:val="nil"/>
              <w:bottom w:val="nil"/>
              <w:right w:val="nil"/>
            </w:tcBorders>
            <w:shd w:val="clear" w:color="auto" w:fill="FFFFFF"/>
          </w:tcPr>
          <w:p w14:paraId="15F85360"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Không </w:t>
            </w:r>
          </w:p>
        </w:tc>
      </w:tr>
    </w:tbl>
    <w:p w14:paraId="7BD1733A" w14:textId="77777777" w:rsidR="009C7BF8" w:rsidRPr="00643B54" w:rsidRDefault="009C7BF8" w:rsidP="00AB2C1B">
      <w:pPr>
        <w:rPr>
          <w:sz w:val="26"/>
          <w:szCs w:val="26"/>
        </w:rPr>
      </w:pPr>
      <w:r w:rsidRPr="00643B54">
        <w:rPr>
          <w:i/>
          <w:iCs/>
          <w:sz w:val="26"/>
          <w:szCs w:val="26"/>
        </w:rPr>
        <w:t>Cụ thể</w:t>
      </w:r>
      <w:r w:rsidR="00C958EE" w:rsidRPr="00643B54">
        <w:rPr>
          <w:i/>
          <w:iCs/>
          <w:sz w:val="26"/>
          <w:szCs w:val="26"/>
          <w:lang w:val="en-US"/>
        </w:rPr>
        <w:t>:</w:t>
      </w:r>
      <w:r w:rsidRPr="00643B54">
        <w:rPr>
          <w:i/>
          <w:iCs/>
          <w:sz w:val="26"/>
          <w:szCs w:val="26"/>
        </w:rPr>
        <w:t xml:space="preserve"> </w:t>
      </w:r>
      <w:r w:rsidR="00C958EE" w:rsidRPr="00643B54">
        <w:rPr>
          <w:sz w:val="26"/>
          <w:szCs w:val="26"/>
        </w:rPr>
        <w:t>______________________________________________________________________</w:t>
      </w:r>
      <w:r w:rsidR="00C958EE" w:rsidRPr="00643B54">
        <w:rPr>
          <w:sz w:val="26"/>
          <w:szCs w:val="26"/>
          <w:lang w:val="en-US"/>
        </w:rPr>
        <w:t>____</w:t>
      </w:r>
    </w:p>
    <w:p w14:paraId="2D3E6731" w14:textId="77777777" w:rsidR="009C7BF8" w:rsidRPr="00643B54" w:rsidRDefault="009C7BF8" w:rsidP="00AB2C1B">
      <w:pPr>
        <w:rPr>
          <w:sz w:val="26"/>
          <w:szCs w:val="26"/>
          <w:lang w:val="en-US"/>
        </w:rPr>
      </w:pPr>
      <w:r w:rsidRPr="00643B54">
        <w:rPr>
          <w:sz w:val="26"/>
          <w:szCs w:val="26"/>
        </w:rPr>
        <w:t>______________________________________________________________________</w:t>
      </w:r>
      <w:r w:rsidR="00AB2C1B" w:rsidRPr="00643B54">
        <w:rPr>
          <w:sz w:val="26"/>
          <w:szCs w:val="26"/>
          <w:lang w:val="en-US"/>
        </w:rPr>
        <w:t>____</w:t>
      </w:r>
    </w:p>
    <w:p w14:paraId="4E0984AA" w14:textId="77777777" w:rsidR="009C7BF8" w:rsidRPr="00643B54" w:rsidRDefault="009C7BF8" w:rsidP="00AB2C1B">
      <w:pPr>
        <w:rPr>
          <w:b/>
          <w:bCs/>
          <w:sz w:val="26"/>
          <w:szCs w:val="26"/>
        </w:rPr>
      </w:pPr>
      <w:r w:rsidRPr="00643B54">
        <w:rPr>
          <w:b/>
          <w:bCs/>
          <w:sz w:val="26"/>
          <w:szCs w:val="26"/>
        </w:rPr>
        <w:t>10. Tiền sử mắc các bệnh mạn tính và các bệnh khác có liên quan:</w:t>
      </w:r>
    </w:p>
    <w:p w14:paraId="5E333AA2"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6E5D40A0" w14:textId="77777777" w:rsidR="009C7BF8" w:rsidRPr="00643B54" w:rsidRDefault="009C7BF8" w:rsidP="00AB2C1B">
      <w:pPr>
        <w:rPr>
          <w:sz w:val="26"/>
          <w:szCs w:val="26"/>
        </w:rPr>
      </w:pPr>
      <w:r w:rsidRPr="00643B54">
        <w:rPr>
          <w:sz w:val="26"/>
          <w:szCs w:val="26"/>
        </w:rPr>
        <w:t>___________________________________________</w:t>
      </w:r>
      <w:r w:rsidR="00253205" w:rsidRPr="00643B54">
        <w:rPr>
          <w:sz w:val="26"/>
          <w:szCs w:val="26"/>
        </w:rPr>
        <w:t>___________________________</w:t>
      </w:r>
      <w:r w:rsidR="00AB2C1B" w:rsidRPr="00643B54">
        <w:rPr>
          <w:sz w:val="26"/>
          <w:szCs w:val="26"/>
        </w:rPr>
        <w:t>____</w:t>
      </w:r>
    </w:p>
    <w:p w14:paraId="0A8529EC" w14:textId="77777777" w:rsidR="009C7BF8" w:rsidRPr="00643B54" w:rsidRDefault="009C7BF8" w:rsidP="00AB2C1B">
      <w:pPr>
        <w:rPr>
          <w:sz w:val="26"/>
          <w:szCs w:val="26"/>
        </w:rPr>
      </w:pPr>
      <w:r w:rsidRPr="00643B54">
        <w:rPr>
          <w:b/>
          <w:bCs/>
          <w:sz w:val="26"/>
          <w:szCs w:val="26"/>
        </w:rPr>
        <w:t>11. Tiền sử dịch tễ</w:t>
      </w:r>
      <w:r w:rsidRPr="00643B54">
        <w:rPr>
          <w:sz w:val="26"/>
          <w:szCs w:val="26"/>
        </w:rPr>
        <w:t xml:space="preserve">: </w:t>
      </w:r>
      <w:r w:rsidRPr="00643B54">
        <w:rPr>
          <w:i/>
          <w:iCs/>
          <w:sz w:val="26"/>
          <w:szCs w:val="26"/>
        </w:rPr>
        <w:t>Trong vòng 1</w:t>
      </w:r>
      <w:r w:rsidR="00EA3AEA" w:rsidRPr="00643B54">
        <w:rPr>
          <w:i/>
          <w:iCs/>
          <w:sz w:val="26"/>
          <w:szCs w:val="26"/>
        </w:rPr>
        <w:t>4</w:t>
      </w:r>
      <w:r w:rsidRPr="00643B54">
        <w:rPr>
          <w:i/>
          <w:iCs/>
          <w:sz w:val="26"/>
          <w:szCs w:val="26"/>
        </w:rPr>
        <w:t xml:space="preserve"> ngày trước khi khởi phát bệnh nhân có</w:t>
      </w:r>
    </w:p>
    <w:p w14:paraId="31A5F683" w14:textId="0E39DE53" w:rsidR="009C7BF8" w:rsidRPr="00643B54" w:rsidRDefault="009C7BF8" w:rsidP="00AB2C1B">
      <w:pPr>
        <w:rPr>
          <w:sz w:val="26"/>
          <w:szCs w:val="26"/>
        </w:rPr>
      </w:pPr>
      <w:r w:rsidRPr="00643B54">
        <w:rPr>
          <w:sz w:val="26"/>
          <w:szCs w:val="26"/>
        </w:rPr>
        <w:t xml:space="preserve">a. Sống/đi/đến vùng xác định có </w:t>
      </w:r>
      <w:r w:rsidR="00D92F23" w:rsidRPr="00643B54">
        <w:rPr>
          <w:sz w:val="26"/>
          <w:szCs w:val="26"/>
        </w:rPr>
        <w:t>ca</w:t>
      </w:r>
      <w:r w:rsidR="0035638A" w:rsidRPr="00643B54">
        <w:rPr>
          <w:sz w:val="26"/>
          <w:szCs w:val="26"/>
        </w:rPr>
        <w:t xml:space="preserve"> mắc</w:t>
      </w:r>
      <w:r w:rsidRPr="00643B54">
        <w:rPr>
          <w:sz w:val="26"/>
          <w:szCs w:val="26"/>
        </w:rPr>
        <w:t xml:space="preserve"> </w:t>
      </w:r>
      <w:r w:rsidR="00352A1E" w:rsidRPr="00643B54">
        <w:rPr>
          <w:sz w:val="26"/>
          <w:szCs w:val="26"/>
        </w:rPr>
        <w:t>COVID-19</w:t>
      </w:r>
      <w:r w:rsidRPr="00643B54">
        <w:rPr>
          <w:sz w:val="26"/>
          <w:szCs w:val="26"/>
        </w:rPr>
        <w:t xml:space="preserve"> không?</w:t>
      </w:r>
    </w:p>
    <w:p w14:paraId="46EEC6C6"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514C62D6" w14:textId="77777777" w:rsidR="007F516C" w:rsidRPr="00643B54" w:rsidRDefault="009C7BF8" w:rsidP="00AB2C1B">
      <w:pPr>
        <w:rPr>
          <w:sz w:val="26"/>
          <w:szCs w:val="26"/>
        </w:rPr>
      </w:pPr>
      <w:r w:rsidRPr="00643B54">
        <w:rPr>
          <w:i/>
          <w:iCs/>
          <w:sz w:val="26"/>
          <w:szCs w:val="26"/>
        </w:rPr>
        <w:t xml:space="preserve">Nếu có ghi rõ địa chỉ: </w:t>
      </w:r>
      <w:r w:rsidR="007F516C" w:rsidRPr="00643B54">
        <w:rPr>
          <w:sz w:val="26"/>
          <w:szCs w:val="26"/>
        </w:rPr>
        <w:t>______________________________________________________________________</w:t>
      </w:r>
      <w:r w:rsidR="00AB2C1B" w:rsidRPr="00643B54">
        <w:rPr>
          <w:sz w:val="26"/>
          <w:szCs w:val="26"/>
        </w:rPr>
        <w:t>____</w:t>
      </w:r>
    </w:p>
    <w:p w14:paraId="7A787B76" w14:textId="37B95589" w:rsidR="009C7BF8" w:rsidRPr="00643B54" w:rsidRDefault="009C7BF8" w:rsidP="00E4250F">
      <w:pPr>
        <w:jc w:val="both"/>
        <w:rPr>
          <w:sz w:val="26"/>
          <w:szCs w:val="26"/>
        </w:rPr>
      </w:pPr>
      <w:r w:rsidRPr="00643B54">
        <w:rPr>
          <w:sz w:val="26"/>
          <w:szCs w:val="26"/>
        </w:rPr>
        <w:t xml:space="preserve">b. Chăm sóc </w:t>
      </w:r>
      <w:r w:rsidR="004D2725" w:rsidRPr="00643B54">
        <w:rPr>
          <w:sz w:val="26"/>
          <w:szCs w:val="26"/>
        </w:rPr>
        <w:t>ca bệnh</w:t>
      </w:r>
      <w:r w:rsidRPr="00643B54">
        <w:rPr>
          <w:sz w:val="26"/>
          <w:szCs w:val="26"/>
        </w:rPr>
        <w:t xml:space="preserve"> </w:t>
      </w:r>
      <w:r w:rsidR="0035638A" w:rsidRPr="00643B54">
        <w:rPr>
          <w:sz w:val="26"/>
          <w:szCs w:val="26"/>
        </w:rPr>
        <w:t>xác định, hoặc nghi ngờ mắc</w:t>
      </w:r>
      <w:r w:rsidRPr="00643B54">
        <w:rPr>
          <w:sz w:val="26"/>
          <w:szCs w:val="26"/>
        </w:rPr>
        <w:t xml:space="preserve"> </w:t>
      </w:r>
      <w:r w:rsidR="00352A1E" w:rsidRPr="00643B54">
        <w:rPr>
          <w:sz w:val="26"/>
          <w:szCs w:val="26"/>
        </w:rPr>
        <w:t>COVID-19</w:t>
      </w:r>
      <w:r w:rsidR="00EA3AEA" w:rsidRPr="00643B54">
        <w:rPr>
          <w:sz w:val="26"/>
          <w:szCs w:val="26"/>
        </w:rPr>
        <w:t xml:space="preserve"> </w:t>
      </w:r>
      <w:r w:rsidRPr="00643B54">
        <w:rPr>
          <w:sz w:val="26"/>
          <w:szCs w:val="26"/>
        </w:rPr>
        <w:t>không?</w:t>
      </w:r>
    </w:p>
    <w:p w14:paraId="7B256842" w14:textId="77777777" w:rsidR="009C7BF8" w:rsidRPr="00643B54" w:rsidRDefault="009C7BF8" w:rsidP="00E4250F">
      <w:pPr>
        <w:jc w:val="both"/>
        <w:rPr>
          <w:sz w:val="26"/>
          <w:szCs w:val="26"/>
        </w:rPr>
      </w:pP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651D98B2" w14:textId="6A456876" w:rsidR="009C7BF8" w:rsidRPr="00643B54" w:rsidRDefault="009C7BF8" w:rsidP="00E4250F">
      <w:pPr>
        <w:jc w:val="both"/>
        <w:rPr>
          <w:sz w:val="26"/>
          <w:szCs w:val="26"/>
        </w:rPr>
      </w:pPr>
      <w:r w:rsidRPr="00643B54">
        <w:rPr>
          <w:sz w:val="26"/>
          <w:szCs w:val="26"/>
        </w:rPr>
        <w:t xml:space="preserve">c. Sống, làm việc cùng </w:t>
      </w:r>
      <w:r w:rsidR="004D2725" w:rsidRPr="00643B54">
        <w:rPr>
          <w:sz w:val="26"/>
          <w:szCs w:val="26"/>
        </w:rPr>
        <w:t>ca bệnh</w:t>
      </w:r>
      <w:r w:rsidR="0035638A" w:rsidRPr="00643B54">
        <w:rPr>
          <w:sz w:val="26"/>
          <w:szCs w:val="26"/>
        </w:rPr>
        <w:t xml:space="preserve"> xác định hoặc nghi ngờ mắc</w:t>
      </w:r>
      <w:r w:rsidRPr="00643B54">
        <w:rPr>
          <w:sz w:val="26"/>
          <w:szCs w:val="26"/>
        </w:rPr>
        <w:t xml:space="preserve"> </w:t>
      </w:r>
      <w:r w:rsidR="00352A1E" w:rsidRPr="00643B54">
        <w:rPr>
          <w:sz w:val="26"/>
          <w:szCs w:val="26"/>
        </w:rPr>
        <w:t>COVID-19</w:t>
      </w:r>
      <w:r w:rsidRPr="00643B54">
        <w:rPr>
          <w:sz w:val="26"/>
          <w:szCs w:val="26"/>
        </w:rPr>
        <w:t xml:space="preserve"> không?</w:t>
      </w:r>
    </w:p>
    <w:p w14:paraId="3B77D415" w14:textId="77777777" w:rsidR="009C7BF8" w:rsidRPr="00643B54" w:rsidRDefault="009C7BF8" w:rsidP="00E4250F">
      <w:pPr>
        <w:jc w:val="both"/>
        <w:rPr>
          <w:sz w:val="26"/>
          <w:szCs w:val="26"/>
        </w:rPr>
      </w:pP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7F100749" w14:textId="481CCEBB" w:rsidR="009C7BF8" w:rsidRPr="00643B54" w:rsidRDefault="009C7BF8" w:rsidP="00E4250F">
      <w:pPr>
        <w:jc w:val="both"/>
        <w:rPr>
          <w:sz w:val="26"/>
          <w:szCs w:val="26"/>
        </w:rPr>
      </w:pPr>
      <w:r w:rsidRPr="00643B54">
        <w:rPr>
          <w:sz w:val="26"/>
          <w:szCs w:val="26"/>
        </w:rPr>
        <w:t xml:space="preserve">d. Ngồi gần trên cùng chuyến xe/tàu/máy bay ... với </w:t>
      </w:r>
      <w:r w:rsidR="004D2725" w:rsidRPr="00643B54">
        <w:rPr>
          <w:sz w:val="26"/>
          <w:szCs w:val="26"/>
        </w:rPr>
        <w:t>ca bệnh</w:t>
      </w:r>
      <w:r w:rsidR="0035638A" w:rsidRPr="00643B54">
        <w:rPr>
          <w:sz w:val="26"/>
          <w:szCs w:val="26"/>
        </w:rPr>
        <w:t xml:space="preserve"> xác định hoặc nghi ngờ mắc</w:t>
      </w:r>
      <w:r w:rsidRPr="00643B54">
        <w:rPr>
          <w:sz w:val="26"/>
          <w:szCs w:val="26"/>
        </w:rPr>
        <w:t xml:space="preserve"> </w:t>
      </w:r>
      <w:r w:rsidR="00352A1E" w:rsidRPr="00643B54">
        <w:rPr>
          <w:sz w:val="26"/>
          <w:szCs w:val="26"/>
        </w:rPr>
        <w:t>COVID-19</w:t>
      </w:r>
      <w:r w:rsidR="00EA3AEA" w:rsidRPr="00643B54">
        <w:rPr>
          <w:sz w:val="26"/>
          <w:szCs w:val="26"/>
        </w:rPr>
        <w:t xml:space="preserve"> </w:t>
      </w:r>
      <w:r w:rsidRPr="00643B54">
        <w:rPr>
          <w:sz w:val="26"/>
          <w:szCs w:val="26"/>
        </w:rPr>
        <w:t>không?</w:t>
      </w:r>
    </w:p>
    <w:p w14:paraId="24F47DAC" w14:textId="77777777" w:rsidR="009C7BF8" w:rsidRPr="00643B54" w:rsidRDefault="009C7BF8" w:rsidP="00E4250F">
      <w:pPr>
        <w:jc w:val="both"/>
        <w:rPr>
          <w:sz w:val="26"/>
          <w:szCs w:val="26"/>
        </w:rPr>
      </w:pP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5285F697" w14:textId="1E1F069F" w:rsidR="009C7BF8" w:rsidRPr="00643B54" w:rsidRDefault="009C7BF8" w:rsidP="00E4250F">
      <w:pPr>
        <w:jc w:val="both"/>
        <w:rPr>
          <w:sz w:val="26"/>
          <w:szCs w:val="26"/>
        </w:rPr>
      </w:pPr>
      <w:r w:rsidRPr="00643B54">
        <w:rPr>
          <w:sz w:val="26"/>
          <w:szCs w:val="26"/>
        </w:rPr>
        <w:t xml:space="preserve">e. Tiếp xúc trực tiếp với </w:t>
      </w:r>
      <w:r w:rsidR="004D2725" w:rsidRPr="00643B54">
        <w:rPr>
          <w:sz w:val="26"/>
          <w:szCs w:val="26"/>
        </w:rPr>
        <w:t>ca bệnh</w:t>
      </w:r>
      <w:r w:rsidR="0035638A" w:rsidRPr="00643B54">
        <w:rPr>
          <w:sz w:val="26"/>
          <w:szCs w:val="26"/>
        </w:rPr>
        <w:t xml:space="preserve"> xác định hoặc nghi ngờ mắc</w:t>
      </w:r>
      <w:r w:rsidRPr="00643B54">
        <w:rPr>
          <w:sz w:val="26"/>
          <w:szCs w:val="26"/>
        </w:rPr>
        <w:t xml:space="preserve"> </w:t>
      </w:r>
      <w:r w:rsidR="00352A1E" w:rsidRPr="00643B54">
        <w:rPr>
          <w:sz w:val="26"/>
          <w:szCs w:val="26"/>
        </w:rPr>
        <w:t>COVID-19</w:t>
      </w:r>
      <w:r w:rsidR="00EA3AEA" w:rsidRPr="00643B54">
        <w:rPr>
          <w:sz w:val="26"/>
          <w:szCs w:val="26"/>
        </w:rPr>
        <w:t xml:space="preserve"> </w:t>
      </w:r>
      <w:r w:rsidRPr="00643B54">
        <w:rPr>
          <w:sz w:val="26"/>
          <w:szCs w:val="26"/>
        </w:rPr>
        <w:t>không?</w:t>
      </w:r>
    </w:p>
    <w:p w14:paraId="7851E727" w14:textId="77777777" w:rsidR="009C7BF8" w:rsidRPr="00643B54" w:rsidRDefault="009C7BF8" w:rsidP="00E4250F">
      <w:pPr>
        <w:jc w:val="both"/>
        <w:rPr>
          <w:sz w:val="26"/>
          <w:szCs w:val="26"/>
        </w:rPr>
      </w:pP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791DBD5F" w14:textId="77777777" w:rsidR="009C7BF8" w:rsidRPr="00643B54" w:rsidRDefault="009C7BF8" w:rsidP="00E4250F">
      <w:pPr>
        <w:jc w:val="both"/>
        <w:rPr>
          <w:sz w:val="26"/>
          <w:szCs w:val="26"/>
        </w:rPr>
      </w:pPr>
      <w:r w:rsidRPr="00643B54">
        <w:rPr>
          <w:sz w:val="26"/>
          <w:szCs w:val="26"/>
        </w:rPr>
        <w:lastRenderedPageBreak/>
        <w:t xml:space="preserve">f. Bệnh nhân có làm việc trong các cơ sở y tế? </w:t>
      </w:r>
      <w:r w:rsidRPr="00643B54">
        <w:rPr>
          <w:sz w:val="26"/>
          <w:szCs w:val="26"/>
        </w:rPr>
        <w:sym w:font="Wingdings 2" w:char="F0A3"/>
      </w:r>
      <w:r w:rsidR="003B75DA" w:rsidRPr="00643B54">
        <w:rPr>
          <w:sz w:val="26"/>
          <w:szCs w:val="26"/>
        </w:rPr>
        <w:t xml:space="preserve"> Có </w:t>
      </w:r>
      <w:r w:rsidR="003B75DA"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04F6EF9C" w14:textId="77777777" w:rsidR="009C7BF8" w:rsidRPr="00643B54" w:rsidRDefault="009C7BF8" w:rsidP="00AB2C1B">
      <w:pPr>
        <w:rPr>
          <w:sz w:val="26"/>
          <w:szCs w:val="26"/>
        </w:rPr>
      </w:pPr>
      <w:r w:rsidRPr="00643B54">
        <w:rPr>
          <w:sz w:val="26"/>
          <w:szCs w:val="26"/>
        </w:rPr>
        <w:t xml:space="preserve">g. Tiền sử dịch tễ khác </w:t>
      </w:r>
      <w:r w:rsidRPr="00643B54">
        <w:rPr>
          <w:i/>
          <w:iCs/>
          <w:sz w:val="26"/>
          <w:szCs w:val="26"/>
        </w:rPr>
        <w:t>(nếu có, ghi rõ)</w:t>
      </w:r>
    </w:p>
    <w:p w14:paraId="1052DE29"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56217DFF"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5DEB74D4"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2CEDD703" w14:textId="77777777" w:rsidR="009C7BF8" w:rsidRPr="00643B54" w:rsidRDefault="009C7BF8" w:rsidP="00AB2C1B">
      <w:pPr>
        <w:rPr>
          <w:b/>
          <w:bCs/>
          <w:sz w:val="26"/>
          <w:szCs w:val="26"/>
        </w:rPr>
      </w:pPr>
      <w:r w:rsidRPr="00643B54">
        <w:rPr>
          <w:b/>
          <w:bCs/>
          <w:sz w:val="26"/>
          <w:szCs w:val="26"/>
        </w:rPr>
        <w:t>12. Thông tin điều trị</w:t>
      </w:r>
    </w:p>
    <w:p w14:paraId="3B5E5A71" w14:textId="6CB12183" w:rsidR="009C7BF8" w:rsidRPr="00643B54" w:rsidRDefault="009C7BF8" w:rsidP="00AB2C1B">
      <w:pPr>
        <w:rPr>
          <w:sz w:val="26"/>
          <w:szCs w:val="26"/>
        </w:rPr>
      </w:pPr>
      <w:r w:rsidRPr="00643B54">
        <w:rPr>
          <w:sz w:val="26"/>
          <w:szCs w:val="26"/>
        </w:rPr>
        <w:t>a. Bện</w:t>
      </w:r>
      <w:r w:rsidR="003B75DA" w:rsidRPr="00643B54">
        <w:rPr>
          <w:sz w:val="26"/>
          <w:szCs w:val="26"/>
        </w:rPr>
        <w:t>h</w:t>
      </w:r>
      <w:r w:rsidR="00C572C7" w:rsidRPr="00643B54">
        <w:rPr>
          <w:sz w:val="26"/>
          <w:szCs w:val="26"/>
        </w:rPr>
        <w:t xml:space="preserve"> </w:t>
      </w:r>
      <w:r w:rsidR="003B75DA" w:rsidRPr="00643B54">
        <w:rPr>
          <w:sz w:val="26"/>
          <w:szCs w:val="26"/>
        </w:rPr>
        <w:t>nhân có phải thở máy không?</w:t>
      </w:r>
      <w:r w:rsidR="003B75DA" w:rsidRPr="00643B54">
        <w:rPr>
          <w:sz w:val="26"/>
          <w:szCs w:val="26"/>
        </w:rPr>
        <w:tab/>
      </w:r>
      <w:r w:rsidRPr="00643B54">
        <w:rPr>
          <w:sz w:val="26"/>
          <w:szCs w:val="26"/>
        </w:rPr>
        <w:sym w:font="Wingdings 2" w:char="F0A3"/>
      </w:r>
      <w:r w:rsidRPr="00643B54">
        <w:rPr>
          <w:sz w:val="26"/>
          <w:szCs w:val="26"/>
        </w:rPr>
        <w:t xml:space="preserve"> Có </w:t>
      </w:r>
      <w:r w:rsidRPr="00643B54">
        <w:rPr>
          <w:sz w:val="26"/>
          <w:szCs w:val="26"/>
        </w:rPr>
        <w:tab/>
      </w:r>
      <w:r w:rsidR="003B75DA" w:rsidRPr="00643B54">
        <w:rPr>
          <w:sz w:val="26"/>
          <w:szCs w:val="26"/>
        </w:rPr>
        <w:t xml:space="preserve"> </w:t>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biết</w:t>
      </w:r>
    </w:p>
    <w:p w14:paraId="2DC07E6A" w14:textId="77777777" w:rsidR="009C7BF8" w:rsidRPr="00643B54" w:rsidRDefault="009C7BF8" w:rsidP="00AB2C1B">
      <w:pPr>
        <w:rPr>
          <w:sz w:val="26"/>
          <w:szCs w:val="26"/>
        </w:rPr>
      </w:pPr>
      <w:r w:rsidRPr="00643B54">
        <w:rPr>
          <w:sz w:val="26"/>
          <w:szCs w:val="26"/>
        </w:rPr>
        <w:t>b. Bệnh nhân có phải điều trị thuốc kháng vi</w:t>
      </w:r>
      <w:r w:rsidR="001A72D5" w:rsidRPr="00643B54">
        <w:rPr>
          <w:sz w:val="26"/>
          <w:szCs w:val="26"/>
        </w:rPr>
        <w:t xml:space="preserve"> </w:t>
      </w:r>
      <w:r w:rsidRPr="00643B54">
        <w:rPr>
          <w:sz w:val="26"/>
          <w:szCs w:val="26"/>
        </w:rPr>
        <w:t>r</w:t>
      </w:r>
      <w:r w:rsidR="001A72D5" w:rsidRPr="00643B54">
        <w:rPr>
          <w:sz w:val="26"/>
          <w:szCs w:val="26"/>
        </w:rPr>
        <w:t>út</w:t>
      </w:r>
      <w:r w:rsidR="003B75DA" w:rsidRPr="00643B54">
        <w:rPr>
          <w:sz w:val="26"/>
          <w:szCs w:val="26"/>
        </w:rPr>
        <w:t xml:space="preserve"> không? </w:t>
      </w:r>
      <w:r w:rsidRPr="00643B54">
        <w:rPr>
          <w:sz w:val="26"/>
          <w:szCs w:val="26"/>
        </w:rPr>
        <w:sym w:font="Wingdings 2" w:char="F0A3"/>
      </w:r>
      <w:r w:rsidR="003B75DA" w:rsidRPr="00643B54">
        <w:rPr>
          <w:sz w:val="26"/>
          <w:szCs w:val="26"/>
        </w:rPr>
        <w:t xml:space="preserve"> Có </w:t>
      </w:r>
      <w:r w:rsidRPr="00643B54">
        <w:rPr>
          <w:sz w:val="26"/>
          <w:szCs w:val="26"/>
        </w:rPr>
        <w:sym w:font="Wingdings 2" w:char="F0A3"/>
      </w:r>
      <w:r w:rsidR="003B75DA" w:rsidRPr="00643B54">
        <w:rPr>
          <w:sz w:val="26"/>
          <w:szCs w:val="26"/>
        </w:rPr>
        <w:t xml:space="preserve"> Không </w:t>
      </w:r>
      <w:r w:rsidRPr="00643B54">
        <w:rPr>
          <w:sz w:val="26"/>
          <w:szCs w:val="26"/>
        </w:rPr>
        <w:sym w:font="Wingdings 2" w:char="F0A3"/>
      </w:r>
      <w:r w:rsidRPr="00643B54">
        <w:rPr>
          <w:sz w:val="26"/>
          <w:szCs w:val="26"/>
        </w:rPr>
        <w:t xml:space="preserve"> Không biết</w:t>
      </w:r>
    </w:p>
    <w:p w14:paraId="4CBE686C" w14:textId="77777777" w:rsidR="009C7BF8" w:rsidRPr="00643B54" w:rsidRDefault="009C7BF8" w:rsidP="00AB2C1B">
      <w:pPr>
        <w:rPr>
          <w:sz w:val="26"/>
          <w:szCs w:val="26"/>
        </w:rPr>
      </w:pPr>
      <w:r w:rsidRPr="00643B54">
        <w:rPr>
          <w:sz w:val="26"/>
          <w:szCs w:val="26"/>
        </w:rPr>
        <w:t>Ngày bắt đầu ____/___/____ trong bao nhiêu ngày _______</w:t>
      </w:r>
    </w:p>
    <w:p w14:paraId="3FB8CEC0" w14:textId="77777777" w:rsidR="009C7BF8" w:rsidRPr="00643B54" w:rsidRDefault="009C7BF8" w:rsidP="00AB2C1B">
      <w:pPr>
        <w:rPr>
          <w:sz w:val="26"/>
          <w:szCs w:val="26"/>
        </w:rPr>
      </w:pPr>
      <w:r w:rsidRPr="00643B54">
        <w:rPr>
          <w:sz w:val="26"/>
          <w:szCs w:val="26"/>
        </w:rPr>
        <w:t>c. Bệnh nhân có p</w:t>
      </w:r>
      <w:r w:rsidR="0028125E" w:rsidRPr="00643B54">
        <w:rPr>
          <w:sz w:val="26"/>
          <w:szCs w:val="26"/>
        </w:rPr>
        <w:t>hải điều trị kháng sinh không?</w:t>
      </w:r>
      <w:r w:rsidR="0028125E" w:rsidRPr="00643B54">
        <w:rPr>
          <w:sz w:val="26"/>
          <w:szCs w:val="26"/>
        </w:rPr>
        <w:tab/>
        <w:t xml:space="preserve"> </w:t>
      </w: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sym w:font="Wingdings 2" w:char="F0A3"/>
      </w:r>
      <w:r w:rsidR="0028125E" w:rsidRPr="00643B54">
        <w:rPr>
          <w:sz w:val="26"/>
          <w:szCs w:val="26"/>
        </w:rPr>
        <w:t xml:space="preserve"> Không  </w:t>
      </w:r>
      <w:r w:rsidRPr="00643B54">
        <w:rPr>
          <w:sz w:val="26"/>
          <w:szCs w:val="26"/>
        </w:rPr>
        <w:sym w:font="Wingdings 2" w:char="F0A3"/>
      </w:r>
      <w:r w:rsidRPr="00643B54">
        <w:rPr>
          <w:sz w:val="26"/>
          <w:szCs w:val="26"/>
        </w:rPr>
        <w:t xml:space="preserve"> Không biết</w:t>
      </w:r>
    </w:p>
    <w:p w14:paraId="2FE07B96" w14:textId="77777777" w:rsidR="009C7BF8" w:rsidRPr="00643B54" w:rsidRDefault="009C7BF8" w:rsidP="00AB2C1B">
      <w:pPr>
        <w:rPr>
          <w:sz w:val="26"/>
          <w:szCs w:val="26"/>
        </w:rPr>
      </w:pPr>
      <w:r w:rsidRPr="00643B54">
        <w:rPr>
          <w:sz w:val="26"/>
          <w:szCs w:val="26"/>
        </w:rPr>
        <w:t>Ngày bắt đầu ____/___/____ trong bao nhiêu ngày _______</w:t>
      </w:r>
    </w:p>
    <w:p w14:paraId="51F1E92E" w14:textId="77777777" w:rsidR="009C7BF8" w:rsidRPr="00643B54" w:rsidRDefault="009C7BF8" w:rsidP="00AB2C1B">
      <w:pPr>
        <w:rPr>
          <w:sz w:val="26"/>
          <w:szCs w:val="26"/>
        </w:rPr>
      </w:pPr>
      <w:r w:rsidRPr="00643B54">
        <w:rPr>
          <w:sz w:val="26"/>
          <w:szCs w:val="26"/>
        </w:rPr>
        <w:t xml:space="preserve">d. Các biến chứng trong quá trình bệnh?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Có </w:t>
      </w:r>
      <w:r w:rsidRPr="00643B54">
        <w:rPr>
          <w:sz w:val="26"/>
          <w:szCs w:val="26"/>
        </w:rPr>
        <w:tab/>
      </w:r>
      <w:r w:rsidR="0028125E" w:rsidRPr="00643B54">
        <w:rPr>
          <w:sz w:val="26"/>
          <w:szCs w:val="26"/>
        </w:rPr>
        <w:t xml:space="preserve">           </w:t>
      </w:r>
      <w:r w:rsidRPr="00643B54">
        <w:rPr>
          <w:sz w:val="26"/>
          <w:szCs w:val="26"/>
        </w:rPr>
        <w:sym w:font="Wingdings 2" w:char="F0A3"/>
      </w:r>
      <w:r w:rsidR="0028125E" w:rsidRPr="00643B54">
        <w:rPr>
          <w:sz w:val="26"/>
          <w:szCs w:val="26"/>
        </w:rPr>
        <w:t xml:space="preserve"> Không </w:t>
      </w:r>
      <w:r w:rsidRPr="00643B54">
        <w:rPr>
          <w:sz w:val="26"/>
          <w:szCs w:val="26"/>
        </w:rPr>
        <w:sym w:font="Wingdings 2" w:char="F0A3"/>
      </w:r>
      <w:r w:rsidRPr="00643B54">
        <w:rPr>
          <w:sz w:val="26"/>
          <w:szCs w:val="26"/>
        </w:rPr>
        <w:t xml:space="preserve"> Không biết</w:t>
      </w:r>
    </w:p>
    <w:p w14:paraId="488B72AF" w14:textId="77777777" w:rsidR="009C7BF8" w:rsidRPr="00643B54" w:rsidRDefault="009C7BF8" w:rsidP="00AB2C1B">
      <w:pPr>
        <w:rPr>
          <w:sz w:val="26"/>
          <w:szCs w:val="26"/>
        </w:rPr>
      </w:pPr>
      <w:r w:rsidRPr="00643B54">
        <w:rPr>
          <w:i/>
          <w:iCs/>
          <w:sz w:val="26"/>
          <w:szCs w:val="26"/>
        </w:rPr>
        <w:t xml:space="preserve">Nếu có, ghi cụ thể: </w:t>
      </w:r>
      <w:r w:rsidRPr="00643B54">
        <w:rPr>
          <w:sz w:val="26"/>
          <w:szCs w:val="26"/>
        </w:rPr>
        <w:t>__________________________________________________________</w:t>
      </w:r>
    </w:p>
    <w:p w14:paraId="28BB8FC6" w14:textId="77777777" w:rsidR="009C7BF8" w:rsidRPr="00643B54" w:rsidRDefault="009C7BF8" w:rsidP="00AB2C1B">
      <w:pPr>
        <w:rPr>
          <w:sz w:val="26"/>
          <w:szCs w:val="26"/>
        </w:rPr>
      </w:pPr>
      <w:r w:rsidRPr="00643B54">
        <w:rPr>
          <w:sz w:val="26"/>
          <w:szCs w:val="26"/>
        </w:rPr>
        <w:t>e. Các ghi chú hoặc quan sát khác:</w:t>
      </w:r>
    </w:p>
    <w:p w14:paraId="3E875D7F"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6A1A9E50" w14:textId="77777777" w:rsidR="009C7BF8" w:rsidRPr="00643B54" w:rsidRDefault="009C7BF8" w:rsidP="00AB2C1B">
      <w:pPr>
        <w:rPr>
          <w:sz w:val="26"/>
          <w:szCs w:val="26"/>
        </w:rPr>
      </w:pPr>
      <w:r w:rsidRPr="00643B54">
        <w:rPr>
          <w:sz w:val="26"/>
          <w:szCs w:val="26"/>
        </w:rPr>
        <w:t>______________________________________________________________________</w:t>
      </w:r>
      <w:r w:rsidR="00AB2C1B" w:rsidRPr="00643B54">
        <w:rPr>
          <w:sz w:val="26"/>
          <w:szCs w:val="26"/>
        </w:rPr>
        <w:t>____</w:t>
      </w:r>
    </w:p>
    <w:p w14:paraId="1A38405A" w14:textId="77777777" w:rsidR="009C7BF8" w:rsidRPr="00643B54" w:rsidRDefault="009C7BF8" w:rsidP="00AB2C1B">
      <w:pPr>
        <w:rPr>
          <w:b/>
          <w:bCs/>
          <w:sz w:val="26"/>
          <w:szCs w:val="26"/>
        </w:rPr>
      </w:pPr>
      <w:r w:rsidRPr="00643B54">
        <w:rPr>
          <w:b/>
          <w:bCs/>
          <w:sz w:val="26"/>
          <w:szCs w:val="26"/>
        </w:rPr>
        <w:t>13. Thông tin xét nghiệm:</w:t>
      </w:r>
    </w:p>
    <w:p w14:paraId="7B0975A3" w14:textId="77777777" w:rsidR="009C7BF8" w:rsidRPr="00643B54" w:rsidRDefault="009C7BF8" w:rsidP="00AB2C1B">
      <w:pPr>
        <w:rPr>
          <w:sz w:val="26"/>
          <w:szCs w:val="26"/>
        </w:rPr>
      </w:pPr>
      <w:r w:rsidRPr="00643B54">
        <w:rPr>
          <w:b/>
          <w:bCs/>
          <w:sz w:val="26"/>
          <w:szCs w:val="26"/>
        </w:rPr>
        <w:t>a. Công thức máu</w:t>
      </w:r>
      <w:r w:rsidRPr="00643B54">
        <w:rPr>
          <w:sz w:val="26"/>
          <w:szCs w:val="26"/>
        </w:rPr>
        <w:t xml:space="preserve"> (</w:t>
      </w:r>
      <w:r w:rsidRPr="00643B54">
        <w:rPr>
          <w:i/>
          <w:iCs/>
          <w:sz w:val="26"/>
          <w:szCs w:val="26"/>
        </w:rPr>
        <w:t>theo kết quả xét nghiệm đầu tiên sau khi nhập viện)</w:t>
      </w:r>
    </w:p>
    <w:p w14:paraId="34F2F037" w14:textId="77777777" w:rsidR="009C7BF8" w:rsidRPr="00643B54" w:rsidRDefault="009C7BF8" w:rsidP="00AB2C1B">
      <w:pPr>
        <w:rPr>
          <w:sz w:val="26"/>
          <w:szCs w:val="26"/>
        </w:rPr>
      </w:pPr>
      <w:r w:rsidRPr="00643B54">
        <w:rPr>
          <w:sz w:val="26"/>
          <w:szCs w:val="26"/>
        </w:rPr>
        <w:t>Bạch cầu: ………/mm</w:t>
      </w:r>
      <w:r w:rsidRPr="00643B54">
        <w:rPr>
          <w:sz w:val="26"/>
          <w:szCs w:val="26"/>
          <w:vertAlign w:val="superscript"/>
        </w:rPr>
        <w:t xml:space="preserve">3 </w:t>
      </w:r>
      <w:r w:rsidRPr="00643B54">
        <w:rPr>
          <w:sz w:val="26"/>
          <w:szCs w:val="26"/>
        </w:rPr>
        <w:t xml:space="preserve"> Hồng cầu: ……../mm</w:t>
      </w:r>
      <w:r w:rsidRPr="00643B54">
        <w:rPr>
          <w:sz w:val="26"/>
          <w:szCs w:val="26"/>
          <w:vertAlign w:val="superscript"/>
        </w:rPr>
        <w:t>3</w:t>
      </w:r>
      <w:r w:rsidRPr="00643B54">
        <w:rPr>
          <w:sz w:val="26"/>
          <w:szCs w:val="26"/>
        </w:rPr>
        <w:t xml:space="preserve"> Tiểu cầu: ………../mm</w:t>
      </w:r>
      <w:r w:rsidRPr="00643B54">
        <w:rPr>
          <w:sz w:val="26"/>
          <w:szCs w:val="26"/>
          <w:vertAlign w:val="superscript"/>
        </w:rPr>
        <w:t>3</w:t>
      </w:r>
    </w:p>
    <w:p w14:paraId="66F64D83" w14:textId="77777777" w:rsidR="009C7BF8" w:rsidRPr="00643B54" w:rsidRDefault="009C7BF8" w:rsidP="00AB2C1B">
      <w:pPr>
        <w:rPr>
          <w:sz w:val="26"/>
          <w:szCs w:val="26"/>
        </w:rPr>
      </w:pPr>
      <w:r w:rsidRPr="00643B54">
        <w:rPr>
          <w:sz w:val="26"/>
          <w:szCs w:val="26"/>
        </w:rPr>
        <w:t>Hematocrite: ………………%</w:t>
      </w:r>
      <w:r w:rsidRPr="00643B54">
        <w:rPr>
          <w:sz w:val="26"/>
          <w:szCs w:val="26"/>
        </w:rPr>
        <w:tab/>
      </w:r>
    </w:p>
    <w:p w14:paraId="12088B23" w14:textId="77777777" w:rsidR="009C7BF8" w:rsidRPr="00643B54" w:rsidRDefault="009C7BF8" w:rsidP="00AB2C1B">
      <w:pPr>
        <w:rPr>
          <w:sz w:val="26"/>
          <w:szCs w:val="26"/>
        </w:rPr>
      </w:pPr>
      <w:r w:rsidRPr="00643B54">
        <w:rPr>
          <w:b/>
          <w:bCs/>
          <w:sz w:val="26"/>
          <w:szCs w:val="26"/>
        </w:rPr>
        <w:t>b. Chụp X-quang:</w:t>
      </w:r>
      <w:r w:rsidRPr="00643B54">
        <w:rPr>
          <w:sz w:val="26"/>
          <w:szCs w:val="26"/>
        </w:rPr>
        <w:tab/>
      </w:r>
      <w:r w:rsidRPr="00643B54">
        <w:rPr>
          <w:sz w:val="26"/>
          <w:szCs w:val="26"/>
        </w:rPr>
        <w:sym w:font="Wingdings 2" w:char="F0A3"/>
      </w:r>
      <w:r w:rsidRPr="00643B54">
        <w:rPr>
          <w:sz w:val="26"/>
          <w:szCs w:val="26"/>
        </w:rPr>
        <w:t xml:space="preserve"> Có </w:t>
      </w:r>
      <w:r w:rsidRPr="00643B54">
        <w:rPr>
          <w:sz w:val="26"/>
          <w:szCs w:val="26"/>
        </w:rPr>
        <w:tab/>
      </w:r>
      <w:r w:rsidRPr="00643B54">
        <w:rPr>
          <w:sz w:val="26"/>
          <w:szCs w:val="26"/>
        </w:rPr>
        <w:sym w:font="Wingdings 2" w:char="F0A3"/>
      </w:r>
      <w:r w:rsidRPr="00643B54">
        <w:rPr>
          <w:sz w:val="26"/>
          <w:szCs w:val="26"/>
        </w:rPr>
        <w:t xml:space="preserve"> Không </w:t>
      </w:r>
      <w:r w:rsidRPr="00643B54">
        <w:rPr>
          <w:sz w:val="26"/>
          <w:szCs w:val="26"/>
        </w:rPr>
        <w:tab/>
      </w:r>
      <w:r w:rsidRPr="00643B54">
        <w:rPr>
          <w:sz w:val="26"/>
          <w:szCs w:val="26"/>
        </w:rPr>
        <w:sym w:font="Wingdings 2" w:char="F0A3"/>
      </w:r>
      <w:r w:rsidRPr="00643B54">
        <w:rPr>
          <w:sz w:val="26"/>
          <w:szCs w:val="26"/>
        </w:rPr>
        <w:t xml:space="preserve"> Không làm</w:t>
      </w:r>
    </w:p>
    <w:p w14:paraId="6CCE6A72" w14:textId="77777777" w:rsidR="009C7BF8" w:rsidRPr="00643B54" w:rsidRDefault="009C7BF8" w:rsidP="00AB2C1B">
      <w:pPr>
        <w:rPr>
          <w:sz w:val="26"/>
          <w:szCs w:val="26"/>
        </w:rPr>
      </w:pPr>
      <w:r w:rsidRPr="00643B54">
        <w:rPr>
          <w:sz w:val="26"/>
          <w:szCs w:val="26"/>
        </w:rPr>
        <w:t>Nếu có, được chụp X-quang ngày ___/___/20</w:t>
      </w:r>
      <w:r w:rsidR="005F0FEF" w:rsidRPr="00643B54">
        <w:rPr>
          <w:sz w:val="26"/>
          <w:szCs w:val="26"/>
        </w:rPr>
        <w:t>2</w:t>
      </w:r>
      <w:r w:rsidRPr="00643B54">
        <w:rPr>
          <w:sz w:val="26"/>
          <w:szCs w:val="26"/>
        </w:rPr>
        <w:t>___</w:t>
      </w:r>
    </w:p>
    <w:p w14:paraId="45D6821D" w14:textId="77777777" w:rsidR="007F516C" w:rsidRPr="00643B54" w:rsidRDefault="009C7BF8" w:rsidP="00AB2C1B">
      <w:pPr>
        <w:rPr>
          <w:sz w:val="26"/>
          <w:szCs w:val="26"/>
        </w:rPr>
      </w:pPr>
      <w:r w:rsidRPr="00643B54">
        <w:rPr>
          <w:sz w:val="26"/>
          <w:szCs w:val="26"/>
        </w:rPr>
        <w:t>Mô tả kết quả</w:t>
      </w:r>
      <w:r w:rsidR="00C958EE" w:rsidRPr="00643B54">
        <w:rPr>
          <w:sz w:val="26"/>
          <w:szCs w:val="26"/>
        </w:rPr>
        <w:t xml:space="preserve">: </w:t>
      </w:r>
      <w:r w:rsidR="007F516C" w:rsidRPr="00643B54">
        <w:rPr>
          <w:sz w:val="26"/>
          <w:szCs w:val="26"/>
        </w:rPr>
        <w:t>______________________________________________________________</w:t>
      </w:r>
    </w:p>
    <w:p w14:paraId="514A5F30" w14:textId="77777777" w:rsidR="009C7BF8" w:rsidRPr="00643B54" w:rsidRDefault="009C7BF8" w:rsidP="00AB2C1B">
      <w:pPr>
        <w:rPr>
          <w:b/>
          <w:bCs/>
          <w:sz w:val="26"/>
          <w:szCs w:val="26"/>
        </w:rPr>
      </w:pPr>
      <w:r w:rsidRPr="00643B54">
        <w:rPr>
          <w:b/>
          <w:bCs/>
          <w:sz w:val="26"/>
          <w:szCs w:val="26"/>
        </w:rPr>
        <w:t xml:space="preserve">c. Xét nghiệm vi sinh </w:t>
      </w:r>
    </w:p>
    <w:p w14:paraId="2D32874F" w14:textId="77777777" w:rsidR="009C7BF8" w:rsidRPr="00643B54" w:rsidRDefault="009C7BF8" w:rsidP="00AB2C1B">
      <w:pPr>
        <w:rPr>
          <w:b/>
          <w:bCs/>
          <w:i/>
          <w:iCs/>
          <w:sz w:val="26"/>
          <w:szCs w:val="26"/>
        </w:rPr>
      </w:pPr>
      <w:r w:rsidRPr="00643B54">
        <w:rPr>
          <w:b/>
          <w:bCs/>
          <w:i/>
          <w:iCs/>
          <w:sz w:val="26"/>
          <w:szCs w:val="26"/>
        </w:rPr>
        <w:t>Bệnh phẩm đường hô hấp</w:t>
      </w:r>
    </w:p>
    <w:tbl>
      <w:tblPr>
        <w:tblW w:w="5000" w:type="pct"/>
        <w:tblLook w:val="01E0" w:firstRow="1" w:lastRow="1" w:firstColumn="1" w:lastColumn="1" w:noHBand="0" w:noVBand="0"/>
      </w:tblPr>
      <w:tblGrid>
        <w:gridCol w:w="2699"/>
        <w:gridCol w:w="3304"/>
        <w:gridCol w:w="3636"/>
      </w:tblGrid>
      <w:tr w:rsidR="009C7BF8" w:rsidRPr="00643B54" w14:paraId="09CACA5A" w14:textId="77777777" w:rsidTr="00AB2C1B">
        <w:tc>
          <w:tcPr>
            <w:tcW w:w="1400" w:type="pct"/>
          </w:tcPr>
          <w:p w14:paraId="067DB77F"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Dịch hầu họng</w:t>
            </w:r>
          </w:p>
        </w:tc>
        <w:tc>
          <w:tcPr>
            <w:tcW w:w="1714" w:type="pct"/>
          </w:tcPr>
          <w:p w14:paraId="1FF535CA" w14:textId="77777777" w:rsidR="009C7BF8" w:rsidRPr="00643B54" w:rsidRDefault="009C7BF8" w:rsidP="00AB2C1B">
            <w:pPr>
              <w:rPr>
                <w:bCs/>
                <w:spacing w:val="9"/>
                <w:sz w:val="22"/>
                <w:szCs w:val="22"/>
              </w:rPr>
            </w:pPr>
            <w:r w:rsidRPr="00643B54">
              <w:rPr>
                <w:bCs/>
                <w:spacing w:val="9"/>
                <w:sz w:val="22"/>
                <w:szCs w:val="22"/>
              </w:rPr>
              <w:t>Ngày lấy: ___/___/20</w:t>
            </w:r>
            <w:r w:rsidR="005F0FEF" w:rsidRPr="00643B54">
              <w:rPr>
                <w:bCs/>
                <w:spacing w:val="9"/>
                <w:sz w:val="22"/>
                <w:szCs w:val="22"/>
              </w:rPr>
              <w:t>2</w:t>
            </w:r>
            <w:r w:rsidRPr="00643B54">
              <w:rPr>
                <w:bCs/>
                <w:spacing w:val="9"/>
                <w:sz w:val="22"/>
                <w:szCs w:val="22"/>
              </w:rPr>
              <w:t>__</w:t>
            </w:r>
          </w:p>
        </w:tc>
        <w:tc>
          <w:tcPr>
            <w:tcW w:w="1886" w:type="pct"/>
          </w:tcPr>
          <w:p w14:paraId="1D1D5822" w14:textId="77777777" w:rsidR="009C7BF8" w:rsidRPr="00643B54" w:rsidRDefault="007F516C" w:rsidP="00AB2C1B">
            <w:pPr>
              <w:rPr>
                <w:bCs/>
                <w:spacing w:val="9"/>
                <w:sz w:val="22"/>
                <w:szCs w:val="22"/>
              </w:rPr>
            </w:pPr>
            <w:r w:rsidRPr="00643B54">
              <w:rPr>
                <w:bCs/>
                <w:spacing w:val="9"/>
                <w:sz w:val="22"/>
                <w:szCs w:val="22"/>
              </w:rPr>
              <w:t xml:space="preserve">  </w:t>
            </w:r>
            <w:r w:rsidR="009C7BF8" w:rsidRPr="00643B54">
              <w:rPr>
                <w:bCs/>
                <w:spacing w:val="9"/>
                <w:sz w:val="22"/>
                <w:szCs w:val="22"/>
              </w:rPr>
              <w:t>Kết quả: ______________</w:t>
            </w:r>
            <w:r w:rsidR="0028125E" w:rsidRPr="00643B54">
              <w:rPr>
                <w:bCs/>
                <w:spacing w:val="9"/>
                <w:sz w:val="22"/>
                <w:szCs w:val="22"/>
              </w:rPr>
              <w:t>____</w:t>
            </w:r>
          </w:p>
        </w:tc>
      </w:tr>
      <w:tr w:rsidR="009C7BF8" w:rsidRPr="00643B54" w14:paraId="38D1ABF4" w14:textId="77777777" w:rsidTr="00AB2C1B">
        <w:tc>
          <w:tcPr>
            <w:tcW w:w="1400" w:type="pct"/>
          </w:tcPr>
          <w:p w14:paraId="43C18270"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Dịch súc họng</w:t>
            </w:r>
          </w:p>
        </w:tc>
        <w:tc>
          <w:tcPr>
            <w:tcW w:w="1714" w:type="pct"/>
          </w:tcPr>
          <w:p w14:paraId="71B5CED0" w14:textId="77777777" w:rsidR="009C7BF8" w:rsidRPr="00643B54" w:rsidRDefault="005F0FEF" w:rsidP="00AB2C1B">
            <w:pPr>
              <w:rPr>
                <w:bCs/>
                <w:spacing w:val="9"/>
                <w:sz w:val="22"/>
                <w:szCs w:val="22"/>
              </w:rPr>
            </w:pPr>
            <w:r w:rsidRPr="00643B54">
              <w:rPr>
                <w:bCs/>
                <w:spacing w:val="9"/>
                <w:sz w:val="22"/>
                <w:szCs w:val="22"/>
              </w:rPr>
              <w:t>Ngày lấy: ___/___/202</w:t>
            </w:r>
            <w:r w:rsidR="009C7BF8" w:rsidRPr="00643B54">
              <w:rPr>
                <w:bCs/>
                <w:spacing w:val="9"/>
                <w:sz w:val="22"/>
                <w:szCs w:val="22"/>
              </w:rPr>
              <w:t>__</w:t>
            </w:r>
          </w:p>
        </w:tc>
        <w:tc>
          <w:tcPr>
            <w:tcW w:w="1886" w:type="pct"/>
          </w:tcPr>
          <w:p w14:paraId="66CBF061" w14:textId="77777777" w:rsidR="009C7BF8" w:rsidRPr="00643B54" w:rsidRDefault="007F516C" w:rsidP="00AB2C1B">
            <w:pPr>
              <w:rPr>
                <w:bCs/>
                <w:spacing w:val="9"/>
                <w:sz w:val="22"/>
                <w:szCs w:val="22"/>
              </w:rPr>
            </w:pPr>
            <w:r w:rsidRPr="00643B54">
              <w:rPr>
                <w:bCs/>
                <w:spacing w:val="9"/>
                <w:sz w:val="22"/>
                <w:szCs w:val="22"/>
              </w:rPr>
              <w:t xml:space="preserve">  </w:t>
            </w:r>
            <w:r w:rsidR="009C7BF8" w:rsidRPr="00643B54">
              <w:rPr>
                <w:bCs/>
                <w:spacing w:val="9"/>
                <w:sz w:val="22"/>
                <w:szCs w:val="22"/>
              </w:rPr>
              <w:t>Kết quả: _____________</w:t>
            </w:r>
            <w:r w:rsidR="0028125E" w:rsidRPr="00643B54">
              <w:rPr>
                <w:bCs/>
                <w:spacing w:val="9"/>
                <w:sz w:val="22"/>
                <w:szCs w:val="22"/>
              </w:rPr>
              <w:t>_____</w:t>
            </w:r>
          </w:p>
        </w:tc>
      </w:tr>
      <w:tr w:rsidR="009C7BF8" w:rsidRPr="00643B54" w14:paraId="3AB1BC88" w14:textId="77777777" w:rsidTr="00AB2C1B">
        <w:tc>
          <w:tcPr>
            <w:tcW w:w="1400" w:type="pct"/>
          </w:tcPr>
          <w:p w14:paraId="5EBE8D00"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Đờm</w:t>
            </w:r>
          </w:p>
        </w:tc>
        <w:tc>
          <w:tcPr>
            <w:tcW w:w="1714" w:type="pct"/>
          </w:tcPr>
          <w:p w14:paraId="4F341F47" w14:textId="77777777" w:rsidR="009C7BF8" w:rsidRPr="00643B54" w:rsidRDefault="009C7BF8" w:rsidP="00AB2C1B">
            <w:pPr>
              <w:rPr>
                <w:bCs/>
                <w:spacing w:val="9"/>
                <w:sz w:val="22"/>
                <w:szCs w:val="22"/>
              </w:rPr>
            </w:pPr>
            <w:r w:rsidRPr="00643B54">
              <w:rPr>
                <w:bCs/>
                <w:spacing w:val="9"/>
                <w:sz w:val="22"/>
                <w:szCs w:val="22"/>
              </w:rPr>
              <w:t>Ngày lấy: ___/___/20</w:t>
            </w:r>
            <w:r w:rsidR="005F0FEF" w:rsidRPr="00643B54">
              <w:rPr>
                <w:bCs/>
                <w:spacing w:val="9"/>
                <w:sz w:val="22"/>
                <w:szCs w:val="22"/>
              </w:rPr>
              <w:t>2</w:t>
            </w:r>
            <w:r w:rsidRPr="00643B54">
              <w:rPr>
                <w:bCs/>
                <w:spacing w:val="9"/>
                <w:sz w:val="22"/>
                <w:szCs w:val="22"/>
              </w:rPr>
              <w:t>__</w:t>
            </w:r>
          </w:p>
        </w:tc>
        <w:tc>
          <w:tcPr>
            <w:tcW w:w="1886" w:type="pct"/>
          </w:tcPr>
          <w:p w14:paraId="1DA0BE50" w14:textId="77777777" w:rsidR="009C7BF8" w:rsidRPr="00643B54" w:rsidRDefault="007F516C" w:rsidP="00AB2C1B">
            <w:pPr>
              <w:rPr>
                <w:bCs/>
                <w:spacing w:val="9"/>
                <w:sz w:val="22"/>
                <w:szCs w:val="22"/>
              </w:rPr>
            </w:pPr>
            <w:r w:rsidRPr="00643B54">
              <w:rPr>
                <w:bCs/>
                <w:spacing w:val="9"/>
                <w:sz w:val="22"/>
                <w:szCs w:val="22"/>
              </w:rPr>
              <w:t xml:space="preserve">  </w:t>
            </w:r>
            <w:r w:rsidR="009C7BF8" w:rsidRPr="00643B54">
              <w:rPr>
                <w:bCs/>
                <w:spacing w:val="9"/>
                <w:sz w:val="22"/>
                <w:szCs w:val="22"/>
              </w:rPr>
              <w:t>Kết quả: _____________</w:t>
            </w:r>
            <w:r w:rsidR="0028125E" w:rsidRPr="00643B54">
              <w:rPr>
                <w:bCs/>
                <w:spacing w:val="9"/>
                <w:sz w:val="22"/>
                <w:szCs w:val="22"/>
              </w:rPr>
              <w:t>_____</w:t>
            </w:r>
          </w:p>
        </w:tc>
      </w:tr>
      <w:tr w:rsidR="009C7BF8" w:rsidRPr="00643B54" w14:paraId="245F28E2" w14:textId="77777777" w:rsidTr="00AB2C1B">
        <w:tc>
          <w:tcPr>
            <w:tcW w:w="1400" w:type="pct"/>
          </w:tcPr>
          <w:p w14:paraId="4F9A9375"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Dịch phế quản, phế nang</w:t>
            </w:r>
          </w:p>
        </w:tc>
        <w:tc>
          <w:tcPr>
            <w:tcW w:w="1714" w:type="pct"/>
          </w:tcPr>
          <w:p w14:paraId="7817D87A" w14:textId="77777777" w:rsidR="009C7BF8" w:rsidRPr="00643B54" w:rsidRDefault="005F0FEF" w:rsidP="00AB2C1B">
            <w:pPr>
              <w:rPr>
                <w:bCs/>
                <w:spacing w:val="9"/>
                <w:sz w:val="22"/>
                <w:szCs w:val="22"/>
              </w:rPr>
            </w:pPr>
            <w:r w:rsidRPr="00643B54">
              <w:rPr>
                <w:bCs/>
                <w:spacing w:val="9"/>
                <w:sz w:val="22"/>
                <w:szCs w:val="22"/>
              </w:rPr>
              <w:t>Ngày lấy: ___/___/202</w:t>
            </w:r>
            <w:r w:rsidR="009C7BF8" w:rsidRPr="00643B54">
              <w:rPr>
                <w:bCs/>
                <w:spacing w:val="9"/>
                <w:sz w:val="22"/>
                <w:szCs w:val="22"/>
              </w:rPr>
              <w:t>__</w:t>
            </w:r>
          </w:p>
        </w:tc>
        <w:tc>
          <w:tcPr>
            <w:tcW w:w="1886" w:type="pct"/>
          </w:tcPr>
          <w:p w14:paraId="45D8AC84" w14:textId="77777777" w:rsidR="009C7BF8" w:rsidRPr="00643B54" w:rsidRDefault="007F516C" w:rsidP="00AB2C1B">
            <w:pPr>
              <w:rPr>
                <w:bCs/>
                <w:spacing w:val="9"/>
                <w:sz w:val="22"/>
                <w:szCs w:val="22"/>
              </w:rPr>
            </w:pPr>
            <w:r w:rsidRPr="00643B54">
              <w:rPr>
                <w:bCs/>
                <w:spacing w:val="9"/>
                <w:sz w:val="22"/>
                <w:szCs w:val="22"/>
              </w:rPr>
              <w:t xml:space="preserve">  </w:t>
            </w:r>
            <w:r w:rsidR="009C7BF8" w:rsidRPr="00643B54">
              <w:rPr>
                <w:bCs/>
                <w:spacing w:val="9"/>
                <w:sz w:val="22"/>
                <w:szCs w:val="22"/>
              </w:rPr>
              <w:t>Kết quả: _____________</w:t>
            </w:r>
            <w:r w:rsidR="0028125E" w:rsidRPr="00643B54">
              <w:rPr>
                <w:bCs/>
                <w:spacing w:val="9"/>
                <w:sz w:val="22"/>
                <w:szCs w:val="22"/>
              </w:rPr>
              <w:t>_____</w:t>
            </w:r>
          </w:p>
        </w:tc>
      </w:tr>
    </w:tbl>
    <w:p w14:paraId="71B03346" w14:textId="77777777" w:rsidR="009C7BF8" w:rsidRPr="00643B54" w:rsidRDefault="00F33676" w:rsidP="00AB2C1B">
      <w:pPr>
        <w:rPr>
          <w:b/>
          <w:bCs/>
          <w:i/>
          <w:iCs/>
          <w:sz w:val="26"/>
          <w:szCs w:val="26"/>
        </w:rPr>
      </w:pPr>
      <w:r w:rsidRPr="00643B54">
        <w:rPr>
          <w:b/>
          <w:bCs/>
          <w:i/>
          <w:iCs/>
          <w:sz w:val="26"/>
          <w:szCs w:val="26"/>
        </w:rPr>
        <w:t>Máu toàn phần</w:t>
      </w:r>
    </w:p>
    <w:tbl>
      <w:tblPr>
        <w:tblW w:w="5000" w:type="pct"/>
        <w:tblLook w:val="01E0" w:firstRow="1" w:lastRow="1" w:firstColumn="1" w:lastColumn="1" w:noHBand="0" w:noVBand="0"/>
      </w:tblPr>
      <w:tblGrid>
        <w:gridCol w:w="2686"/>
        <w:gridCol w:w="3334"/>
        <w:gridCol w:w="3619"/>
      </w:tblGrid>
      <w:tr w:rsidR="009C06A7" w:rsidRPr="00643B54" w14:paraId="77AAB5FB" w14:textId="77777777" w:rsidTr="00AB2C1B">
        <w:tc>
          <w:tcPr>
            <w:tcW w:w="1393" w:type="pct"/>
          </w:tcPr>
          <w:p w14:paraId="0FAC0815"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Giai đoạn cấp</w:t>
            </w:r>
          </w:p>
        </w:tc>
        <w:tc>
          <w:tcPr>
            <w:tcW w:w="1729" w:type="pct"/>
          </w:tcPr>
          <w:p w14:paraId="55BEC6A6" w14:textId="77777777" w:rsidR="009C7BF8" w:rsidRPr="00643B54" w:rsidRDefault="005F0FEF" w:rsidP="00AB2C1B">
            <w:pPr>
              <w:rPr>
                <w:bCs/>
                <w:spacing w:val="9"/>
                <w:sz w:val="22"/>
                <w:szCs w:val="22"/>
              </w:rPr>
            </w:pPr>
            <w:r w:rsidRPr="00643B54">
              <w:rPr>
                <w:bCs/>
                <w:spacing w:val="9"/>
                <w:sz w:val="22"/>
                <w:szCs w:val="22"/>
              </w:rPr>
              <w:t>Ngày lấy: ___/___/202</w:t>
            </w:r>
            <w:r w:rsidR="009C7BF8" w:rsidRPr="00643B54">
              <w:rPr>
                <w:bCs/>
                <w:spacing w:val="9"/>
                <w:sz w:val="22"/>
                <w:szCs w:val="22"/>
              </w:rPr>
              <w:t>__</w:t>
            </w:r>
          </w:p>
        </w:tc>
        <w:tc>
          <w:tcPr>
            <w:tcW w:w="1877" w:type="pct"/>
          </w:tcPr>
          <w:p w14:paraId="12D7B0EA" w14:textId="77777777" w:rsidR="009C7BF8" w:rsidRPr="00643B54" w:rsidRDefault="009C7BF8" w:rsidP="00AB2C1B">
            <w:pPr>
              <w:rPr>
                <w:bCs/>
                <w:spacing w:val="9"/>
                <w:sz w:val="22"/>
                <w:szCs w:val="22"/>
              </w:rPr>
            </w:pPr>
            <w:r w:rsidRPr="00643B54">
              <w:rPr>
                <w:bCs/>
                <w:spacing w:val="9"/>
                <w:sz w:val="22"/>
                <w:szCs w:val="22"/>
              </w:rPr>
              <w:t>Kết quả: __________________</w:t>
            </w:r>
          </w:p>
        </w:tc>
      </w:tr>
      <w:tr w:rsidR="009C06A7" w:rsidRPr="00643B54" w14:paraId="4FF012F7" w14:textId="77777777" w:rsidTr="00AB2C1B">
        <w:tc>
          <w:tcPr>
            <w:tcW w:w="1393" w:type="pct"/>
          </w:tcPr>
          <w:p w14:paraId="6B144821"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Giai đoạn hồi phục</w:t>
            </w:r>
          </w:p>
        </w:tc>
        <w:tc>
          <w:tcPr>
            <w:tcW w:w="1729" w:type="pct"/>
          </w:tcPr>
          <w:p w14:paraId="04201433" w14:textId="77777777" w:rsidR="009C7BF8" w:rsidRPr="00643B54" w:rsidRDefault="005F0FEF" w:rsidP="00AB2C1B">
            <w:pPr>
              <w:rPr>
                <w:bCs/>
                <w:spacing w:val="9"/>
                <w:sz w:val="22"/>
                <w:szCs w:val="22"/>
              </w:rPr>
            </w:pPr>
            <w:r w:rsidRPr="00643B54">
              <w:rPr>
                <w:bCs/>
                <w:spacing w:val="9"/>
                <w:sz w:val="22"/>
                <w:szCs w:val="22"/>
              </w:rPr>
              <w:t>Ngày lấy: ___/___/202</w:t>
            </w:r>
            <w:r w:rsidR="009C7BF8" w:rsidRPr="00643B54">
              <w:rPr>
                <w:bCs/>
                <w:spacing w:val="9"/>
                <w:sz w:val="22"/>
                <w:szCs w:val="22"/>
              </w:rPr>
              <w:t>__</w:t>
            </w:r>
          </w:p>
        </w:tc>
        <w:tc>
          <w:tcPr>
            <w:tcW w:w="1877" w:type="pct"/>
          </w:tcPr>
          <w:p w14:paraId="5DB3A5E4" w14:textId="77777777" w:rsidR="009C7BF8" w:rsidRPr="00643B54" w:rsidRDefault="009C7BF8" w:rsidP="00AB2C1B">
            <w:pPr>
              <w:rPr>
                <w:bCs/>
                <w:spacing w:val="9"/>
                <w:sz w:val="22"/>
                <w:szCs w:val="22"/>
              </w:rPr>
            </w:pPr>
            <w:r w:rsidRPr="00643B54">
              <w:rPr>
                <w:bCs/>
                <w:spacing w:val="9"/>
                <w:sz w:val="22"/>
                <w:szCs w:val="22"/>
              </w:rPr>
              <w:t>Kết quả: __________________</w:t>
            </w:r>
          </w:p>
        </w:tc>
      </w:tr>
    </w:tbl>
    <w:p w14:paraId="4814603A" w14:textId="77777777" w:rsidR="009C7BF8" w:rsidRPr="00643B54" w:rsidRDefault="009C7BF8" w:rsidP="00AB2C1B">
      <w:pPr>
        <w:rPr>
          <w:b/>
          <w:bCs/>
          <w:i/>
          <w:iCs/>
          <w:sz w:val="22"/>
          <w:szCs w:val="22"/>
        </w:rPr>
      </w:pPr>
      <w:r w:rsidRPr="00643B54">
        <w:rPr>
          <w:b/>
          <w:bCs/>
          <w:i/>
          <w:iCs/>
          <w:sz w:val="22"/>
          <w:szCs w:val="22"/>
        </w:rPr>
        <w:t>Mẫu phân</w:t>
      </w:r>
    </w:p>
    <w:tbl>
      <w:tblPr>
        <w:tblW w:w="5000" w:type="pct"/>
        <w:tblLook w:val="01E0" w:firstRow="1" w:lastRow="1" w:firstColumn="1" w:lastColumn="1" w:noHBand="0" w:noVBand="0"/>
      </w:tblPr>
      <w:tblGrid>
        <w:gridCol w:w="2699"/>
        <w:gridCol w:w="3304"/>
        <w:gridCol w:w="3636"/>
      </w:tblGrid>
      <w:tr w:rsidR="009C7BF8" w:rsidRPr="00643B54" w14:paraId="105628BC" w14:textId="77777777" w:rsidTr="00AB2C1B">
        <w:tc>
          <w:tcPr>
            <w:tcW w:w="1400" w:type="pct"/>
          </w:tcPr>
          <w:p w14:paraId="50BC6A62"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Phân</w:t>
            </w:r>
          </w:p>
        </w:tc>
        <w:tc>
          <w:tcPr>
            <w:tcW w:w="1714" w:type="pct"/>
          </w:tcPr>
          <w:p w14:paraId="674A1F38" w14:textId="77777777" w:rsidR="009C7BF8" w:rsidRPr="00643B54" w:rsidRDefault="005F0FEF" w:rsidP="00AB2C1B">
            <w:pPr>
              <w:rPr>
                <w:bCs/>
                <w:spacing w:val="9"/>
                <w:sz w:val="22"/>
                <w:szCs w:val="22"/>
              </w:rPr>
            </w:pPr>
            <w:r w:rsidRPr="00643B54">
              <w:rPr>
                <w:bCs/>
                <w:spacing w:val="9"/>
                <w:sz w:val="22"/>
                <w:szCs w:val="22"/>
              </w:rPr>
              <w:t>Ngày lấy: ___/___/202</w:t>
            </w:r>
            <w:r w:rsidR="009C7BF8" w:rsidRPr="00643B54">
              <w:rPr>
                <w:bCs/>
                <w:spacing w:val="9"/>
                <w:sz w:val="22"/>
                <w:szCs w:val="22"/>
              </w:rPr>
              <w:t>__</w:t>
            </w:r>
          </w:p>
        </w:tc>
        <w:tc>
          <w:tcPr>
            <w:tcW w:w="1886" w:type="pct"/>
          </w:tcPr>
          <w:p w14:paraId="219C9D95" w14:textId="77777777" w:rsidR="009C7BF8" w:rsidRPr="00643B54" w:rsidRDefault="009C7BF8" w:rsidP="00AB2C1B">
            <w:pPr>
              <w:ind w:left="24" w:hanging="24"/>
              <w:rPr>
                <w:bCs/>
                <w:spacing w:val="9"/>
                <w:sz w:val="22"/>
                <w:szCs w:val="22"/>
              </w:rPr>
            </w:pPr>
            <w:r w:rsidRPr="00643B54">
              <w:rPr>
                <w:bCs/>
                <w:spacing w:val="9"/>
                <w:sz w:val="22"/>
                <w:szCs w:val="22"/>
              </w:rPr>
              <w:t>Kết quả: _________________</w:t>
            </w:r>
            <w:r w:rsidR="0028125E" w:rsidRPr="00643B54">
              <w:rPr>
                <w:bCs/>
                <w:spacing w:val="9"/>
                <w:sz w:val="22"/>
                <w:szCs w:val="22"/>
              </w:rPr>
              <w:t>_</w:t>
            </w:r>
          </w:p>
        </w:tc>
      </w:tr>
    </w:tbl>
    <w:p w14:paraId="54657256" w14:textId="77777777" w:rsidR="009C7BF8" w:rsidRPr="00643B54" w:rsidRDefault="009C7BF8" w:rsidP="00AB2C1B">
      <w:pPr>
        <w:rPr>
          <w:b/>
          <w:bCs/>
          <w:i/>
          <w:iCs/>
          <w:sz w:val="22"/>
          <w:szCs w:val="22"/>
        </w:rPr>
      </w:pPr>
      <w:r w:rsidRPr="00643B54">
        <w:rPr>
          <w:b/>
          <w:bCs/>
          <w:i/>
          <w:iCs/>
          <w:sz w:val="22"/>
          <w:szCs w:val="22"/>
        </w:rPr>
        <w:t>Bệnh phẩm khác</w:t>
      </w:r>
    </w:p>
    <w:tbl>
      <w:tblPr>
        <w:tblW w:w="5000" w:type="pct"/>
        <w:tblLook w:val="01E0" w:firstRow="1" w:lastRow="1" w:firstColumn="1" w:lastColumn="1" w:noHBand="0" w:noVBand="0"/>
      </w:tblPr>
      <w:tblGrid>
        <w:gridCol w:w="2686"/>
        <w:gridCol w:w="3334"/>
        <w:gridCol w:w="3619"/>
      </w:tblGrid>
      <w:tr w:rsidR="009C7BF8" w:rsidRPr="00643B54" w14:paraId="66355073" w14:textId="77777777" w:rsidTr="00AB2C1B">
        <w:tc>
          <w:tcPr>
            <w:tcW w:w="1393" w:type="pct"/>
          </w:tcPr>
          <w:p w14:paraId="52E0365E" w14:textId="77777777" w:rsidR="009C7BF8" w:rsidRPr="00643B54" w:rsidRDefault="009C7BF8" w:rsidP="00AB2C1B">
            <w:pPr>
              <w:rPr>
                <w:bCs/>
                <w:spacing w:val="9"/>
                <w:sz w:val="22"/>
                <w:szCs w:val="22"/>
              </w:rPr>
            </w:pPr>
            <w:r w:rsidRPr="00643B54">
              <w:rPr>
                <w:bCs/>
                <w:spacing w:val="9"/>
                <w:sz w:val="22"/>
                <w:szCs w:val="22"/>
              </w:rPr>
              <w:sym w:font="Wingdings 2" w:char="F0A3"/>
            </w:r>
            <w:r w:rsidRPr="00643B54">
              <w:rPr>
                <w:bCs/>
                <w:spacing w:val="9"/>
                <w:sz w:val="22"/>
                <w:szCs w:val="22"/>
              </w:rPr>
              <w:t xml:space="preserve"> Cụ thể _________</w:t>
            </w:r>
          </w:p>
        </w:tc>
        <w:tc>
          <w:tcPr>
            <w:tcW w:w="1729" w:type="pct"/>
          </w:tcPr>
          <w:p w14:paraId="7E9287EA" w14:textId="77777777" w:rsidR="009C7BF8" w:rsidRPr="00643B54" w:rsidRDefault="009C7BF8" w:rsidP="00AB2C1B">
            <w:pPr>
              <w:rPr>
                <w:bCs/>
                <w:spacing w:val="9"/>
                <w:sz w:val="22"/>
                <w:szCs w:val="22"/>
              </w:rPr>
            </w:pPr>
            <w:r w:rsidRPr="00643B54">
              <w:rPr>
                <w:bCs/>
                <w:spacing w:val="9"/>
                <w:sz w:val="22"/>
                <w:szCs w:val="22"/>
              </w:rPr>
              <w:t>Ngày lấy: ___/___/20</w:t>
            </w:r>
            <w:r w:rsidR="005F0FEF" w:rsidRPr="00643B54">
              <w:rPr>
                <w:bCs/>
                <w:spacing w:val="9"/>
                <w:sz w:val="22"/>
                <w:szCs w:val="22"/>
              </w:rPr>
              <w:t>2</w:t>
            </w:r>
            <w:r w:rsidRPr="00643B54">
              <w:rPr>
                <w:bCs/>
                <w:spacing w:val="9"/>
                <w:sz w:val="22"/>
                <w:szCs w:val="22"/>
              </w:rPr>
              <w:t>__</w:t>
            </w:r>
          </w:p>
        </w:tc>
        <w:tc>
          <w:tcPr>
            <w:tcW w:w="1877" w:type="pct"/>
          </w:tcPr>
          <w:p w14:paraId="56751F0E" w14:textId="77777777" w:rsidR="009C7BF8" w:rsidRPr="00643B54" w:rsidRDefault="009C7BF8" w:rsidP="00AB2C1B">
            <w:pPr>
              <w:rPr>
                <w:bCs/>
                <w:spacing w:val="9"/>
                <w:sz w:val="22"/>
                <w:szCs w:val="22"/>
              </w:rPr>
            </w:pPr>
            <w:r w:rsidRPr="00643B54">
              <w:rPr>
                <w:bCs/>
                <w:spacing w:val="9"/>
                <w:sz w:val="22"/>
                <w:szCs w:val="22"/>
              </w:rPr>
              <w:t>Kết quả: _________________</w:t>
            </w:r>
            <w:r w:rsidR="0028125E" w:rsidRPr="00643B54">
              <w:rPr>
                <w:bCs/>
                <w:spacing w:val="9"/>
                <w:sz w:val="22"/>
                <w:szCs w:val="22"/>
              </w:rPr>
              <w:t>_</w:t>
            </w:r>
          </w:p>
        </w:tc>
      </w:tr>
    </w:tbl>
    <w:p w14:paraId="265C28FD" w14:textId="77777777" w:rsidR="009C7BF8" w:rsidRPr="00643B54" w:rsidRDefault="009C7BF8" w:rsidP="00AB2C1B">
      <w:pPr>
        <w:rPr>
          <w:b/>
          <w:bCs/>
          <w:sz w:val="26"/>
          <w:szCs w:val="26"/>
        </w:rPr>
      </w:pPr>
      <w:r w:rsidRPr="00643B54">
        <w:rPr>
          <w:b/>
          <w:bCs/>
          <w:sz w:val="26"/>
          <w:szCs w:val="26"/>
        </w:rPr>
        <w:t>14. Kết quả điều trị:</w:t>
      </w:r>
    </w:p>
    <w:p w14:paraId="389D4A40"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Đang điều trị </w:t>
      </w:r>
      <w:r w:rsidRPr="00643B54">
        <w:rPr>
          <w:i/>
          <w:iCs/>
          <w:sz w:val="26"/>
          <w:szCs w:val="26"/>
        </w:rPr>
        <w:t xml:space="preserve">(Ghi rõ tình trạng hiện tại </w:t>
      </w:r>
      <w:r w:rsidRPr="00643B54">
        <w:rPr>
          <w:sz w:val="26"/>
          <w:szCs w:val="26"/>
        </w:rPr>
        <w:t>_____________________________________</w:t>
      </w:r>
      <w:r w:rsidR="00E4250F" w:rsidRPr="00643B54">
        <w:rPr>
          <w:sz w:val="26"/>
          <w:szCs w:val="26"/>
        </w:rPr>
        <w:t>_</w:t>
      </w:r>
      <w:r w:rsidRPr="00643B54">
        <w:rPr>
          <w:sz w:val="26"/>
          <w:szCs w:val="26"/>
        </w:rPr>
        <w:t>)</w:t>
      </w:r>
    </w:p>
    <w:p w14:paraId="05365903"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Khỏi</w:t>
      </w:r>
    </w:p>
    <w:p w14:paraId="110180D0"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Di chứng (ghi rõ): _____________________________________________________</w:t>
      </w:r>
      <w:r w:rsidR="00E4250F" w:rsidRPr="00643B54">
        <w:rPr>
          <w:sz w:val="26"/>
          <w:szCs w:val="26"/>
        </w:rPr>
        <w:t>___</w:t>
      </w:r>
    </w:p>
    <w:p w14:paraId="01B7724D"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Không theo dõi được </w:t>
      </w:r>
    </w:p>
    <w:p w14:paraId="75A89311"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Khác (nặng xin về, chuyển viện, … ghi rõ): ________________________________</w:t>
      </w:r>
      <w:r w:rsidR="00AB2C1B" w:rsidRPr="00643B54">
        <w:rPr>
          <w:sz w:val="26"/>
          <w:szCs w:val="26"/>
        </w:rPr>
        <w:t>___</w:t>
      </w:r>
      <w:r w:rsidR="00E4250F" w:rsidRPr="00643B54">
        <w:rPr>
          <w:sz w:val="26"/>
          <w:szCs w:val="26"/>
        </w:rPr>
        <w:t>_</w:t>
      </w:r>
    </w:p>
    <w:p w14:paraId="5F1EDBA0" w14:textId="77777777" w:rsidR="009C7BF8" w:rsidRPr="00643B54" w:rsidRDefault="009C7BF8" w:rsidP="00AB2C1B">
      <w:pPr>
        <w:rPr>
          <w:sz w:val="26"/>
          <w:szCs w:val="26"/>
        </w:rPr>
      </w:pPr>
      <w:r w:rsidRPr="00643B54">
        <w:rPr>
          <w:sz w:val="26"/>
          <w:szCs w:val="26"/>
        </w:rPr>
        <w:sym w:font="Wingdings 2" w:char="F0A3"/>
      </w:r>
      <w:r w:rsidRPr="00643B54">
        <w:rPr>
          <w:sz w:val="26"/>
          <w:szCs w:val="26"/>
        </w:rPr>
        <w:t xml:space="preserve"> Tử vong</w:t>
      </w:r>
      <w:r w:rsidR="00AB2C1B" w:rsidRPr="00643B54">
        <w:rPr>
          <w:sz w:val="26"/>
          <w:szCs w:val="26"/>
        </w:rPr>
        <w:t xml:space="preserve"> </w:t>
      </w:r>
      <w:r w:rsidRPr="00643B54">
        <w:rPr>
          <w:sz w:val="26"/>
          <w:szCs w:val="26"/>
        </w:rPr>
        <w:t>(Ngày tử vong: ___/___/___: Lý do tử vong ____________________________)</w:t>
      </w:r>
    </w:p>
    <w:p w14:paraId="3DDC81FC" w14:textId="77777777" w:rsidR="009C7BF8" w:rsidRPr="00643B54" w:rsidRDefault="009C7BF8" w:rsidP="00AB2C1B">
      <w:pPr>
        <w:rPr>
          <w:b/>
          <w:bCs/>
          <w:sz w:val="26"/>
          <w:szCs w:val="26"/>
        </w:rPr>
      </w:pPr>
      <w:r w:rsidRPr="00643B54">
        <w:rPr>
          <w:b/>
          <w:bCs/>
          <w:sz w:val="26"/>
          <w:szCs w:val="26"/>
        </w:rPr>
        <w:t>15. Chẩn đoán cuối cùng</w:t>
      </w:r>
    </w:p>
    <w:p w14:paraId="4F7379DC" w14:textId="76B3B649" w:rsidR="009C7BF8" w:rsidRPr="00643B54" w:rsidRDefault="009C7BF8" w:rsidP="00AB2C1B">
      <w:pPr>
        <w:rPr>
          <w:sz w:val="26"/>
          <w:szCs w:val="26"/>
        </w:rPr>
      </w:pPr>
      <w:r w:rsidRPr="00643B54">
        <w:rPr>
          <w:sz w:val="26"/>
          <w:szCs w:val="26"/>
        </w:rPr>
        <w:sym w:font="Wingdings 2" w:char="F0A3"/>
      </w:r>
      <w:r w:rsidRPr="00643B54">
        <w:rPr>
          <w:sz w:val="26"/>
          <w:szCs w:val="26"/>
        </w:rPr>
        <w:t xml:space="preserve"> </w:t>
      </w:r>
      <w:r w:rsidR="004D2725" w:rsidRPr="00643B54">
        <w:rPr>
          <w:sz w:val="26"/>
          <w:szCs w:val="26"/>
        </w:rPr>
        <w:t xml:space="preserve">Ca </w:t>
      </w:r>
      <w:r w:rsidR="00C45025" w:rsidRPr="00643B54">
        <w:rPr>
          <w:sz w:val="26"/>
          <w:szCs w:val="26"/>
        </w:rPr>
        <w:t>bệnh</w:t>
      </w:r>
      <w:r w:rsidRPr="00643B54">
        <w:rPr>
          <w:sz w:val="26"/>
          <w:szCs w:val="26"/>
        </w:rPr>
        <w:t xml:space="preserve"> lâm sàng</w:t>
      </w:r>
      <w:r w:rsidRPr="00643B54">
        <w:rPr>
          <w:sz w:val="26"/>
          <w:szCs w:val="26"/>
        </w:rPr>
        <w:tab/>
      </w:r>
      <w:r w:rsidRPr="00643B54">
        <w:rPr>
          <w:sz w:val="26"/>
          <w:szCs w:val="26"/>
        </w:rPr>
        <w:tab/>
      </w:r>
    </w:p>
    <w:p w14:paraId="1C16DA8B" w14:textId="2300273C" w:rsidR="009C7BF8" w:rsidRPr="00643B54" w:rsidRDefault="009C7BF8" w:rsidP="00AB2C1B">
      <w:pPr>
        <w:rPr>
          <w:sz w:val="26"/>
          <w:szCs w:val="26"/>
        </w:rPr>
      </w:pPr>
      <w:r w:rsidRPr="00643B54">
        <w:rPr>
          <w:sz w:val="26"/>
          <w:szCs w:val="26"/>
        </w:rPr>
        <w:sym w:font="Wingdings 2" w:char="F0A3"/>
      </w:r>
      <w:r w:rsidRPr="00643B54">
        <w:rPr>
          <w:sz w:val="26"/>
          <w:szCs w:val="26"/>
        </w:rPr>
        <w:t xml:space="preserve"> </w:t>
      </w:r>
      <w:r w:rsidR="004D2725" w:rsidRPr="00643B54">
        <w:rPr>
          <w:sz w:val="26"/>
          <w:szCs w:val="26"/>
        </w:rPr>
        <w:t xml:space="preserve">Ca </w:t>
      </w:r>
      <w:r w:rsidR="00C45025" w:rsidRPr="00643B54">
        <w:rPr>
          <w:sz w:val="26"/>
          <w:szCs w:val="26"/>
        </w:rPr>
        <w:t>bệnh</w:t>
      </w:r>
      <w:r w:rsidRPr="00643B54">
        <w:rPr>
          <w:sz w:val="26"/>
          <w:szCs w:val="26"/>
        </w:rPr>
        <w:t xml:space="preserve"> xác định </w:t>
      </w:r>
      <w:r w:rsidRPr="00643B54">
        <w:rPr>
          <w:sz w:val="26"/>
          <w:szCs w:val="26"/>
        </w:rPr>
        <w:tab/>
      </w:r>
      <w:r w:rsidRPr="00643B54">
        <w:rPr>
          <w:sz w:val="26"/>
          <w:szCs w:val="26"/>
        </w:rPr>
        <w:tab/>
      </w:r>
      <w:r w:rsidRPr="00643B54">
        <w:rPr>
          <w:sz w:val="26"/>
          <w:szCs w:val="26"/>
        </w:rPr>
        <w:sym w:font="Wingdings 2" w:char="F0A3"/>
      </w:r>
      <w:r w:rsidRPr="00643B54">
        <w:rPr>
          <w:sz w:val="26"/>
          <w:szCs w:val="26"/>
        </w:rPr>
        <w:t xml:space="preserve"> Không phải </w:t>
      </w:r>
      <w:r w:rsidR="00967321" w:rsidRPr="00643B54">
        <w:rPr>
          <w:sz w:val="26"/>
          <w:szCs w:val="26"/>
        </w:rPr>
        <w:t>COVID -19</w:t>
      </w:r>
    </w:p>
    <w:p w14:paraId="33CAD65F" w14:textId="77777777" w:rsidR="009C7BF8" w:rsidRPr="00643B54" w:rsidRDefault="009C7BF8" w:rsidP="00DB24C8">
      <w:pPr>
        <w:rPr>
          <w:sz w:val="26"/>
          <w:szCs w:val="26"/>
          <w:lang w:val="en-US"/>
        </w:rPr>
      </w:pPr>
      <w:r w:rsidRPr="00643B54">
        <w:rPr>
          <w:sz w:val="26"/>
          <w:szCs w:val="26"/>
        </w:rPr>
        <w:sym w:font="Wingdings 2" w:char="F0A3"/>
      </w:r>
      <w:r w:rsidRPr="00643B54">
        <w:rPr>
          <w:sz w:val="26"/>
          <w:szCs w:val="26"/>
        </w:rPr>
        <w:t xml:space="preserve"> Khác, ghi rõ </w:t>
      </w:r>
      <w:r w:rsidR="007F516C" w:rsidRPr="00643B54">
        <w:rPr>
          <w:sz w:val="26"/>
          <w:szCs w:val="26"/>
        </w:rPr>
        <w:t>___________________________________________________________</w:t>
      </w:r>
      <w:r w:rsidR="00AB2C1B" w:rsidRPr="00643B54">
        <w:rPr>
          <w:sz w:val="26"/>
          <w:szCs w:val="26"/>
          <w:lang w:val="en-US"/>
        </w:rPr>
        <w:t>__</w:t>
      </w:r>
    </w:p>
    <w:p w14:paraId="078EC61E" w14:textId="77777777" w:rsidR="00C958EE" w:rsidRPr="00643B54" w:rsidRDefault="00C958EE" w:rsidP="00DB24C8">
      <w:pPr>
        <w:rPr>
          <w:sz w:val="26"/>
          <w:szCs w:val="26"/>
          <w:lang w:val="en-US"/>
        </w:rPr>
      </w:pPr>
    </w:p>
    <w:tbl>
      <w:tblPr>
        <w:tblW w:w="5000" w:type="pct"/>
        <w:tblLook w:val="01E0" w:firstRow="1" w:lastRow="1" w:firstColumn="1" w:lastColumn="1" w:noHBand="0" w:noVBand="0"/>
      </w:tblPr>
      <w:tblGrid>
        <w:gridCol w:w="4819"/>
        <w:gridCol w:w="4820"/>
      </w:tblGrid>
      <w:tr w:rsidR="009C7BF8" w:rsidRPr="00643B54" w14:paraId="5D682AD5" w14:textId="77777777" w:rsidTr="00C958EE">
        <w:tc>
          <w:tcPr>
            <w:tcW w:w="2500" w:type="pct"/>
          </w:tcPr>
          <w:p w14:paraId="0B532AF1" w14:textId="77777777" w:rsidR="009C7BF8" w:rsidRPr="00643B54" w:rsidRDefault="009C7BF8" w:rsidP="00211B4E">
            <w:pPr>
              <w:spacing w:after="100" w:afterAutospacing="1"/>
              <w:jc w:val="center"/>
              <w:rPr>
                <w:b/>
                <w:bCs/>
                <w:spacing w:val="9"/>
                <w:sz w:val="26"/>
                <w:szCs w:val="26"/>
              </w:rPr>
            </w:pPr>
            <w:r w:rsidRPr="00643B54">
              <w:rPr>
                <w:b/>
                <w:bCs/>
                <w:spacing w:val="9"/>
                <w:sz w:val="26"/>
                <w:szCs w:val="26"/>
              </w:rPr>
              <w:br/>
              <w:t>Điều tra viên</w:t>
            </w:r>
          </w:p>
        </w:tc>
        <w:tc>
          <w:tcPr>
            <w:tcW w:w="2500" w:type="pct"/>
          </w:tcPr>
          <w:p w14:paraId="10A32251" w14:textId="77777777" w:rsidR="009C7BF8" w:rsidRPr="00643B54" w:rsidRDefault="009C7BF8" w:rsidP="00211B4E">
            <w:pPr>
              <w:spacing w:after="100" w:afterAutospacing="1"/>
              <w:jc w:val="center"/>
              <w:rPr>
                <w:b/>
                <w:bCs/>
                <w:spacing w:val="9"/>
                <w:sz w:val="26"/>
                <w:szCs w:val="26"/>
              </w:rPr>
            </w:pPr>
            <w:r w:rsidRPr="00643B54">
              <w:rPr>
                <w:bCs/>
                <w:i/>
                <w:iCs/>
                <w:spacing w:val="9"/>
                <w:sz w:val="26"/>
                <w:szCs w:val="26"/>
              </w:rPr>
              <w:t>Ngày ….. tháng ….. năm 20</w:t>
            </w:r>
            <w:r w:rsidR="005F0FEF" w:rsidRPr="00643B54">
              <w:rPr>
                <w:bCs/>
                <w:i/>
                <w:iCs/>
                <w:spacing w:val="9"/>
                <w:sz w:val="26"/>
                <w:szCs w:val="26"/>
              </w:rPr>
              <w:t>2</w:t>
            </w:r>
            <w:r w:rsidRPr="00643B54">
              <w:rPr>
                <w:bCs/>
                <w:i/>
                <w:iCs/>
                <w:spacing w:val="9"/>
                <w:sz w:val="26"/>
                <w:szCs w:val="26"/>
              </w:rPr>
              <w:t xml:space="preserve"> …</w:t>
            </w:r>
            <w:r w:rsidRPr="00643B54">
              <w:rPr>
                <w:bCs/>
                <w:i/>
                <w:iCs/>
                <w:spacing w:val="9"/>
                <w:sz w:val="26"/>
                <w:szCs w:val="26"/>
              </w:rPr>
              <w:br/>
            </w:r>
            <w:r w:rsidRPr="00643B54">
              <w:rPr>
                <w:b/>
                <w:bCs/>
                <w:spacing w:val="9"/>
                <w:sz w:val="26"/>
                <w:szCs w:val="26"/>
              </w:rPr>
              <w:t xml:space="preserve">Lãnh đạo đơn vị </w:t>
            </w:r>
          </w:p>
        </w:tc>
      </w:tr>
      <w:tr w:rsidR="00ED0622" w:rsidRPr="00643B54" w14:paraId="26AA47B1" w14:textId="77777777" w:rsidTr="00C958EE">
        <w:tc>
          <w:tcPr>
            <w:tcW w:w="2500" w:type="pct"/>
          </w:tcPr>
          <w:p w14:paraId="00400A12" w14:textId="77777777" w:rsidR="00ED0622" w:rsidRPr="00643B54" w:rsidRDefault="00ED0622" w:rsidP="00DB24C8">
            <w:pPr>
              <w:jc w:val="center"/>
              <w:rPr>
                <w:b/>
                <w:bCs/>
                <w:spacing w:val="9"/>
                <w:sz w:val="26"/>
                <w:szCs w:val="26"/>
              </w:rPr>
            </w:pPr>
          </w:p>
        </w:tc>
        <w:tc>
          <w:tcPr>
            <w:tcW w:w="2500" w:type="pct"/>
          </w:tcPr>
          <w:p w14:paraId="33CEFC1A" w14:textId="77777777" w:rsidR="00ED0622" w:rsidRPr="00643B54" w:rsidRDefault="00ED0622" w:rsidP="00DB24C8">
            <w:pPr>
              <w:jc w:val="center"/>
              <w:rPr>
                <w:b/>
                <w:bCs/>
                <w:i/>
                <w:iCs/>
                <w:spacing w:val="9"/>
                <w:sz w:val="26"/>
                <w:szCs w:val="26"/>
              </w:rPr>
            </w:pPr>
          </w:p>
        </w:tc>
      </w:tr>
    </w:tbl>
    <w:p w14:paraId="6D8D15C8" w14:textId="77777777" w:rsidR="00AB2C1B" w:rsidRPr="00643B54" w:rsidRDefault="00AB2C1B" w:rsidP="00C958EE">
      <w:pPr>
        <w:rPr>
          <w:b/>
          <w:bCs/>
          <w:sz w:val="26"/>
          <w:szCs w:val="26"/>
        </w:rPr>
        <w:sectPr w:rsidR="00AB2C1B" w:rsidRPr="00643B54" w:rsidSect="00AB2C1B">
          <w:pgSz w:w="11907" w:h="16840" w:code="9"/>
          <w:pgMar w:top="567" w:right="1134" w:bottom="567" w:left="1134" w:header="720" w:footer="420" w:gutter="0"/>
          <w:cols w:space="720"/>
          <w:docGrid w:linePitch="360"/>
        </w:sectPr>
      </w:pPr>
    </w:p>
    <w:p w14:paraId="58899A9B" w14:textId="77777777" w:rsidR="00CB7E62" w:rsidRPr="00643B54" w:rsidRDefault="006F0B7C" w:rsidP="00C958EE">
      <w:pPr>
        <w:spacing w:line="360" w:lineRule="auto"/>
        <w:jc w:val="right"/>
        <w:rPr>
          <w:b/>
          <w:sz w:val="28"/>
          <w:szCs w:val="28"/>
        </w:rPr>
      </w:pPr>
      <w:r w:rsidRPr="00643B54">
        <w:rPr>
          <w:b/>
          <w:sz w:val="28"/>
          <w:szCs w:val="28"/>
        </w:rPr>
        <w:lastRenderedPageBreak/>
        <w:t>Biểu m</w:t>
      </w:r>
      <w:r w:rsidR="00CB7E62" w:rsidRPr="00643B54">
        <w:rPr>
          <w:b/>
          <w:sz w:val="28"/>
          <w:szCs w:val="28"/>
        </w:rPr>
        <w:t xml:space="preserve">ẫu </w:t>
      </w:r>
      <w:r w:rsidR="00341CCF" w:rsidRPr="00643B54">
        <w:rPr>
          <w:b/>
          <w:sz w:val="28"/>
          <w:szCs w:val="28"/>
        </w:rPr>
        <w:t>2</w:t>
      </w:r>
    </w:p>
    <w:p w14:paraId="31FD1D60" w14:textId="77777777" w:rsidR="009C7BF8" w:rsidRPr="00643B54" w:rsidRDefault="009C7BF8" w:rsidP="00DB24C8">
      <w:pPr>
        <w:spacing w:line="360" w:lineRule="auto"/>
        <w:jc w:val="center"/>
        <w:rPr>
          <w:b/>
          <w:sz w:val="28"/>
          <w:szCs w:val="28"/>
        </w:rPr>
      </w:pPr>
      <w:r w:rsidRPr="00643B54">
        <w:rPr>
          <w:b/>
          <w:sz w:val="28"/>
          <w:szCs w:val="28"/>
        </w:rPr>
        <w:t>PHIẾU YÊU CẦU XÉT NGHIỆM</w:t>
      </w:r>
    </w:p>
    <w:p w14:paraId="565CC962" w14:textId="77777777" w:rsidR="009C7BF8" w:rsidRPr="00643B54" w:rsidRDefault="009C7BF8" w:rsidP="009D5F46">
      <w:pPr>
        <w:spacing w:line="360" w:lineRule="auto"/>
        <w:jc w:val="both"/>
        <w:rPr>
          <w:b/>
        </w:rPr>
      </w:pPr>
      <w:r w:rsidRPr="00643B54">
        <w:rPr>
          <w:b/>
        </w:rPr>
        <w:t>1. Thông tin bệnh</w:t>
      </w:r>
      <w:r w:rsidR="00EF0731" w:rsidRPr="00643B54">
        <w:rPr>
          <w:b/>
        </w:rPr>
        <w:t xml:space="preserve"> </w:t>
      </w:r>
      <w:r w:rsidRPr="00643B54">
        <w:rPr>
          <w:b/>
        </w:rPr>
        <w:t>nhân</w:t>
      </w:r>
    </w:p>
    <w:p w14:paraId="40A6A8D1" w14:textId="77777777" w:rsidR="009C7BF8" w:rsidRPr="00643B54" w:rsidRDefault="009C7BF8" w:rsidP="009D5F46">
      <w:pPr>
        <w:spacing w:line="360" w:lineRule="auto"/>
        <w:jc w:val="both"/>
      </w:pPr>
      <w:r w:rsidRPr="00643B54">
        <w:t>1.1.Họ và tên bệnh nhân: ………………………………………………………………………</w:t>
      </w:r>
    </w:p>
    <w:p w14:paraId="54A72933" w14:textId="77777777" w:rsidR="009C7BF8" w:rsidRPr="00643B54" w:rsidRDefault="00253205" w:rsidP="009D5F46">
      <w:pPr>
        <w:spacing w:line="360" w:lineRule="auto"/>
        <w:jc w:val="both"/>
      </w:pPr>
      <w:r w:rsidRPr="00643B54">
        <w:t xml:space="preserve">1.2. Tuổi: ............ </w:t>
      </w:r>
      <w:r w:rsidR="009C7BF8" w:rsidRPr="00643B54">
        <w:t>Ngày sinh: ……… / ……… / …………</w:t>
      </w:r>
    </w:p>
    <w:p w14:paraId="2BE46A1D" w14:textId="26B301D9" w:rsidR="009C7BF8" w:rsidRPr="00643B54" w:rsidRDefault="00253205" w:rsidP="009D5F46">
      <w:pPr>
        <w:spacing w:line="360" w:lineRule="auto"/>
        <w:ind w:firstLine="397"/>
        <w:jc w:val="both"/>
      </w:pPr>
      <w:r w:rsidRPr="00643B54">
        <w:t xml:space="preserve">......... </w:t>
      </w:r>
      <w:r w:rsidR="009C7BF8" w:rsidRPr="00643B54">
        <w:t>Tháng tuổi (&lt; 24 tháng):……………</w:t>
      </w:r>
      <w:r w:rsidR="009C7BF8" w:rsidRPr="00643B54">
        <w:tab/>
      </w:r>
      <w:r w:rsidR="009C7BF8" w:rsidRPr="00643B54">
        <w:sym w:font="Symbol" w:char="F0F0"/>
      </w:r>
      <w:r w:rsidR="009D5F46" w:rsidRPr="00643B54">
        <w:t xml:space="preserve"> </w:t>
      </w:r>
      <w:r w:rsidR="009C7BF8" w:rsidRPr="00643B54">
        <w:t>Năm tuổi</w:t>
      </w:r>
      <w:r w:rsidR="00E3526D" w:rsidRPr="00643B54">
        <w:t xml:space="preserve"> </w:t>
      </w:r>
      <w:r w:rsidR="009C7BF8" w:rsidRPr="00643B54">
        <w:t>(≥24 tháng): …………</w:t>
      </w:r>
      <w:r w:rsidRPr="00643B54">
        <w:t>...</w:t>
      </w:r>
      <w:r w:rsidR="009C7BF8" w:rsidRPr="00643B54">
        <w:t>…</w:t>
      </w:r>
    </w:p>
    <w:p w14:paraId="74C7932E" w14:textId="77777777" w:rsidR="009C7BF8" w:rsidRPr="00643B54" w:rsidRDefault="009C7BF8" w:rsidP="009D5F46">
      <w:pPr>
        <w:spacing w:line="360" w:lineRule="auto"/>
        <w:jc w:val="both"/>
      </w:pPr>
      <w:r w:rsidRPr="00643B54">
        <w:t xml:space="preserve">1.3. Giới tính: </w:t>
      </w:r>
      <w:r w:rsidRPr="00643B54">
        <w:tab/>
      </w:r>
      <w:r w:rsidRPr="00643B54">
        <w:sym w:font="Symbol" w:char="F0F0"/>
      </w:r>
      <w:r w:rsidR="009D5F46" w:rsidRPr="00643B54">
        <w:t xml:space="preserve"> </w:t>
      </w:r>
      <w:r w:rsidRPr="00643B54">
        <w:t>Nam</w:t>
      </w:r>
      <w:r w:rsidRPr="00643B54">
        <w:tab/>
      </w:r>
      <w:r w:rsidRPr="00643B54">
        <w:tab/>
      </w:r>
      <w:r w:rsidRPr="00643B54">
        <w:sym w:font="Symbol" w:char="F0F0"/>
      </w:r>
      <w:r w:rsidR="009D5F46" w:rsidRPr="00643B54">
        <w:t xml:space="preserve"> </w:t>
      </w:r>
      <w:r w:rsidRPr="00643B54">
        <w:t>Nữ</w:t>
      </w:r>
      <w:r w:rsidRPr="00643B54">
        <w:tab/>
      </w:r>
      <w:r w:rsidRPr="00643B54">
        <w:tab/>
      </w:r>
      <w:r w:rsidRPr="00643B54">
        <w:tab/>
      </w:r>
      <w:r w:rsidRPr="00643B54">
        <w:tab/>
        <w:t>1.4. Dân</w:t>
      </w:r>
      <w:r w:rsidR="00253205" w:rsidRPr="00643B54">
        <w:t xml:space="preserve"> </w:t>
      </w:r>
      <w:r w:rsidRPr="00643B54">
        <w:t>tộc: …</w:t>
      </w:r>
      <w:r w:rsidR="00253205" w:rsidRPr="00643B54">
        <w:t>..........</w:t>
      </w:r>
      <w:r w:rsidRPr="00643B54">
        <w:t>…</w:t>
      </w:r>
      <w:r w:rsidR="00253205" w:rsidRPr="00643B54">
        <w:t>.</w:t>
      </w:r>
      <w:r w:rsidRPr="00643B54">
        <w:t>……</w:t>
      </w:r>
    </w:p>
    <w:p w14:paraId="276631D7" w14:textId="77777777" w:rsidR="009C7BF8" w:rsidRPr="00643B54" w:rsidRDefault="009C7BF8" w:rsidP="009D5F46">
      <w:pPr>
        <w:spacing w:line="360" w:lineRule="auto"/>
        <w:jc w:val="both"/>
      </w:pPr>
      <w:r w:rsidRPr="00643B54">
        <w:t>1.5. Địa chỉ bệnh nhân: …………………………………………………………………………</w:t>
      </w:r>
    </w:p>
    <w:tbl>
      <w:tblPr>
        <w:tblW w:w="5000" w:type="pct"/>
        <w:tblLook w:val="04A0" w:firstRow="1" w:lastRow="0" w:firstColumn="1" w:lastColumn="0" w:noHBand="0" w:noVBand="1"/>
      </w:tblPr>
      <w:tblGrid>
        <w:gridCol w:w="4543"/>
        <w:gridCol w:w="4529"/>
      </w:tblGrid>
      <w:tr w:rsidR="009C7BF8" w:rsidRPr="00643B54" w14:paraId="02E2EA81" w14:textId="77777777" w:rsidTr="009D5F46">
        <w:tc>
          <w:tcPr>
            <w:tcW w:w="2504" w:type="pct"/>
            <w:shd w:val="clear" w:color="auto" w:fill="auto"/>
          </w:tcPr>
          <w:p w14:paraId="1692CEC3" w14:textId="77777777" w:rsidR="009C7BF8" w:rsidRPr="00643B54" w:rsidRDefault="00253205" w:rsidP="009D5F46">
            <w:pPr>
              <w:spacing w:line="360" w:lineRule="auto"/>
              <w:jc w:val="both"/>
            </w:pPr>
            <w:r w:rsidRPr="00643B54">
              <w:t xml:space="preserve">Thôn, xóm </w:t>
            </w:r>
            <w:r w:rsidR="009C7BF8" w:rsidRPr="00643B54">
              <w:t>…………………………………</w:t>
            </w:r>
          </w:p>
        </w:tc>
        <w:tc>
          <w:tcPr>
            <w:tcW w:w="2496" w:type="pct"/>
            <w:shd w:val="clear" w:color="auto" w:fill="auto"/>
          </w:tcPr>
          <w:p w14:paraId="1912D786" w14:textId="77777777" w:rsidR="009C7BF8" w:rsidRPr="00643B54" w:rsidRDefault="009C7BF8" w:rsidP="009D5F46">
            <w:pPr>
              <w:spacing w:line="360" w:lineRule="auto"/>
              <w:ind w:left="167"/>
              <w:jc w:val="both"/>
            </w:pPr>
            <w:r w:rsidRPr="00643B54">
              <w:t>Xã/phường: ………………………………</w:t>
            </w:r>
          </w:p>
        </w:tc>
      </w:tr>
      <w:tr w:rsidR="009C7BF8" w:rsidRPr="00643B54" w14:paraId="0341B642" w14:textId="77777777" w:rsidTr="009D5F46">
        <w:tc>
          <w:tcPr>
            <w:tcW w:w="2504" w:type="pct"/>
            <w:shd w:val="clear" w:color="auto" w:fill="auto"/>
          </w:tcPr>
          <w:p w14:paraId="564AFA87" w14:textId="77777777" w:rsidR="009C7BF8" w:rsidRPr="00643B54" w:rsidRDefault="009C7BF8" w:rsidP="009D5F46">
            <w:pPr>
              <w:spacing w:line="360" w:lineRule="auto"/>
              <w:jc w:val="both"/>
            </w:pPr>
            <w:r w:rsidRPr="00643B54">
              <w:t>Quận/huyện: ………………………………</w:t>
            </w:r>
          </w:p>
        </w:tc>
        <w:tc>
          <w:tcPr>
            <w:tcW w:w="2496" w:type="pct"/>
            <w:shd w:val="clear" w:color="auto" w:fill="auto"/>
          </w:tcPr>
          <w:p w14:paraId="1579F892" w14:textId="77777777" w:rsidR="009C7BF8" w:rsidRPr="00643B54" w:rsidRDefault="009C7BF8" w:rsidP="009D5F46">
            <w:pPr>
              <w:spacing w:line="360" w:lineRule="auto"/>
              <w:ind w:left="167"/>
              <w:jc w:val="both"/>
            </w:pPr>
            <w:r w:rsidRPr="00643B54">
              <w:t>Tỉnh/thành: ………………………………</w:t>
            </w:r>
          </w:p>
        </w:tc>
      </w:tr>
    </w:tbl>
    <w:p w14:paraId="0AF9C4D1" w14:textId="77777777" w:rsidR="009C7BF8" w:rsidRPr="00643B54" w:rsidRDefault="009C7BF8" w:rsidP="009D5F46">
      <w:pPr>
        <w:spacing w:line="360" w:lineRule="auto"/>
        <w:jc w:val="both"/>
      </w:pPr>
      <w:r w:rsidRPr="00643B54">
        <w:t>1.6. Họ tên người giám hộ (bố mẹ/người thân, nếu có): ……………………………………</w:t>
      </w:r>
      <w:r w:rsidR="003657A1" w:rsidRPr="00643B54">
        <w:t xml:space="preserve">  </w:t>
      </w:r>
      <w:r w:rsidRPr="00643B54">
        <w:t>Điện</w:t>
      </w:r>
      <w:r w:rsidR="00867761" w:rsidRPr="00643B54">
        <w:t xml:space="preserve"> </w:t>
      </w:r>
      <w:r w:rsidRPr="00643B54">
        <w:t>thoại: …………………………………</w:t>
      </w:r>
    </w:p>
    <w:p w14:paraId="2B003A4E" w14:textId="77777777" w:rsidR="009C7BF8" w:rsidRPr="00643B54" w:rsidRDefault="009C7BF8" w:rsidP="009D5F46">
      <w:pPr>
        <w:spacing w:line="360" w:lineRule="auto"/>
        <w:jc w:val="both"/>
        <w:rPr>
          <w:b/>
        </w:rPr>
      </w:pPr>
      <w:r w:rsidRPr="00643B54">
        <w:rPr>
          <w:b/>
        </w:rPr>
        <w:t>2. Thông tin bệnhphẩm</w:t>
      </w:r>
    </w:p>
    <w:p w14:paraId="42C98B88" w14:textId="77777777" w:rsidR="009C7BF8" w:rsidRPr="00643B54" w:rsidRDefault="009C7BF8" w:rsidP="009D5F46">
      <w:pPr>
        <w:spacing w:line="360" w:lineRule="auto"/>
        <w:jc w:val="both"/>
      </w:pPr>
      <w:r w:rsidRPr="00643B54">
        <w:t>2.1. Ngày khởi phát: ……… / ……… / …………</w:t>
      </w:r>
    </w:p>
    <w:p w14:paraId="48FABCC1" w14:textId="77777777" w:rsidR="009C7BF8" w:rsidRPr="00643B54" w:rsidRDefault="009C7BF8" w:rsidP="009D5F46">
      <w:pPr>
        <w:spacing w:line="360" w:lineRule="auto"/>
        <w:jc w:val="both"/>
      </w:pPr>
      <w:r w:rsidRPr="00643B54">
        <w:t xml:space="preserve">2.2. Ngày lấy mẫu: ……… / ……… / ………… </w:t>
      </w:r>
      <w:r w:rsidRPr="00643B54">
        <w:tab/>
      </w:r>
      <w:r w:rsidRPr="00643B54">
        <w:tab/>
        <w:t xml:space="preserve">Giờ lấy mẫu: … - </w:t>
      </w:r>
      <w:r w:rsidR="008503E5" w:rsidRPr="00643B54">
        <w:t>…</w:t>
      </w:r>
    </w:p>
    <w:p w14:paraId="56282043" w14:textId="77777777" w:rsidR="009C7BF8" w:rsidRPr="00643B54" w:rsidRDefault="009C7BF8" w:rsidP="009D5F46">
      <w:pPr>
        <w:spacing w:line="360" w:lineRule="auto"/>
        <w:ind w:firstLine="426"/>
        <w:jc w:val="both"/>
      </w:pPr>
      <w:r w:rsidRPr="00643B54">
        <w:t>Người lấy mẫu: …………………</w:t>
      </w:r>
      <w:r w:rsidR="008503E5" w:rsidRPr="00643B54">
        <w:t>……………</w:t>
      </w:r>
      <w:r w:rsidR="008503E5" w:rsidRPr="00643B54">
        <w:tab/>
      </w:r>
      <w:r w:rsidR="008503E5" w:rsidRPr="00643B54">
        <w:tab/>
        <w:t>Điện thoại: ………………</w:t>
      </w:r>
      <w:r w:rsidR="009D5F46" w:rsidRPr="00643B54">
        <w:t>……..</w:t>
      </w:r>
    </w:p>
    <w:p w14:paraId="5C6A969C" w14:textId="77777777" w:rsidR="009C7BF8" w:rsidRPr="00643B54" w:rsidRDefault="009C7BF8" w:rsidP="009D5F46">
      <w:pPr>
        <w:spacing w:line="360" w:lineRule="auto"/>
        <w:ind w:firstLine="426"/>
        <w:jc w:val="both"/>
      </w:pPr>
      <w:r w:rsidRPr="00643B54">
        <w:t>Đơnvị: …………………………………………………………………………………</w:t>
      </w:r>
      <w:r w:rsidR="009D5F46" w:rsidRPr="00643B54">
        <w:t>…..</w:t>
      </w:r>
    </w:p>
    <w:p w14:paraId="0020CA93" w14:textId="77777777" w:rsidR="009C7BF8" w:rsidRPr="00643B54" w:rsidRDefault="009C7BF8" w:rsidP="009D5F46">
      <w:pPr>
        <w:spacing w:line="360" w:lineRule="auto"/>
        <w:jc w:val="both"/>
      </w:pPr>
      <w:r w:rsidRPr="00643B54">
        <w:t>2.3.</w:t>
      </w:r>
      <w:r w:rsidR="009D5F46" w:rsidRPr="00643B54">
        <w:t xml:space="preserve"> </w:t>
      </w:r>
      <w:r w:rsidRPr="00643B54">
        <w:t>Loại mẫu: ………………………………………………</w:t>
      </w:r>
      <w:r w:rsidRPr="00643B54">
        <w:tab/>
        <w:t xml:space="preserve">Số lượng: </w:t>
      </w:r>
      <w:r w:rsidR="00211B4E" w:rsidRPr="00643B54">
        <w:t>……………….</w:t>
      </w:r>
    </w:p>
    <w:p w14:paraId="05080C19" w14:textId="77777777" w:rsidR="009C7BF8" w:rsidRPr="00643B54" w:rsidRDefault="009C7BF8" w:rsidP="009D5F46">
      <w:pPr>
        <w:spacing w:line="360" w:lineRule="auto"/>
        <w:ind w:firstLine="426"/>
        <w:jc w:val="both"/>
      </w:pPr>
      <w:r w:rsidRPr="00643B54">
        <w:t>Loại mẫu: ………………………………………………</w:t>
      </w:r>
      <w:r w:rsidRPr="00643B54">
        <w:tab/>
        <w:t>Số lượng: ………………</w:t>
      </w:r>
      <w:r w:rsidR="009D5F46" w:rsidRPr="00643B54">
        <w:t>.</w:t>
      </w:r>
    </w:p>
    <w:p w14:paraId="20C4D262" w14:textId="77777777" w:rsidR="009C7BF8" w:rsidRPr="00643B54" w:rsidRDefault="009C7BF8" w:rsidP="009D5F46">
      <w:pPr>
        <w:spacing w:line="360" w:lineRule="auto"/>
        <w:ind w:left="426"/>
        <w:jc w:val="both"/>
      </w:pPr>
      <w:r w:rsidRPr="00643B54">
        <w:t>Loại mẫu: ………………………………………………</w:t>
      </w:r>
      <w:r w:rsidRPr="00643B54">
        <w:tab/>
        <w:t>Số lượng: ………………</w:t>
      </w:r>
      <w:r w:rsidR="009D5F46" w:rsidRPr="00643B54">
        <w:t>.</w:t>
      </w:r>
    </w:p>
    <w:p w14:paraId="39C7BD66" w14:textId="77777777" w:rsidR="009C7BF8" w:rsidRPr="00643B54" w:rsidRDefault="009C7BF8" w:rsidP="009D5F46">
      <w:pPr>
        <w:spacing w:line="360" w:lineRule="auto"/>
        <w:jc w:val="both"/>
      </w:pPr>
      <w:r w:rsidRPr="00643B54">
        <w:t>2.4. Yêu cầu xét nghiệm: ……………………………………………………………………</w:t>
      </w:r>
      <w:r w:rsidR="009D5F46" w:rsidRPr="00643B54">
        <w:t>….</w:t>
      </w:r>
    </w:p>
    <w:p w14:paraId="3EB9C3C4" w14:textId="77777777" w:rsidR="009C7BF8" w:rsidRPr="00643B54" w:rsidRDefault="009C7BF8" w:rsidP="009D5F46">
      <w:pPr>
        <w:spacing w:line="360" w:lineRule="auto"/>
        <w:ind w:left="397" w:firstLine="29"/>
        <w:jc w:val="both"/>
      </w:pPr>
      <w:r w:rsidRPr="00643B54">
        <w:t>Đơn vị yêu cầu xét nghiệm: ……………………………………………………………</w:t>
      </w:r>
      <w:r w:rsidR="009D5F46" w:rsidRPr="00643B54">
        <w:t>…..</w:t>
      </w:r>
    </w:p>
    <w:tbl>
      <w:tblPr>
        <w:tblW w:w="5000" w:type="pct"/>
        <w:tblBorders>
          <w:bottom w:val="single" w:sz="4" w:space="0" w:color="auto"/>
        </w:tblBorders>
        <w:tblLook w:val="04A0" w:firstRow="1" w:lastRow="0" w:firstColumn="1" w:lastColumn="0" w:noHBand="0" w:noVBand="1"/>
      </w:tblPr>
      <w:tblGrid>
        <w:gridCol w:w="4638"/>
        <w:gridCol w:w="4434"/>
      </w:tblGrid>
      <w:tr w:rsidR="009C7BF8" w:rsidRPr="00643B54" w14:paraId="3CB57C20" w14:textId="77777777" w:rsidTr="009D5F46">
        <w:tc>
          <w:tcPr>
            <w:tcW w:w="2556" w:type="pct"/>
          </w:tcPr>
          <w:p w14:paraId="7797FFEE" w14:textId="77777777" w:rsidR="009C7BF8" w:rsidRPr="00643B54" w:rsidRDefault="009C7BF8" w:rsidP="009D5F46">
            <w:pPr>
              <w:jc w:val="both"/>
            </w:pPr>
          </w:p>
          <w:p w14:paraId="1D42437A" w14:textId="77777777" w:rsidR="009C7BF8" w:rsidRPr="00643B54" w:rsidRDefault="009C7BF8" w:rsidP="009D5F46">
            <w:pPr>
              <w:jc w:val="both"/>
            </w:pPr>
          </w:p>
          <w:p w14:paraId="12235619" w14:textId="77777777" w:rsidR="009C7BF8" w:rsidRPr="00643B54" w:rsidRDefault="009C7BF8" w:rsidP="009D5F46">
            <w:pPr>
              <w:jc w:val="both"/>
            </w:pPr>
          </w:p>
          <w:p w14:paraId="70AAA817" w14:textId="77777777" w:rsidR="009C7BF8" w:rsidRPr="00643B54" w:rsidRDefault="009C7BF8" w:rsidP="009D5F46">
            <w:pPr>
              <w:jc w:val="both"/>
            </w:pPr>
          </w:p>
        </w:tc>
        <w:tc>
          <w:tcPr>
            <w:tcW w:w="2444" w:type="pct"/>
          </w:tcPr>
          <w:p w14:paraId="5DFF5E3C" w14:textId="77777777" w:rsidR="009C7BF8" w:rsidRPr="00643B54" w:rsidRDefault="009C7BF8" w:rsidP="009D5F46">
            <w:pPr>
              <w:jc w:val="center"/>
            </w:pPr>
            <w:r w:rsidRPr="00643B54">
              <w:rPr>
                <w:b/>
              </w:rPr>
              <w:t>Đơn</w:t>
            </w:r>
            <w:r w:rsidR="00EF0731" w:rsidRPr="00643B54">
              <w:rPr>
                <w:b/>
              </w:rPr>
              <w:t xml:space="preserve"> </w:t>
            </w:r>
            <w:r w:rsidRPr="00643B54">
              <w:rPr>
                <w:b/>
              </w:rPr>
              <w:t>vị</w:t>
            </w:r>
            <w:r w:rsidR="00EF0731" w:rsidRPr="00643B54">
              <w:rPr>
                <w:b/>
              </w:rPr>
              <w:t xml:space="preserve"> </w:t>
            </w:r>
            <w:r w:rsidRPr="00643B54">
              <w:rPr>
                <w:b/>
              </w:rPr>
              <w:t>gửi</w:t>
            </w:r>
            <w:r w:rsidR="00EF0731" w:rsidRPr="00643B54">
              <w:rPr>
                <w:b/>
              </w:rPr>
              <w:t xml:space="preserve"> </w:t>
            </w:r>
            <w:r w:rsidRPr="00643B54">
              <w:rPr>
                <w:b/>
              </w:rPr>
              <w:t>mẫu</w:t>
            </w:r>
          </w:p>
          <w:p w14:paraId="28CF0295" w14:textId="77777777" w:rsidR="009C7BF8" w:rsidRPr="00643B54" w:rsidRDefault="009C7BF8" w:rsidP="009D5F46">
            <w:pPr>
              <w:jc w:val="center"/>
              <w:rPr>
                <w:i/>
              </w:rPr>
            </w:pPr>
            <w:r w:rsidRPr="00643B54">
              <w:rPr>
                <w:i/>
              </w:rPr>
              <w:t>(xác nhận của người/đơn vị gửi mẫu)</w:t>
            </w:r>
          </w:p>
          <w:p w14:paraId="28A2DF5A" w14:textId="77777777" w:rsidR="009C7BF8" w:rsidRPr="00643B54" w:rsidRDefault="009C7BF8" w:rsidP="009D5F46">
            <w:pPr>
              <w:jc w:val="both"/>
              <w:rPr>
                <w:i/>
              </w:rPr>
            </w:pPr>
          </w:p>
          <w:p w14:paraId="0B5F55A4" w14:textId="77777777" w:rsidR="009C7BF8" w:rsidRPr="00643B54" w:rsidRDefault="009C7BF8" w:rsidP="009D5F46">
            <w:pPr>
              <w:jc w:val="both"/>
              <w:rPr>
                <w:i/>
              </w:rPr>
            </w:pPr>
          </w:p>
          <w:p w14:paraId="6365352A" w14:textId="77777777" w:rsidR="009C7BF8" w:rsidRPr="00643B54" w:rsidRDefault="009C7BF8" w:rsidP="009D5F46">
            <w:pPr>
              <w:jc w:val="both"/>
            </w:pPr>
          </w:p>
        </w:tc>
      </w:tr>
    </w:tbl>
    <w:p w14:paraId="1967B8BC" w14:textId="77777777" w:rsidR="009C7BF8" w:rsidRPr="00643B54" w:rsidRDefault="009C7BF8" w:rsidP="009D5F46">
      <w:pPr>
        <w:jc w:val="both"/>
        <w:rPr>
          <w:b/>
        </w:rPr>
      </w:pPr>
    </w:p>
    <w:p w14:paraId="3B26C75C" w14:textId="77777777" w:rsidR="009C7BF8" w:rsidRPr="00643B54" w:rsidRDefault="009C7BF8" w:rsidP="00E4250F">
      <w:pPr>
        <w:spacing w:before="120" w:after="120"/>
        <w:jc w:val="both"/>
        <w:rPr>
          <w:b/>
        </w:rPr>
      </w:pPr>
      <w:r w:rsidRPr="00643B54">
        <w:rPr>
          <w:b/>
        </w:rPr>
        <w:t>VIỆN ………………………………………</w:t>
      </w:r>
    </w:p>
    <w:p w14:paraId="59BADDB3" w14:textId="77777777" w:rsidR="009C7BF8" w:rsidRPr="00643B54" w:rsidRDefault="009C7BF8" w:rsidP="00E4250F">
      <w:pPr>
        <w:spacing w:before="120" w:after="120"/>
        <w:jc w:val="both"/>
        <w:rPr>
          <w:b/>
        </w:rPr>
      </w:pPr>
      <w:r w:rsidRPr="00643B54">
        <w:rPr>
          <w:b/>
        </w:rPr>
        <w:t>PHÒNG XÉT NGHIỆM ……………</w:t>
      </w:r>
      <w:r w:rsidR="009D5F46" w:rsidRPr="00643B54">
        <w:rPr>
          <w:b/>
        </w:rPr>
        <w:t>……</w:t>
      </w:r>
    </w:p>
    <w:p w14:paraId="70D80E97" w14:textId="77777777" w:rsidR="009C7BF8" w:rsidRPr="00643B54" w:rsidRDefault="009C7BF8" w:rsidP="009D5F46">
      <w:pPr>
        <w:spacing w:line="360" w:lineRule="auto"/>
        <w:jc w:val="both"/>
      </w:pPr>
      <w:r w:rsidRPr="00643B54">
        <w:t xml:space="preserve">Ngày/giờ nhận mẫu: ……/…… / ……… </w:t>
      </w:r>
      <w:r w:rsidR="003657A1" w:rsidRPr="00643B54">
        <w:t xml:space="preserve"> </w:t>
      </w:r>
      <w:r w:rsidRPr="00643B54">
        <w:t>…… - ……</w:t>
      </w:r>
      <w:r w:rsidR="003657A1" w:rsidRPr="00643B54">
        <w:t xml:space="preserve"> </w:t>
      </w:r>
      <w:r w:rsidRPr="00643B54">
        <w:t>Người nhận mẫu: ……</w:t>
      </w:r>
      <w:r w:rsidR="00253205" w:rsidRPr="00643B54">
        <w:t>.....</w:t>
      </w:r>
      <w:r w:rsidR="003657A1" w:rsidRPr="00643B54">
        <w:t>..........</w:t>
      </w:r>
      <w:r w:rsidR="00253205" w:rsidRPr="00643B54">
        <w:t>......</w:t>
      </w:r>
      <w:r w:rsidRPr="00643B54">
        <w:t>…</w:t>
      </w:r>
    </w:p>
    <w:p w14:paraId="2BB4ACA5" w14:textId="77777777" w:rsidR="009C7BF8" w:rsidRPr="00643B54" w:rsidRDefault="009C7BF8" w:rsidP="009D5F46">
      <w:pPr>
        <w:spacing w:line="360" w:lineRule="auto"/>
        <w:jc w:val="both"/>
      </w:pPr>
      <w:r w:rsidRPr="00643B54">
        <w:t>Tình trạng mẫu khi nhận: ……………………………………………………………</w:t>
      </w:r>
      <w:r w:rsidR="003657A1" w:rsidRPr="00643B54">
        <w:t>…</w:t>
      </w:r>
      <w:r w:rsidRPr="00643B54">
        <w:t>……</w:t>
      </w:r>
      <w:r w:rsidR="00253205" w:rsidRPr="00643B54">
        <w:t>.....</w:t>
      </w:r>
    </w:p>
    <w:p w14:paraId="4D4FFE19" w14:textId="59FA7063" w:rsidR="009C7BF8" w:rsidRPr="00643B54" w:rsidRDefault="009C7BF8" w:rsidP="009D5F46">
      <w:pPr>
        <w:spacing w:line="360" w:lineRule="auto"/>
        <w:jc w:val="both"/>
      </w:pPr>
      <w:r w:rsidRPr="00643B54">
        <w:tab/>
      </w:r>
      <w:r w:rsidRPr="00643B54">
        <w:sym w:font="Symbol" w:char="F0F0"/>
      </w:r>
      <w:r w:rsidR="00F52839" w:rsidRPr="00643B54">
        <w:t xml:space="preserve"> </w:t>
      </w:r>
      <w:r w:rsidRPr="00643B54">
        <w:t>Từ chối mẫu</w:t>
      </w:r>
      <w:r w:rsidRPr="00643B54">
        <w:tab/>
      </w:r>
      <w:r w:rsidRPr="00643B54">
        <w:tab/>
      </w:r>
      <w:r w:rsidRPr="00643B54">
        <w:sym w:font="Symbol" w:char="F0F0"/>
      </w:r>
      <w:r w:rsidR="00F52839" w:rsidRPr="00643B54">
        <w:t xml:space="preserve"> </w:t>
      </w:r>
      <w:r w:rsidRPr="00643B54">
        <w:t>Chấp nhận mẫu-Mã bệnh nhân: ………………………</w:t>
      </w:r>
      <w:r w:rsidR="009D5F46" w:rsidRPr="00643B54">
        <w:t>……….</w:t>
      </w:r>
    </w:p>
    <w:p w14:paraId="10D3DBDA" w14:textId="77777777" w:rsidR="009C7BF8" w:rsidRPr="00643B54" w:rsidRDefault="009C7BF8" w:rsidP="00211B4E">
      <w:pPr>
        <w:spacing w:line="360" w:lineRule="auto"/>
        <w:rPr>
          <w:lang w:val="en-US"/>
        </w:rPr>
      </w:pPr>
      <w:r w:rsidRPr="00643B54">
        <w:t>Ghi</w:t>
      </w:r>
      <w:r w:rsidR="00211B4E" w:rsidRPr="00643B54">
        <w:rPr>
          <w:lang w:val="en-US"/>
        </w:rPr>
        <w:t xml:space="preserve"> </w:t>
      </w:r>
      <w:r w:rsidRPr="00643B54">
        <w:t>chú: …………………………………………………………………………………………………</w:t>
      </w:r>
    </w:p>
    <w:p w14:paraId="2AA5FAB6" w14:textId="77777777" w:rsidR="009C7BF8" w:rsidRPr="00643B54" w:rsidRDefault="009C7BF8" w:rsidP="009D5F46">
      <w:pPr>
        <w:spacing w:line="360" w:lineRule="auto"/>
        <w:jc w:val="both"/>
        <w:rPr>
          <w:b/>
        </w:rPr>
      </w:pPr>
      <w:r w:rsidRPr="00643B54">
        <w:t>…………………………………………………………………………………………………</w:t>
      </w:r>
    </w:p>
    <w:p w14:paraId="3C8FDAA7" w14:textId="77777777" w:rsidR="009C7BF8" w:rsidRPr="00643B54" w:rsidRDefault="009C7BF8" w:rsidP="00DB24C8">
      <w:pPr>
        <w:jc w:val="right"/>
        <w:rPr>
          <w:b/>
        </w:rPr>
      </w:pPr>
      <w:r w:rsidRPr="00643B54">
        <w:br w:type="page"/>
      </w:r>
      <w:r w:rsidR="006F0B7C" w:rsidRPr="00643B54">
        <w:rPr>
          <w:b/>
          <w:lang w:val="en-US"/>
        </w:rPr>
        <w:lastRenderedPageBreak/>
        <w:t>Biểu m</w:t>
      </w:r>
      <w:r w:rsidR="00CB7E62" w:rsidRPr="00643B54">
        <w:rPr>
          <w:b/>
        </w:rPr>
        <w:t xml:space="preserve">ẫu </w:t>
      </w:r>
      <w:r w:rsidR="00341CCF" w:rsidRPr="00643B54">
        <w:rPr>
          <w:b/>
        </w:rPr>
        <w:t>3</w:t>
      </w:r>
    </w:p>
    <w:tbl>
      <w:tblPr>
        <w:tblW w:w="5000" w:type="pct"/>
        <w:jc w:val="center"/>
        <w:tblLook w:val="04A0" w:firstRow="1" w:lastRow="0" w:firstColumn="1" w:lastColumn="0" w:noHBand="0" w:noVBand="1"/>
      </w:tblPr>
      <w:tblGrid>
        <w:gridCol w:w="9072"/>
      </w:tblGrid>
      <w:tr w:rsidR="009D5F46" w:rsidRPr="00643B54" w14:paraId="7FBBC33D" w14:textId="77777777" w:rsidTr="009D5F46">
        <w:trPr>
          <w:jc w:val="center"/>
        </w:trPr>
        <w:tc>
          <w:tcPr>
            <w:tcW w:w="5000" w:type="pct"/>
            <w:vAlign w:val="center"/>
          </w:tcPr>
          <w:p w14:paraId="75C41DE5" w14:textId="77777777" w:rsidR="009D5F46" w:rsidRPr="00643B54" w:rsidRDefault="009D5F46" w:rsidP="009D5F46">
            <w:pPr>
              <w:spacing w:before="60" w:after="60"/>
              <w:jc w:val="center"/>
              <w:rPr>
                <w:b/>
                <w:sz w:val="28"/>
                <w:szCs w:val="28"/>
                <w:lang w:val="sv-SE"/>
              </w:rPr>
            </w:pPr>
            <w:r w:rsidRPr="00643B54">
              <w:rPr>
                <w:b/>
                <w:sz w:val="28"/>
                <w:szCs w:val="28"/>
                <w:lang w:val="sv-SE"/>
              </w:rPr>
              <w:t>PHIẾU TRẢ LỜI KẾT QUẢ XÉT NGHIỆM</w:t>
            </w:r>
          </w:p>
        </w:tc>
      </w:tr>
    </w:tbl>
    <w:p w14:paraId="613DEE79" w14:textId="77777777" w:rsidR="009D5F46" w:rsidRPr="00643B54" w:rsidRDefault="009D5F46" w:rsidP="009D5F46">
      <w:pPr>
        <w:spacing w:line="360" w:lineRule="auto"/>
        <w:rPr>
          <w:b/>
          <w:lang w:val="es-ES"/>
        </w:rPr>
      </w:pPr>
      <w:bookmarkStart w:id="23" w:name="OLE_LINK1"/>
      <w:bookmarkStart w:id="24" w:name="OLE_LINK2"/>
    </w:p>
    <w:p w14:paraId="1FF286C7" w14:textId="77777777" w:rsidR="009C7BF8" w:rsidRPr="00643B54" w:rsidRDefault="009C7BF8" w:rsidP="009D5F46">
      <w:pPr>
        <w:spacing w:line="360" w:lineRule="auto"/>
        <w:rPr>
          <w:i/>
          <w:lang w:val="es-ES"/>
        </w:rPr>
      </w:pPr>
      <w:r w:rsidRPr="00643B54">
        <w:rPr>
          <w:b/>
          <w:lang w:val="es-ES"/>
        </w:rPr>
        <w:t xml:space="preserve">Họ và tên bệnh nhân: </w:t>
      </w:r>
      <w:r w:rsidRPr="00643B54">
        <w:rPr>
          <w:lang w:val="es-ES"/>
        </w:rPr>
        <w:t>…………………………………………………………………………</w:t>
      </w:r>
    </w:p>
    <w:p w14:paraId="36294C92" w14:textId="77777777" w:rsidR="009C7BF8" w:rsidRPr="00643B54" w:rsidRDefault="009C7BF8" w:rsidP="009D5F46">
      <w:pPr>
        <w:spacing w:line="360" w:lineRule="auto"/>
        <w:ind w:left="1985" w:firstLine="397"/>
        <w:rPr>
          <w:lang w:val="es-ES"/>
        </w:rPr>
      </w:pPr>
      <w:r w:rsidRPr="00643B54">
        <w:rPr>
          <w:bCs/>
          <w:i/>
          <w:lang w:val="es-ES"/>
        </w:rPr>
        <w:t>T</w:t>
      </w:r>
      <w:r w:rsidRPr="00643B54">
        <w:rPr>
          <w:i/>
          <w:lang w:val="es-ES"/>
        </w:rPr>
        <w:t xml:space="preserve">uổi: </w:t>
      </w:r>
      <w:r w:rsidRPr="00643B54">
        <w:rPr>
          <w:lang w:val="es-ES"/>
        </w:rPr>
        <w:t>……………</w:t>
      </w:r>
      <w:r w:rsidRPr="00643B54">
        <w:rPr>
          <w:lang w:val="es-ES"/>
        </w:rPr>
        <w:tab/>
      </w:r>
      <w:bookmarkStart w:id="25" w:name="OLE_LINK48"/>
      <w:bookmarkStart w:id="26" w:name="OLE_LINK49"/>
      <w:r w:rsidRPr="00643B54">
        <w:rPr>
          <w:lang w:val="es-ES"/>
        </w:rPr>
        <w:tab/>
      </w:r>
      <w:r w:rsidRPr="00643B54">
        <w:rPr>
          <w:i/>
          <w:lang w:val="es-ES"/>
        </w:rPr>
        <w:t>Giới:</w:t>
      </w:r>
      <w:bookmarkEnd w:id="25"/>
      <w:bookmarkEnd w:id="26"/>
      <w:r w:rsidRPr="00643B54">
        <w:rPr>
          <w:lang w:val="es-ES"/>
        </w:rPr>
        <w:t xml:space="preserve"> </w:t>
      </w:r>
      <w:bookmarkEnd w:id="23"/>
      <w:bookmarkEnd w:id="24"/>
      <w:r w:rsidRPr="00643B54">
        <w:rPr>
          <w:lang w:val="es-ES"/>
        </w:rPr>
        <w:t>……………</w:t>
      </w:r>
    </w:p>
    <w:p w14:paraId="696B536E" w14:textId="77777777" w:rsidR="009C7BF8" w:rsidRPr="00643B54" w:rsidRDefault="009C7BF8" w:rsidP="009D5F46">
      <w:pPr>
        <w:spacing w:line="360" w:lineRule="auto"/>
        <w:rPr>
          <w:b/>
          <w:lang w:val="es-ES"/>
        </w:rPr>
      </w:pPr>
      <w:r w:rsidRPr="00643B54">
        <w:rPr>
          <w:b/>
          <w:lang w:val="es-ES"/>
        </w:rPr>
        <w:t xml:space="preserve">Địa chỉ bệnh nhân: </w:t>
      </w:r>
      <w:bookmarkStart w:id="27" w:name="OLE_LINK3"/>
      <w:r w:rsidRPr="00643B54">
        <w:rPr>
          <w:i/>
          <w:lang w:val="es-ES"/>
        </w:rPr>
        <w:t xml:space="preserve">Nơi cư trú: </w:t>
      </w:r>
      <w:r w:rsidRPr="00643B54">
        <w:rPr>
          <w:lang w:val="es-ES"/>
        </w:rPr>
        <w:t>………………………………………………………………</w:t>
      </w:r>
    </w:p>
    <w:p w14:paraId="556C8D5C" w14:textId="77777777" w:rsidR="009C7BF8" w:rsidRPr="00643B54" w:rsidRDefault="009C7BF8" w:rsidP="009D5F46">
      <w:pPr>
        <w:spacing w:line="360" w:lineRule="auto"/>
        <w:ind w:left="1985" w:firstLine="397"/>
        <w:rPr>
          <w:i/>
          <w:lang w:val="es-ES"/>
        </w:rPr>
      </w:pPr>
      <w:r w:rsidRPr="00643B54">
        <w:rPr>
          <w:i/>
          <w:lang w:val="es-ES"/>
        </w:rPr>
        <w:t xml:space="preserve">Xã/Phường: </w:t>
      </w:r>
      <w:r w:rsidRPr="00643B54">
        <w:rPr>
          <w:lang w:val="es-ES"/>
        </w:rPr>
        <w:t>……………………………</w:t>
      </w:r>
      <w:bookmarkEnd w:id="27"/>
      <w:r w:rsidRPr="00643B54">
        <w:rPr>
          <w:lang w:val="es-ES"/>
        </w:rPr>
        <w:t>……………………………</w:t>
      </w:r>
    </w:p>
    <w:p w14:paraId="4077D990" w14:textId="77777777" w:rsidR="009C7BF8" w:rsidRPr="00643B54" w:rsidRDefault="009C7BF8" w:rsidP="009D5F46">
      <w:pPr>
        <w:spacing w:line="360" w:lineRule="auto"/>
        <w:ind w:left="1985" w:firstLine="397"/>
        <w:rPr>
          <w:i/>
          <w:lang w:val="es-ES"/>
        </w:rPr>
      </w:pPr>
      <w:r w:rsidRPr="00643B54">
        <w:rPr>
          <w:i/>
          <w:lang w:val="es-ES"/>
        </w:rPr>
        <w:t xml:space="preserve">Quận/Huyện: </w:t>
      </w:r>
      <w:r w:rsidRPr="00643B54">
        <w:rPr>
          <w:lang w:val="es-ES"/>
        </w:rPr>
        <w:t>……………………………………</w:t>
      </w:r>
      <w:r w:rsidR="00253205" w:rsidRPr="00643B54">
        <w:rPr>
          <w:lang w:val="es-ES"/>
        </w:rPr>
        <w:t>..</w:t>
      </w:r>
      <w:r w:rsidRPr="00643B54">
        <w:rPr>
          <w:lang w:val="es-ES"/>
        </w:rPr>
        <w:t>…………………</w:t>
      </w:r>
    </w:p>
    <w:p w14:paraId="50E24CAB" w14:textId="77777777" w:rsidR="009C7BF8" w:rsidRPr="00643B54" w:rsidRDefault="009C7BF8" w:rsidP="009D5F46">
      <w:pPr>
        <w:spacing w:line="360" w:lineRule="auto"/>
        <w:ind w:left="1985" w:firstLine="397"/>
        <w:rPr>
          <w:i/>
          <w:lang w:val="es-ES"/>
        </w:rPr>
      </w:pPr>
      <w:r w:rsidRPr="00643B54">
        <w:rPr>
          <w:i/>
          <w:lang w:val="es-ES"/>
        </w:rPr>
        <w:t xml:space="preserve">Tỉnh/Thành: </w:t>
      </w:r>
      <w:r w:rsidRPr="00643B54">
        <w:rPr>
          <w:lang w:val="es-ES"/>
        </w:rPr>
        <w:t>…………………………………………………………</w:t>
      </w:r>
    </w:p>
    <w:p w14:paraId="14A4106B" w14:textId="77777777" w:rsidR="009C7BF8" w:rsidRPr="00643B54" w:rsidRDefault="00341CCF" w:rsidP="009D5F46">
      <w:pPr>
        <w:spacing w:line="360" w:lineRule="auto"/>
        <w:ind w:left="1985"/>
        <w:rPr>
          <w:i/>
          <w:lang w:val="es-ES"/>
        </w:rPr>
      </w:pPr>
      <w:bookmarkStart w:id="28" w:name="OLE_LINK4"/>
      <w:bookmarkStart w:id="29" w:name="OLE_LINK5"/>
      <w:r w:rsidRPr="00643B54">
        <w:rPr>
          <w:i/>
          <w:lang w:val="es-ES"/>
        </w:rPr>
        <w:t xml:space="preserve">      </w:t>
      </w:r>
      <w:r w:rsidR="009C7BF8" w:rsidRPr="00643B54">
        <w:rPr>
          <w:i/>
          <w:lang w:val="es-ES"/>
        </w:rPr>
        <w:t>Ngày khởi phá</w:t>
      </w:r>
      <w:bookmarkStart w:id="30" w:name="OLE_LINK6"/>
      <w:bookmarkStart w:id="31" w:name="OLE_LINK7"/>
      <w:bookmarkEnd w:id="28"/>
      <w:bookmarkEnd w:id="29"/>
      <w:r w:rsidR="009C7BF8" w:rsidRPr="00643B54">
        <w:rPr>
          <w:i/>
          <w:lang w:val="es-ES"/>
        </w:rPr>
        <w:t>t:</w:t>
      </w:r>
      <w:r w:rsidR="009D5F46" w:rsidRPr="00643B54">
        <w:rPr>
          <w:i/>
          <w:lang w:val="es-ES"/>
        </w:rPr>
        <w:t xml:space="preserve"> </w:t>
      </w:r>
      <w:r w:rsidR="009C7BF8" w:rsidRPr="00643B54">
        <w:rPr>
          <w:lang w:val="es-ES"/>
        </w:rPr>
        <w:t>……… /……… /……………</w:t>
      </w:r>
      <w:r w:rsidR="009C7BF8" w:rsidRPr="00643B54">
        <w:rPr>
          <w:i/>
          <w:lang w:val="es-ES"/>
        </w:rPr>
        <w:tab/>
      </w:r>
      <w:r w:rsidR="009C7BF8" w:rsidRPr="00643B54">
        <w:rPr>
          <w:i/>
          <w:lang w:val="es-ES"/>
        </w:rPr>
        <w:tab/>
      </w:r>
      <w:r w:rsidR="009C7BF8" w:rsidRPr="00643B54">
        <w:rPr>
          <w:i/>
          <w:lang w:val="es-ES"/>
        </w:rPr>
        <w:tab/>
      </w:r>
    </w:p>
    <w:p w14:paraId="7516999B" w14:textId="77777777" w:rsidR="009C7BF8" w:rsidRPr="00643B54" w:rsidRDefault="009C7BF8" w:rsidP="009D5F46">
      <w:pPr>
        <w:spacing w:line="360" w:lineRule="auto"/>
        <w:rPr>
          <w:lang w:val="es-ES"/>
        </w:rPr>
      </w:pPr>
      <w:r w:rsidRPr="00643B54">
        <w:rPr>
          <w:b/>
          <w:lang w:val="sv-SE"/>
        </w:rPr>
        <w:t>Yêu cầu xét nghiệm (XN):</w:t>
      </w:r>
      <w:r w:rsidRPr="00643B54">
        <w:rPr>
          <w:i/>
          <w:lang w:val="sv-SE"/>
        </w:rPr>
        <w:t xml:space="preserve"> </w:t>
      </w:r>
      <w:r w:rsidR="009D5F46" w:rsidRPr="00643B54">
        <w:rPr>
          <w:lang w:val="es-ES"/>
        </w:rPr>
        <w:t>…………………………………………………………………………………………………...</w:t>
      </w:r>
    </w:p>
    <w:p w14:paraId="7F0FCD1C" w14:textId="77777777" w:rsidR="00146652" w:rsidRPr="00643B54" w:rsidRDefault="009C7BF8" w:rsidP="009D5F46">
      <w:pPr>
        <w:spacing w:line="360" w:lineRule="auto"/>
        <w:rPr>
          <w:lang w:val="es-ES"/>
        </w:rPr>
      </w:pPr>
      <w:r w:rsidRPr="00643B54">
        <w:rPr>
          <w:lang w:val="es-ES"/>
        </w:rPr>
        <w:t>…………………………………………………………………………………………………</w:t>
      </w:r>
      <w:r w:rsidR="009D5F46" w:rsidRPr="00643B54">
        <w:rPr>
          <w:lang w:val="es-E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1022"/>
        <w:gridCol w:w="2229"/>
        <w:gridCol w:w="2228"/>
        <w:gridCol w:w="1459"/>
      </w:tblGrid>
      <w:tr w:rsidR="009C7BF8" w:rsidRPr="00643B54" w14:paraId="36A5559D" w14:textId="77777777" w:rsidTr="0049046B">
        <w:tc>
          <w:tcPr>
            <w:tcW w:w="2518" w:type="dxa"/>
            <w:vAlign w:val="center"/>
          </w:tcPr>
          <w:p w14:paraId="1C3CAA7A" w14:textId="77777777" w:rsidR="009C7BF8" w:rsidRPr="00643B54" w:rsidRDefault="009C7BF8" w:rsidP="00DB24C8">
            <w:pPr>
              <w:jc w:val="center"/>
              <w:rPr>
                <w:i/>
                <w:lang w:val="es-ES"/>
              </w:rPr>
            </w:pPr>
            <w:r w:rsidRPr="00643B54">
              <w:rPr>
                <w:i/>
                <w:lang w:val="es-ES"/>
              </w:rPr>
              <w:t xml:space="preserve">Bệnh phẩm </w:t>
            </w:r>
          </w:p>
          <w:p w14:paraId="5E64D52C" w14:textId="77777777" w:rsidR="009C7BF8" w:rsidRPr="00643B54" w:rsidRDefault="009C7BF8" w:rsidP="00DB24C8">
            <w:pPr>
              <w:jc w:val="center"/>
              <w:rPr>
                <w:i/>
                <w:lang w:val="es-ES"/>
              </w:rPr>
            </w:pPr>
            <w:r w:rsidRPr="00643B54">
              <w:rPr>
                <w:i/>
                <w:lang w:val="es-ES"/>
              </w:rPr>
              <w:t>thu thập</w:t>
            </w:r>
          </w:p>
        </w:tc>
        <w:tc>
          <w:tcPr>
            <w:tcW w:w="1134" w:type="dxa"/>
            <w:vAlign w:val="center"/>
          </w:tcPr>
          <w:p w14:paraId="5D52E46E" w14:textId="77777777" w:rsidR="009C7BF8" w:rsidRPr="00643B54" w:rsidRDefault="009C7BF8" w:rsidP="00DB24C8">
            <w:pPr>
              <w:jc w:val="center"/>
              <w:rPr>
                <w:i/>
                <w:lang w:val="es-ES"/>
              </w:rPr>
            </w:pPr>
            <w:r w:rsidRPr="00643B54">
              <w:rPr>
                <w:i/>
                <w:lang w:val="es-ES"/>
              </w:rPr>
              <w:t xml:space="preserve">Lần </w:t>
            </w:r>
          </w:p>
          <w:p w14:paraId="50123BEF" w14:textId="77777777" w:rsidR="009C7BF8" w:rsidRPr="00643B54" w:rsidRDefault="009C7BF8" w:rsidP="00DB24C8">
            <w:pPr>
              <w:jc w:val="center"/>
              <w:rPr>
                <w:i/>
                <w:lang w:val="es-ES"/>
              </w:rPr>
            </w:pPr>
            <w:r w:rsidRPr="00643B54">
              <w:rPr>
                <w:i/>
                <w:lang w:val="es-ES"/>
              </w:rPr>
              <w:t>lấy mẫu</w:t>
            </w:r>
          </w:p>
        </w:tc>
        <w:tc>
          <w:tcPr>
            <w:tcW w:w="2552" w:type="dxa"/>
            <w:tcBorders>
              <w:right w:val="single" w:sz="4" w:space="0" w:color="auto"/>
            </w:tcBorders>
            <w:vAlign w:val="center"/>
          </w:tcPr>
          <w:p w14:paraId="66920FD8" w14:textId="77777777" w:rsidR="009C7BF8" w:rsidRPr="00643B54" w:rsidRDefault="009C7BF8" w:rsidP="00DB24C8">
            <w:pPr>
              <w:jc w:val="center"/>
              <w:rPr>
                <w:i/>
                <w:lang w:val="es-ES"/>
              </w:rPr>
            </w:pPr>
            <w:r w:rsidRPr="00643B54">
              <w:rPr>
                <w:i/>
                <w:lang w:val="es-ES"/>
              </w:rPr>
              <w:t>Ngày/giờ</w:t>
            </w:r>
          </w:p>
          <w:p w14:paraId="0C76D160" w14:textId="77777777" w:rsidR="009C7BF8" w:rsidRPr="00643B54" w:rsidRDefault="009C7BF8" w:rsidP="00DB24C8">
            <w:pPr>
              <w:jc w:val="center"/>
              <w:rPr>
                <w:i/>
                <w:lang w:val="es-ES"/>
              </w:rPr>
            </w:pPr>
            <w:r w:rsidRPr="00643B54">
              <w:rPr>
                <w:i/>
                <w:lang w:val="es-ES"/>
              </w:rPr>
              <w:t>lấy mẫu</w:t>
            </w:r>
          </w:p>
        </w:tc>
        <w:tc>
          <w:tcPr>
            <w:tcW w:w="2551" w:type="dxa"/>
            <w:tcBorders>
              <w:left w:val="single" w:sz="4" w:space="0" w:color="auto"/>
            </w:tcBorders>
            <w:vAlign w:val="center"/>
          </w:tcPr>
          <w:p w14:paraId="454B05AC" w14:textId="77777777" w:rsidR="009C7BF8" w:rsidRPr="00643B54" w:rsidRDefault="009C7BF8" w:rsidP="00DB24C8">
            <w:pPr>
              <w:jc w:val="center"/>
              <w:rPr>
                <w:i/>
                <w:lang w:val="es-ES"/>
              </w:rPr>
            </w:pPr>
            <w:r w:rsidRPr="00643B54">
              <w:rPr>
                <w:i/>
                <w:lang w:val="es-ES"/>
              </w:rPr>
              <w:t>Ngày/giờ</w:t>
            </w:r>
          </w:p>
          <w:p w14:paraId="6A25815B" w14:textId="77777777" w:rsidR="009C7BF8" w:rsidRPr="00643B54" w:rsidRDefault="009C7BF8" w:rsidP="00DB24C8">
            <w:pPr>
              <w:jc w:val="center"/>
              <w:rPr>
                <w:i/>
                <w:lang w:val="es-ES"/>
              </w:rPr>
            </w:pPr>
            <w:r w:rsidRPr="00643B54">
              <w:rPr>
                <w:i/>
              </w:rPr>
              <w:t>nhận mẫu</w:t>
            </w:r>
          </w:p>
        </w:tc>
        <w:tc>
          <w:tcPr>
            <w:tcW w:w="1667" w:type="dxa"/>
            <w:vAlign w:val="center"/>
          </w:tcPr>
          <w:p w14:paraId="3BE07326" w14:textId="77777777" w:rsidR="009C7BF8" w:rsidRPr="00643B54" w:rsidRDefault="009C7BF8" w:rsidP="00DB24C8">
            <w:pPr>
              <w:jc w:val="center"/>
              <w:rPr>
                <w:i/>
                <w:lang w:val="es-ES"/>
              </w:rPr>
            </w:pPr>
            <w:r w:rsidRPr="00643B54">
              <w:rPr>
                <w:i/>
                <w:lang w:val="es-ES"/>
              </w:rPr>
              <w:t>Tình trạng</w:t>
            </w:r>
          </w:p>
          <w:p w14:paraId="2CAE52A5" w14:textId="77777777" w:rsidR="009C7BF8" w:rsidRPr="00643B54" w:rsidRDefault="009C7BF8" w:rsidP="00DB24C8">
            <w:pPr>
              <w:jc w:val="center"/>
              <w:rPr>
                <w:i/>
                <w:lang w:val="es-ES"/>
              </w:rPr>
            </w:pPr>
            <w:r w:rsidRPr="00643B54">
              <w:rPr>
                <w:i/>
                <w:lang w:val="es-ES"/>
              </w:rPr>
              <w:t>mẫu khi nhận</w:t>
            </w:r>
          </w:p>
        </w:tc>
      </w:tr>
      <w:tr w:rsidR="009C7BF8" w:rsidRPr="00643B54" w14:paraId="0F3DDFF2" w14:textId="77777777" w:rsidTr="0049046B">
        <w:tc>
          <w:tcPr>
            <w:tcW w:w="2518" w:type="dxa"/>
            <w:tcBorders>
              <w:bottom w:val="single" w:sz="4" w:space="0" w:color="auto"/>
            </w:tcBorders>
          </w:tcPr>
          <w:p w14:paraId="7FD2416C" w14:textId="77777777" w:rsidR="009C7BF8" w:rsidRPr="00643B54" w:rsidRDefault="009C7BF8" w:rsidP="00DB24C8">
            <w:pPr>
              <w:jc w:val="center"/>
              <w:rPr>
                <w:lang w:val="es-ES"/>
              </w:rPr>
            </w:pPr>
          </w:p>
        </w:tc>
        <w:tc>
          <w:tcPr>
            <w:tcW w:w="1134" w:type="dxa"/>
            <w:tcBorders>
              <w:bottom w:val="single" w:sz="4" w:space="0" w:color="auto"/>
            </w:tcBorders>
          </w:tcPr>
          <w:p w14:paraId="4024C0D3" w14:textId="77777777" w:rsidR="009C7BF8" w:rsidRPr="00643B54" w:rsidRDefault="009C7BF8" w:rsidP="00DB24C8">
            <w:pPr>
              <w:jc w:val="center"/>
              <w:rPr>
                <w:lang w:val="es-ES"/>
              </w:rPr>
            </w:pPr>
          </w:p>
        </w:tc>
        <w:tc>
          <w:tcPr>
            <w:tcW w:w="2552" w:type="dxa"/>
            <w:tcBorders>
              <w:bottom w:val="single" w:sz="4" w:space="0" w:color="auto"/>
              <w:right w:val="single" w:sz="4" w:space="0" w:color="auto"/>
            </w:tcBorders>
          </w:tcPr>
          <w:p w14:paraId="5D062A67" w14:textId="77777777" w:rsidR="009C7BF8" w:rsidRPr="00643B54" w:rsidRDefault="009C7BF8" w:rsidP="00DB24C8">
            <w:pPr>
              <w:jc w:val="center"/>
              <w:rPr>
                <w:lang w:val="es-ES"/>
              </w:rPr>
            </w:pPr>
          </w:p>
        </w:tc>
        <w:tc>
          <w:tcPr>
            <w:tcW w:w="2551" w:type="dxa"/>
            <w:tcBorders>
              <w:left w:val="single" w:sz="4" w:space="0" w:color="auto"/>
              <w:bottom w:val="single" w:sz="4" w:space="0" w:color="auto"/>
            </w:tcBorders>
          </w:tcPr>
          <w:p w14:paraId="5095A3C2" w14:textId="77777777" w:rsidR="009C7BF8" w:rsidRPr="00643B54" w:rsidRDefault="009C7BF8" w:rsidP="00DB24C8">
            <w:pPr>
              <w:jc w:val="center"/>
              <w:rPr>
                <w:lang w:val="es-ES"/>
              </w:rPr>
            </w:pPr>
          </w:p>
        </w:tc>
        <w:tc>
          <w:tcPr>
            <w:tcW w:w="1667" w:type="dxa"/>
            <w:tcBorders>
              <w:bottom w:val="single" w:sz="4" w:space="0" w:color="auto"/>
            </w:tcBorders>
          </w:tcPr>
          <w:p w14:paraId="17B82A5D" w14:textId="77777777" w:rsidR="009C7BF8" w:rsidRPr="00643B54" w:rsidRDefault="009C7BF8" w:rsidP="00DB24C8">
            <w:pPr>
              <w:jc w:val="center"/>
              <w:rPr>
                <w:lang w:val="es-ES"/>
              </w:rPr>
            </w:pPr>
          </w:p>
        </w:tc>
      </w:tr>
      <w:tr w:rsidR="009C7BF8" w:rsidRPr="00643B54" w14:paraId="503290D2" w14:textId="77777777" w:rsidTr="0049046B">
        <w:tc>
          <w:tcPr>
            <w:tcW w:w="2518" w:type="dxa"/>
            <w:tcBorders>
              <w:top w:val="single" w:sz="4" w:space="0" w:color="auto"/>
              <w:left w:val="single" w:sz="4" w:space="0" w:color="auto"/>
              <w:bottom w:val="single" w:sz="4" w:space="0" w:color="auto"/>
              <w:right w:val="single" w:sz="4" w:space="0" w:color="auto"/>
            </w:tcBorders>
          </w:tcPr>
          <w:p w14:paraId="53C4F631" w14:textId="77777777" w:rsidR="009C7BF8" w:rsidRPr="00643B54" w:rsidRDefault="009C7BF8" w:rsidP="00DB24C8">
            <w:pPr>
              <w:jc w:val="center"/>
              <w:rPr>
                <w:lang w:val="es-ES"/>
              </w:rPr>
            </w:pPr>
          </w:p>
        </w:tc>
        <w:tc>
          <w:tcPr>
            <w:tcW w:w="1134" w:type="dxa"/>
            <w:tcBorders>
              <w:top w:val="single" w:sz="4" w:space="0" w:color="auto"/>
              <w:left w:val="single" w:sz="4" w:space="0" w:color="auto"/>
              <w:bottom w:val="single" w:sz="4" w:space="0" w:color="auto"/>
              <w:right w:val="single" w:sz="4" w:space="0" w:color="auto"/>
            </w:tcBorders>
          </w:tcPr>
          <w:p w14:paraId="4625A73E" w14:textId="77777777" w:rsidR="009C7BF8" w:rsidRPr="00643B54" w:rsidRDefault="009C7BF8" w:rsidP="00DB24C8">
            <w:pPr>
              <w:jc w:val="center"/>
              <w:rPr>
                <w:lang w:val="es-ES"/>
              </w:rPr>
            </w:pPr>
          </w:p>
        </w:tc>
        <w:tc>
          <w:tcPr>
            <w:tcW w:w="2552" w:type="dxa"/>
            <w:tcBorders>
              <w:top w:val="single" w:sz="4" w:space="0" w:color="auto"/>
              <w:left w:val="single" w:sz="4" w:space="0" w:color="auto"/>
              <w:bottom w:val="single" w:sz="4" w:space="0" w:color="auto"/>
              <w:right w:val="single" w:sz="4" w:space="0" w:color="auto"/>
            </w:tcBorders>
          </w:tcPr>
          <w:p w14:paraId="2D8DCF84" w14:textId="77777777" w:rsidR="009C7BF8" w:rsidRPr="00643B54" w:rsidRDefault="009C7BF8" w:rsidP="00DB24C8">
            <w:pPr>
              <w:jc w:val="center"/>
              <w:rPr>
                <w:lang w:val="es-ES"/>
              </w:rPr>
            </w:pPr>
          </w:p>
        </w:tc>
        <w:tc>
          <w:tcPr>
            <w:tcW w:w="2551" w:type="dxa"/>
            <w:tcBorders>
              <w:top w:val="single" w:sz="4" w:space="0" w:color="auto"/>
              <w:left w:val="single" w:sz="4" w:space="0" w:color="auto"/>
              <w:bottom w:val="single" w:sz="4" w:space="0" w:color="auto"/>
              <w:right w:val="single" w:sz="4" w:space="0" w:color="auto"/>
            </w:tcBorders>
          </w:tcPr>
          <w:p w14:paraId="345EB433" w14:textId="77777777" w:rsidR="009C7BF8" w:rsidRPr="00643B54" w:rsidRDefault="009C7BF8" w:rsidP="00DB24C8">
            <w:pPr>
              <w:jc w:val="center"/>
              <w:rPr>
                <w:lang w:val="es-ES"/>
              </w:rPr>
            </w:pPr>
          </w:p>
        </w:tc>
        <w:tc>
          <w:tcPr>
            <w:tcW w:w="1667" w:type="dxa"/>
            <w:tcBorders>
              <w:top w:val="single" w:sz="4" w:space="0" w:color="auto"/>
              <w:left w:val="single" w:sz="4" w:space="0" w:color="auto"/>
              <w:bottom w:val="single" w:sz="4" w:space="0" w:color="auto"/>
              <w:right w:val="single" w:sz="4" w:space="0" w:color="auto"/>
            </w:tcBorders>
          </w:tcPr>
          <w:p w14:paraId="3033D9AD" w14:textId="77777777" w:rsidR="009C7BF8" w:rsidRPr="00643B54" w:rsidRDefault="009C7BF8" w:rsidP="00DB24C8">
            <w:pPr>
              <w:jc w:val="center"/>
              <w:rPr>
                <w:lang w:val="es-ES"/>
              </w:rPr>
            </w:pPr>
          </w:p>
        </w:tc>
      </w:tr>
      <w:tr w:rsidR="009C7BF8" w:rsidRPr="00643B54" w14:paraId="0AF2660B" w14:textId="77777777" w:rsidTr="0049046B">
        <w:tc>
          <w:tcPr>
            <w:tcW w:w="2518" w:type="dxa"/>
            <w:tcBorders>
              <w:top w:val="single" w:sz="4" w:space="0" w:color="auto"/>
              <w:left w:val="single" w:sz="4" w:space="0" w:color="auto"/>
              <w:bottom w:val="single" w:sz="4" w:space="0" w:color="auto"/>
              <w:right w:val="single" w:sz="4" w:space="0" w:color="auto"/>
            </w:tcBorders>
          </w:tcPr>
          <w:p w14:paraId="3EEAB35D" w14:textId="77777777" w:rsidR="009C7BF8" w:rsidRPr="00643B54" w:rsidRDefault="009C7BF8" w:rsidP="00DB24C8">
            <w:pPr>
              <w:jc w:val="center"/>
              <w:rPr>
                <w:lang w:val="es-ES"/>
              </w:rPr>
            </w:pPr>
          </w:p>
        </w:tc>
        <w:tc>
          <w:tcPr>
            <w:tcW w:w="1134" w:type="dxa"/>
            <w:tcBorders>
              <w:top w:val="single" w:sz="4" w:space="0" w:color="auto"/>
              <w:left w:val="single" w:sz="4" w:space="0" w:color="auto"/>
              <w:bottom w:val="single" w:sz="4" w:space="0" w:color="auto"/>
              <w:right w:val="single" w:sz="4" w:space="0" w:color="auto"/>
            </w:tcBorders>
          </w:tcPr>
          <w:p w14:paraId="4CEFBFEA" w14:textId="77777777" w:rsidR="009C7BF8" w:rsidRPr="00643B54" w:rsidRDefault="009C7BF8" w:rsidP="00DB24C8">
            <w:pPr>
              <w:jc w:val="center"/>
              <w:rPr>
                <w:lang w:val="es-ES"/>
              </w:rPr>
            </w:pPr>
          </w:p>
        </w:tc>
        <w:tc>
          <w:tcPr>
            <w:tcW w:w="2552" w:type="dxa"/>
            <w:tcBorders>
              <w:top w:val="single" w:sz="4" w:space="0" w:color="auto"/>
              <w:left w:val="single" w:sz="4" w:space="0" w:color="auto"/>
              <w:bottom w:val="single" w:sz="4" w:space="0" w:color="auto"/>
              <w:right w:val="single" w:sz="4" w:space="0" w:color="auto"/>
            </w:tcBorders>
          </w:tcPr>
          <w:p w14:paraId="24A258A3" w14:textId="77777777" w:rsidR="009C7BF8" w:rsidRPr="00643B54" w:rsidRDefault="009C7BF8" w:rsidP="00DB24C8">
            <w:pPr>
              <w:jc w:val="center"/>
              <w:rPr>
                <w:lang w:val="es-ES"/>
              </w:rPr>
            </w:pPr>
          </w:p>
        </w:tc>
        <w:tc>
          <w:tcPr>
            <w:tcW w:w="2551" w:type="dxa"/>
            <w:tcBorders>
              <w:top w:val="single" w:sz="4" w:space="0" w:color="auto"/>
              <w:left w:val="single" w:sz="4" w:space="0" w:color="auto"/>
              <w:bottom w:val="single" w:sz="4" w:space="0" w:color="auto"/>
              <w:right w:val="single" w:sz="4" w:space="0" w:color="auto"/>
            </w:tcBorders>
          </w:tcPr>
          <w:p w14:paraId="032F3CE3" w14:textId="77777777" w:rsidR="009C7BF8" w:rsidRPr="00643B54" w:rsidRDefault="009C7BF8" w:rsidP="00DB24C8">
            <w:pPr>
              <w:jc w:val="center"/>
              <w:rPr>
                <w:lang w:val="es-ES"/>
              </w:rPr>
            </w:pPr>
          </w:p>
        </w:tc>
        <w:tc>
          <w:tcPr>
            <w:tcW w:w="1667" w:type="dxa"/>
            <w:tcBorders>
              <w:top w:val="single" w:sz="4" w:space="0" w:color="auto"/>
              <w:left w:val="single" w:sz="4" w:space="0" w:color="auto"/>
              <w:bottom w:val="single" w:sz="4" w:space="0" w:color="auto"/>
              <w:right w:val="single" w:sz="4" w:space="0" w:color="auto"/>
            </w:tcBorders>
          </w:tcPr>
          <w:p w14:paraId="463F7182" w14:textId="77777777" w:rsidR="009C7BF8" w:rsidRPr="00643B54" w:rsidRDefault="009C7BF8" w:rsidP="00DB24C8">
            <w:pPr>
              <w:jc w:val="center"/>
              <w:rPr>
                <w:lang w:val="es-ES"/>
              </w:rPr>
            </w:pPr>
          </w:p>
        </w:tc>
      </w:tr>
      <w:tr w:rsidR="009C7BF8" w:rsidRPr="00643B54" w14:paraId="79F2503D" w14:textId="77777777" w:rsidTr="0049046B">
        <w:tc>
          <w:tcPr>
            <w:tcW w:w="2518" w:type="dxa"/>
            <w:tcBorders>
              <w:top w:val="single" w:sz="4" w:space="0" w:color="auto"/>
            </w:tcBorders>
          </w:tcPr>
          <w:p w14:paraId="10416800" w14:textId="77777777" w:rsidR="009C7BF8" w:rsidRPr="00643B54" w:rsidRDefault="009C7BF8" w:rsidP="00DB24C8">
            <w:pPr>
              <w:jc w:val="center"/>
              <w:rPr>
                <w:lang w:val="es-ES"/>
              </w:rPr>
            </w:pPr>
          </w:p>
        </w:tc>
        <w:tc>
          <w:tcPr>
            <w:tcW w:w="1134" w:type="dxa"/>
            <w:tcBorders>
              <w:top w:val="single" w:sz="4" w:space="0" w:color="auto"/>
            </w:tcBorders>
          </w:tcPr>
          <w:p w14:paraId="383F7DB9" w14:textId="77777777" w:rsidR="009C7BF8" w:rsidRPr="00643B54" w:rsidRDefault="009C7BF8" w:rsidP="00DB24C8">
            <w:pPr>
              <w:jc w:val="center"/>
              <w:rPr>
                <w:lang w:val="es-ES"/>
              </w:rPr>
            </w:pPr>
          </w:p>
        </w:tc>
        <w:tc>
          <w:tcPr>
            <w:tcW w:w="2552" w:type="dxa"/>
            <w:tcBorders>
              <w:top w:val="single" w:sz="4" w:space="0" w:color="auto"/>
              <w:right w:val="single" w:sz="4" w:space="0" w:color="auto"/>
            </w:tcBorders>
          </w:tcPr>
          <w:p w14:paraId="76C7051C" w14:textId="77777777" w:rsidR="009C7BF8" w:rsidRPr="00643B54" w:rsidRDefault="009C7BF8" w:rsidP="00DB24C8">
            <w:pPr>
              <w:jc w:val="center"/>
              <w:rPr>
                <w:lang w:val="es-ES"/>
              </w:rPr>
            </w:pPr>
          </w:p>
        </w:tc>
        <w:tc>
          <w:tcPr>
            <w:tcW w:w="2551" w:type="dxa"/>
            <w:tcBorders>
              <w:top w:val="single" w:sz="4" w:space="0" w:color="auto"/>
              <w:left w:val="single" w:sz="4" w:space="0" w:color="auto"/>
            </w:tcBorders>
          </w:tcPr>
          <w:p w14:paraId="4C1BFA62" w14:textId="77777777" w:rsidR="009C7BF8" w:rsidRPr="00643B54" w:rsidRDefault="009C7BF8" w:rsidP="00DB24C8">
            <w:pPr>
              <w:jc w:val="center"/>
              <w:rPr>
                <w:lang w:val="es-ES"/>
              </w:rPr>
            </w:pPr>
          </w:p>
        </w:tc>
        <w:tc>
          <w:tcPr>
            <w:tcW w:w="1667" w:type="dxa"/>
            <w:tcBorders>
              <w:top w:val="single" w:sz="4" w:space="0" w:color="auto"/>
            </w:tcBorders>
          </w:tcPr>
          <w:p w14:paraId="68615B24" w14:textId="77777777" w:rsidR="009C7BF8" w:rsidRPr="00643B54" w:rsidRDefault="009C7BF8" w:rsidP="00DB24C8">
            <w:pPr>
              <w:jc w:val="center"/>
              <w:rPr>
                <w:lang w:val="es-ES"/>
              </w:rPr>
            </w:pPr>
          </w:p>
        </w:tc>
      </w:tr>
    </w:tbl>
    <w:bookmarkEnd w:id="30"/>
    <w:bookmarkEnd w:id="31"/>
    <w:p w14:paraId="5FFD1E08" w14:textId="77777777" w:rsidR="009C7BF8" w:rsidRPr="00643B54" w:rsidRDefault="009C7BF8" w:rsidP="009D5F46">
      <w:pPr>
        <w:pBdr>
          <w:bottom w:val="single" w:sz="4" w:space="2" w:color="auto"/>
        </w:pBdr>
        <w:spacing w:before="120" w:after="120" w:line="360" w:lineRule="auto"/>
        <w:rPr>
          <w:bCs/>
          <w:i/>
          <w:lang w:val="es-ES"/>
        </w:rPr>
      </w:pPr>
      <w:r w:rsidRPr="00643B54">
        <w:rPr>
          <w:b/>
          <w:lang w:val="es-ES"/>
        </w:rPr>
        <w:t xml:space="preserve">Nơi gửi mẫu: </w:t>
      </w:r>
      <w:r w:rsidRPr="00643B54">
        <w:rPr>
          <w:lang w:val="es-ES"/>
        </w:rPr>
        <w:t>…………………………………………………………………………………</w:t>
      </w:r>
      <w:r w:rsidR="009D5F46" w:rsidRPr="00643B54">
        <w:rPr>
          <w:lang w:val="es-ES"/>
        </w:rPr>
        <w:t>...</w:t>
      </w:r>
    </w:p>
    <w:p w14:paraId="0C760C13" w14:textId="77777777" w:rsidR="009C7BF8" w:rsidRPr="00643B54" w:rsidRDefault="009C7BF8" w:rsidP="009D5F46">
      <w:pPr>
        <w:tabs>
          <w:tab w:val="center" w:pos="4320"/>
          <w:tab w:val="right" w:pos="8640"/>
        </w:tabs>
        <w:spacing w:line="360" w:lineRule="auto"/>
        <w:rPr>
          <w:lang w:val="sv-SE"/>
        </w:rPr>
      </w:pPr>
      <w:r w:rsidRPr="00643B54">
        <w:rPr>
          <w:i/>
          <w:lang w:val="sv-SE"/>
        </w:rPr>
        <w:t>Mã bệnh nhân (Phòng thí nghiệm):</w:t>
      </w:r>
      <w:r w:rsidRPr="00643B54">
        <w:rPr>
          <w:lang w:val="sv-S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39"/>
        <w:gridCol w:w="2061"/>
        <w:gridCol w:w="868"/>
        <w:gridCol w:w="1597"/>
        <w:gridCol w:w="1997"/>
      </w:tblGrid>
      <w:tr w:rsidR="009C7BF8" w:rsidRPr="00643B54" w14:paraId="0B33A11C" w14:textId="77777777" w:rsidTr="0049046B">
        <w:trPr>
          <w:trHeight w:val="206"/>
        </w:trPr>
        <w:tc>
          <w:tcPr>
            <w:tcW w:w="1401" w:type="pct"/>
            <w:tcBorders>
              <w:top w:val="single" w:sz="4" w:space="0" w:color="auto"/>
              <w:left w:val="single" w:sz="4" w:space="0" w:color="auto"/>
              <w:bottom w:val="single" w:sz="4" w:space="0" w:color="auto"/>
              <w:right w:val="single" w:sz="4" w:space="0" w:color="auto"/>
            </w:tcBorders>
          </w:tcPr>
          <w:p w14:paraId="27B9EF59" w14:textId="77777777" w:rsidR="009C7BF8" w:rsidRPr="00643B54" w:rsidRDefault="009C7BF8" w:rsidP="00DB24C8">
            <w:pPr>
              <w:jc w:val="center"/>
              <w:rPr>
                <w:bCs/>
                <w:i/>
                <w:sz w:val="20"/>
                <w:szCs w:val="20"/>
                <w:lang w:val="pt-BR"/>
              </w:rPr>
            </w:pPr>
            <w:r w:rsidRPr="00643B54">
              <w:rPr>
                <w:i/>
                <w:lang w:val="sv-SE"/>
              </w:rPr>
              <w:t>Bệnh phẩm xét nghiệm</w:t>
            </w:r>
          </w:p>
        </w:tc>
        <w:tc>
          <w:tcPr>
            <w:tcW w:w="1137" w:type="pct"/>
            <w:tcBorders>
              <w:top w:val="single" w:sz="4" w:space="0" w:color="auto"/>
              <w:left w:val="single" w:sz="4" w:space="0" w:color="auto"/>
              <w:bottom w:val="single" w:sz="4" w:space="0" w:color="auto"/>
              <w:right w:val="single" w:sz="4" w:space="0" w:color="auto"/>
            </w:tcBorders>
            <w:vAlign w:val="center"/>
          </w:tcPr>
          <w:p w14:paraId="231FF6E3" w14:textId="77777777" w:rsidR="009C7BF8" w:rsidRPr="00643B54" w:rsidRDefault="009C7BF8" w:rsidP="00DB24C8">
            <w:pPr>
              <w:jc w:val="center"/>
              <w:rPr>
                <w:bCs/>
                <w:i/>
                <w:sz w:val="20"/>
                <w:szCs w:val="20"/>
                <w:lang w:val="pt-BR"/>
              </w:rPr>
            </w:pPr>
            <w:r w:rsidRPr="00643B54">
              <w:rPr>
                <w:bCs/>
                <w:i/>
                <w:sz w:val="20"/>
                <w:szCs w:val="20"/>
                <w:lang w:val="pt-BR"/>
              </w:rPr>
              <w:t>Kỹ thuật xét nghiệm</w:t>
            </w:r>
          </w:p>
        </w:tc>
        <w:tc>
          <w:tcPr>
            <w:tcW w:w="479" w:type="pct"/>
            <w:tcBorders>
              <w:top w:val="single" w:sz="4" w:space="0" w:color="auto"/>
              <w:left w:val="single" w:sz="4" w:space="0" w:color="auto"/>
              <w:bottom w:val="single" w:sz="4" w:space="0" w:color="auto"/>
              <w:right w:val="single" w:sz="4" w:space="0" w:color="auto"/>
            </w:tcBorders>
            <w:vAlign w:val="center"/>
          </w:tcPr>
          <w:p w14:paraId="1C4F15DE" w14:textId="77777777" w:rsidR="009C7BF8" w:rsidRPr="00643B54" w:rsidRDefault="009C7BF8" w:rsidP="00DB24C8">
            <w:pPr>
              <w:jc w:val="center"/>
              <w:rPr>
                <w:bCs/>
                <w:i/>
                <w:sz w:val="20"/>
                <w:szCs w:val="20"/>
                <w:lang w:val="pt-BR"/>
              </w:rPr>
            </w:pPr>
            <w:bookmarkStart w:id="32" w:name="OLE_LINK32"/>
            <w:bookmarkStart w:id="33" w:name="OLE_LINK33"/>
            <w:r w:rsidRPr="00643B54">
              <w:rPr>
                <w:bCs/>
                <w:i/>
                <w:sz w:val="20"/>
                <w:szCs w:val="20"/>
                <w:lang w:val="pt-BR"/>
              </w:rPr>
              <w:t>Lần XN</w:t>
            </w:r>
            <w:bookmarkEnd w:id="32"/>
            <w:bookmarkEnd w:id="33"/>
          </w:p>
        </w:tc>
        <w:tc>
          <w:tcPr>
            <w:tcW w:w="881" w:type="pct"/>
            <w:tcBorders>
              <w:top w:val="single" w:sz="4" w:space="0" w:color="auto"/>
              <w:left w:val="single" w:sz="4" w:space="0" w:color="auto"/>
              <w:bottom w:val="single" w:sz="4" w:space="0" w:color="auto"/>
              <w:right w:val="single" w:sz="4" w:space="0" w:color="auto"/>
            </w:tcBorders>
            <w:vAlign w:val="center"/>
          </w:tcPr>
          <w:p w14:paraId="2106B05B" w14:textId="77777777" w:rsidR="009C7BF8" w:rsidRPr="00643B54" w:rsidRDefault="009C7BF8" w:rsidP="00DB24C8">
            <w:pPr>
              <w:jc w:val="center"/>
              <w:rPr>
                <w:bCs/>
                <w:i/>
                <w:sz w:val="20"/>
                <w:szCs w:val="20"/>
                <w:lang w:val="pt-BR"/>
              </w:rPr>
            </w:pPr>
            <w:bookmarkStart w:id="34" w:name="OLE_LINK30"/>
            <w:bookmarkStart w:id="35" w:name="OLE_LINK31"/>
            <w:r w:rsidRPr="00643B54">
              <w:rPr>
                <w:bCs/>
                <w:i/>
                <w:sz w:val="20"/>
                <w:szCs w:val="20"/>
                <w:lang w:val="es-ES"/>
              </w:rPr>
              <w:t xml:space="preserve">Ngày </w:t>
            </w:r>
            <w:bookmarkEnd w:id="34"/>
            <w:bookmarkEnd w:id="35"/>
            <w:r w:rsidRPr="00643B54">
              <w:rPr>
                <w:bCs/>
                <w:i/>
                <w:sz w:val="20"/>
                <w:szCs w:val="20"/>
                <w:lang w:val="es-ES"/>
              </w:rPr>
              <w:t>thực hiện</w:t>
            </w:r>
          </w:p>
        </w:tc>
        <w:tc>
          <w:tcPr>
            <w:tcW w:w="1102" w:type="pct"/>
            <w:tcBorders>
              <w:top w:val="single" w:sz="4" w:space="0" w:color="auto"/>
              <w:left w:val="single" w:sz="4" w:space="0" w:color="auto"/>
              <w:bottom w:val="single" w:sz="4" w:space="0" w:color="auto"/>
              <w:right w:val="single" w:sz="4" w:space="0" w:color="auto"/>
            </w:tcBorders>
            <w:vAlign w:val="center"/>
          </w:tcPr>
          <w:p w14:paraId="18A84A35" w14:textId="77777777" w:rsidR="009C7BF8" w:rsidRPr="00643B54" w:rsidRDefault="009C7BF8" w:rsidP="00DB24C8">
            <w:pPr>
              <w:jc w:val="center"/>
              <w:rPr>
                <w:bCs/>
                <w:i/>
                <w:sz w:val="20"/>
                <w:szCs w:val="20"/>
                <w:lang w:val="pt-BR"/>
              </w:rPr>
            </w:pPr>
            <w:bookmarkStart w:id="36" w:name="OLE_LINK34"/>
            <w:bookmarkStart w:id="37" w:name="OLE_LINK35"/>
            <w:r w:rsidRPr="00643B54">
              <w:rPr>
                <w:bCs/>
                <w:i/>
                <w:sz w:val="20"/>
                <w:szCs w:val="20"/>
                <w:lang w:val="pt-BR"/>
              </w:rPr>
              <w:t>Kết quả</w:t>
            </w:r>
            <w:bookmarkEnd w:id="36"/>
            <w:bookmarkEnd w:id="37"/>
            <w:r w:rsidRPr="00643B54">
              <w:rPr>
                <w:bCs/>
                <w:i/>
                <w:sz w:val="20"/>
                <w:szCs w:val="20"/>
                <w:lang w:val="pt-BR"/>
              </w:rPr>
              <w:t xml:space="preserve"> xét nghiệm</w:t>
            </w:r>
          </w:p>
        </w:tc>
      </w:tr>
      <w:tr w:rsidR="009C7BF8" w:rsidRPr="00643B54" w14:paraId="610256E0" w14:textId="77777777" w:rsidTr="0049046B">
        <w:trPr>
          <w:trHeight w:val="112"/>
        </w:trPr>
        <w:tc>
          <w:tcPr>
            <w:tcW w:w="1401" w:type="pct"/>
            <w:tcBorders>
              <w:top w:val="single" w:sz="4" w:space="0" w:color="auto"/>
              <w:left w:val="single" w:sz="4" w:space="0" w:color="auto"/>
              <w:bottom w:val="single" w:sz="4" w:space="0" w:color="auto"/>
              <w:right w:val="single" w:sz="4" w:space="0" w:color="auto"/>
            </w:tcBorders>
          </w:tcPr>
          <w:p w14:paraId="56B85815" w14:textId="77777777" w:rsidR="009C7BF8" w:rsidRPr="00643B54" w:rsidRDefault="009C7BF8" w:rsidP="00DB24C8">
            <w:pPr>
              <w:jc w:val="center"/>
              <w:rPr>
                <w:lang w:val="pt-BR"/>
              </w:rPr>
            </w:pPr>
          </w:p>
        </w:tc>
        <w:tc>
          <w:tcPr>
            <w:tcW w:w="1137" w:type="pct"/>
            <w:tcBorders>
              <w:top w:val="single" w:sz="4" w:space="0" w:color="auto"/>
              <w:left w:val="single" w:sz="4" w:space="0" w:color="auto"/>
              <w:bottom w:val="single" w:sz="4" w:space="0" w:color="auto"/>
              <w:right w:val="single" w:sz="4" w:space="0" w:color="auto"/>
            </w:tcBorders>
            <w:vAlign w:val="center"/>
          </w:tcPr>
          <w:p w14:paraId="7917FE35" w14:textId="77777777" w:rsidR="009C7BF8" w:rsidRPr="00643B54" w:rsidRDefault="009C7BF8" w:rsidP="00DB24C8">
            <w:pPr>
              <w:jc w:val="center"/>
              <w:rPr>
                <w:lang w:val="pt-BR"/>
              </w:rPr>
            </w:pPr>
          </w:p>
        </w:tc>
        <w:tc>
          <w:tcPr>
            <w:tcW w:w="479" w:type="pct"/>
            <w:tcBorders>
              <w:top w:val="single" w:sz="4" w:space="0" w:color="auto"/>
              <w:left w:val="single" w:sz="4" w:space="0" w:color="auto"/>
              <w:bottom w:val="single" w:sz="4" w:space="0" w:color="auto"/>
              <w:right w:val="single" w:sz="4" w:space="0" w:color="auto"/>
            </w:tcBorders>
            <w:vAlign w:val="center"/>
          </w:tcPr>
          <w:p w14:paraId="28803CA1" w14:textId="77777777" w:rsidR="009C7BF8" w:rsidRPr="00643B54" w:rsidRDefault="009C7BF8" w:rsidP="00DB24C8">
            <w:pPr>
              <w:jc w:val="center"/>
              <w:rPr>
                <w:lang w:val="pt-BR"/>
              </w:rPr>
            </w:pPr>
          </w:p>
        </w:tc>
        <w:tc>
          <w:tcPr>
            <w:tcW w:w="881" w:type="pct"/>
            <w:tcBorders>
              <w:top w:val="single" w:sz="4" w:space="0" w:color="auto"/>
              <w:left w:val="single" w:sz="4" w:space="0" w:color="auto"/>
              <w:bottom w:val="single" w:sz="4" w:space="0" w:color="auto"/>
              <w:right w:val="single" w:sz="4" w:space="0" w:color="auto"/>
            </w:tcBorders>
            <w:vAlign w:val="center"/>
          </w:tcPr>
          <w:p w14:paraId="5AA2AC40" w14:textId="77777777" w:rsidR="009C7BF8" w:rsidRPr="00643B54" w:rsidRDefault="009C7BF8" w:rsidP="00DB24C8">
            <w:pPr>
              <w:jc w:val="center"/>
              <w:rPr>
                <w:lang w:val="pt-BR"/>
              </w:rPr>
            </w:pPr>
          </w:p>
        </w:tc>
        <w:tc>
          <w:tcPr>
            <w:tcW w:w="1102" w:type="pct"/>
            <w:tcBorders>
              <w:top w:val="single" w:sz="4" w:space="0" w:color="auto"/>
              <w:left w:val="single" w:sz="4" w:space="0" w:color="auto"/>
              <w:bottom w:val="single" w:sz="4" w:space="0" w:color="auto"/>
              <w:right w:val="single" w:sz="4" w:space="0" w:color="auto"/>
            </w:tcBorders>
            <w:vAlign w:val="center"/>
          </w:tcPr>
          <w:p w14:paraId="2DB70332" w14:textId="77777777" w:rsidR="009C7BF8" w:rsidRPr="00643B54" w:rsidRDefault="009C7BF8" w:rsidP="00DB24C8">
            <w:pPr>
              <w:jc w:val="center"/>
              <w:rPr>
                <w:bCs/>
                <w:lang w:val="pt-BR"/>
              </w:rPr>
            </w:pPr>
          </w:p>
        </w:tc>
      </w:tr>
      <w:tr w:rsidR="009C7BF8" w:rsidRPr="00643B54" w14:paraId="2338D18B" w14:textId="77777777" w:rsidTr="0049046B">
        <w:trPr>
          <w:trHeight w:val="232"/>
        </w:trPr>
        <w:tc>
          <w:tcPr>
            <w:tcW w:w="1401" w:type="pct"/>
            <w:tcBorders>
              <w:top w:val="single" w:sz="4" w:space="0" w:color="auto"/>
              <w:left w:val="single" w:sz="4" w:space="0" w:color="auto"/>
              <w:bottom w:val="single" w:sz="4" w:space="0" w:color="auto"/>
              <w:right w:val="single" w:sz="4" w:space="0" w:color="auto"/>
            </w:tcBorders>
          </w:tcPr>
          <w:p w14:paraId="31CBB4AE" w14:textId="77777777" w:rsidR="009C7BF8" w:rsidRPr="00643B54" w:rsidRDefault="009C7BF8" w:rsidP="00DB24C8">
            <w:pPr>
              <w:jc w:val="center"/>
              <w:rPr>
                <w:lang w:val="pt-BR"/>
              </w:rPr>
            </w:pPr>
          </w:p>
        </w:tc>
        <w:tc>
          <w:tcPr>
            <w:tcW w:w="1137" w:type="pct"/>
            <w:tcBorders>
              <w:top w:val="single" w:sz="4" w:space="0" w:color="auto"/>
              <w:left w:val="single" w:sz="4" w:space="0" w:color="auto"/>
              <w:bottom w:val="single" w:sz="4" w:space="0" w:color="auto"/>
              <w:right w:val="single" w:sz="4" w:space="0" w:color="auto"/>
            </w:tcBorders>
            <w:vAlign w:val="center"/>
          </w:tcPr>
          <w:p w14:paraId="6EDF40DD" w14:textId="77777777" w:rsidR="009C7BF8" w:rsidRPr="00643B54" w:rsidRDefault="009C7BF8" w:rsidP="00DB24C8">
            <w:pPr>
              <w:jc w:val="center"/>
              <w:rPr>
                <w:lang w:val="pt-BR"/>
              </w:rPr>
            </w:pPr>
          </w:p>
        </w:tc>
        <w:tc>
          <w:tcPr>
            <w:tcW w:w="479" w:type="pct"/>
            <w:tcBorders>
              <w:top w:val="single" w:sz="4" w:space="0" w:color="auto"/>
              <w:left w:val="single" w:sz="4" w:space="0" w:color="auto"/>
              <w:bottom w:val="single" w:sz="4" w:space="0" w:color="auto"/>
              <w:right w:val="single" w:sz="4" w:space="0" w:color="auto"/>
            </w:tcBorders>
            <w:vAlign w:val="center"/>
          </w:tcPr>
          <w:p w14:paraId="05C84D55" w14:textId="77777777" w:rsidR="009C7BF8" w:rsidRPr="00643B54" w:rsidRDefault="009C7BF8" w:rsidP="00DB24C8">
            <w:pPr>
              <w:jc w:val="center"/>
              <w:rPr>
                <w:lang w:val="pt-BR"/>
              </w:rPr>
            </w:pPr>
          </w:p>
        </w:tc>
        <w:tc>
          <w:tcPr>
            <w:tcW w:w="881" w:type="pct"/>
            <w:tcBorders>
              <w:top w:val="single" w:sz="4" w:space="0" w:color="auto"/>
              <w:left w:val="single" w:sz="4" w:space="0" w:color="auto"/>
              <w:bottom w:val="single" w:sz="4" w:space="0" w:color="auto"/>
              <w:right w:val="single" w:sz="4" w:space="0" w:color="auto"/>
            </w:tcBorders>
            <w:vAlign w:val="center"/>
          </w:tcPr>
          <w:p w14:paraId="704B70D8" w14:textId="77777777" w:rsidR="009C7BF8" w:rsidRPr="00643B54" w:rsidRDefault="009C7BF8" w:rsidP="00DB24C8">
            <w:pPr>
              <w:jc w:val="center"/>
              <w:rPr>
                <w:lang w:val="pt-BR"/>
              </w:rPr>
            </w:pPr>
          </w:p>
        </w:tc>
        <w:tc>
          <w:tcPr>
            <w:tcW w:w="1102" w:type="pct"/>
            <w:tcBorders>
              <w:top w:val="single" w:sz="4" w:space="0" w:color="auto"/>
              <w:left w:val="single" w:sz="4" w:space="0" w:color="auto"/>
              <w:bottom w:val="single" w:sz="4" w:space="0" w:color="auto"/>
              <w:right w:val="single" w:sz="4" w:space="0" w:color="auto"/>
            </w:tcBorders>
            <w:vAlign w:val="center"/>
          </w:tcPr>
          <w:p w14:paraId="19350CCD" w14:textId="77777777" w:rsidR="009C7BF8" w:rsidRPr="00643B54" w:rsidRDefault="009C7BF8" w:rsidP="00DB24C8">
            <w:pPr>
              <w:jc w:val="center"/>
              <w:rPr>
                <w:bCs/>
                <w:lang w:val="pt-BR"/>
              </w:rPr>
            </w:pPr>
          </w:p>
        </w:tc>
      </w:tr>
      <w:tr w:rsidR="009C7BF8" w:rsidRPr="00643B54" w14:paraId="4E7312BF" w14:textId="77777777" w:rsidTr="0049046B">
        <w:trPr>
          <w:trHeight w:val="236"/>
        </w:trPr>
        <w:tc>
          <w:tcPr>
            <w:tcW w:w="1401" w:type="pct"/>
            <w:tcBorders>
              <w:top w:val="single" w:sz="4" w:space="0" w:color="auto"/>
              <w:left w:val="single" w:sz="4" w:space="0" w:color="auto"/>
              <w:bottom w:val="single" w:sz="4" w:space="0" w:color="auto"/>
              <w:right w:val="single" w:sz="4" w:space="0" w:color="auto"/>
            </w:tcBorders>
          </w:tcPr>
          <w:p w14:paraId="55CB7665" w14:textId="77777777" w:rsidR="009C7BF8" w:rsidRPr="00643B54" w:rsidRDefault="009C7BF8" w:rsidP="00DB24C8">
            <w:pPr>
              <w:jc w:val="center"/>
              <w:rPr>
                <w:lang w:val="pt-BR"/>
              </w:rPr>
            </w:pPr>
          </w:p>
        </w:tc>
        <w:tc>
          <w:tcPr>
            <w:tcW w:w="1137" w:type="pct"/>
            <w:tcBorders>
              <w:top w:val="single" w:sz="4" w:space="0" w:color="auto"/>
              <w:left w:val="single" w:sz="4" w:space="0" w:color="auto"/>
              <w:bottom w:val="single" w:sz="4" w:space="0" w:color="auto"/>
              <w:right w:val="single" w:sz="4" w:space="0" w:color="auto"/>
            </w:tcBorders>
            <w:vAlign w:val="center"/>
          </w:tcPr>
          <w:p w14:paraId="7989E3AB" w14:textId="77777777" w:rsidR="009C7BF8" w:rsidRPr="00643B54" w:rsidRDefault="009C7BF8" w:rsidP="00DB24C8">
            <w:pPr>
              <w:jc w:val="center"/>
              <w:rPr>
                <w:lang w:val="pt-BR"/>
              </w:rPr>
            </w:pPr>
          </w:p>
        </w:tc>
        <w:tc>
          <w:tcPr>
            <w:tcW w:w="479" w:type="pct"/>
            <w:tcBorders>
              <w:top w:val="single" w:sz="4" w:space="0" w:color="auto"/>
              <w:left w:val="single" w:sz="4" w:space="0" w:color="auto"/>
              <w:bottom w:val="single" w:sz="4" w:space="0" w:color="auto"/>
              <w:right w:val="single" w:sz="4" w:space="0" w:color="auto"/>
            </w:tcBorders>
            <w:vAlign w:val="center"/>
          </w:tcPr>
          <w:p w14:paraId="39F0154D" w14:textId="77777777" w:rsidR="009C7BF8" w:rsidRPr="00643B54" w:rsidRDefault="009C7BF8" w:rsidP="00DB24C8">
            <w:pPr>
              <w:jc w:val="center"/>
              <w:rPr>
                <w:lang w:val="pt-BR"/>
              </w:rPr>
            </w:pPr>
          </w:p>
        </w:tc>
        <w:tc>
          <w:tcPr>
            <w:tcW w:w="881" w:type="pct"/>
            <w:tcBorders>
              <w:top w:val="single" w:sz="4" w:space="0" w:color="auto"/>
              <w:left w:val="single" w:sz="4" w:space="0" w:color="auto"/>
              <w:bottom w:val="single" w:sz="4" w:space="0" w:color="auto"/>
              <w:right w:val="single" w:sz="4" w:space="0" w:color="auto"/>
            </w:tcBorders>
            <w:vAlign w:val="center"/>
          </w:tcPr>
          <w:p w14:paraId="4A6E0051" w14:textId="77777777" w:rsidR="009C7BF8" w:rsidRPr="00643B54" w:rsidRDefault="009C7BF8" w:rsidP="00DB24C8">
            <w:pPr>
              <w:jc w:val="center"/>
              <w:rPr>
                <w:lang w:val="pt-BR"/>
              </w:rPr>
            </w:pPr>
          </w:p>
        </w:tc>
        <w:tc>
          <w:tcPr>
            <w:tcW w:w="1102" w:type="pct"/>
            <w:tcBorders>
              <w:top w:val="single" w:sz="4" w:space="0" w:color="auto"/>
              <w:left w:val="single" w:sz="4" w:space="0" w:color="auto"/>
              <w:bottom w:val="single" w:sz="4" w:space="0" w:color="auto"/>
              <w:right w:val="single" w:sz="4" w:space="0" w:color="auto"/>
            </w:tcBorders>
            <w:vAlign w:val="center"/>
          </w:tcPr>
          <w:p w14:paraId="790EF8FE" w14:textId="77777777" w:rsidR="009C7BF8" w:rsidRPr="00643B54" w:rsidRDefault="009C7BF8" w:rsidP="00DB24C8">
            <w:pPr>
              <w:jc w:val="center"/>
              <w:rPr>
                <w:bCs/>
                <w:lang w:val="pt-BR"/>
              </w:rPr>
            </w:pPr>
          </w:p>
        </w:tc>
      </w:tr>
    </w:tbl>
    <w:p w14:paraId="2FA30793" w14:textId="77777777" w:rsidR="009C7BF8" w:rsidRPr="00643B54" w:rsidRDefault="009C7BF8" w:rsidP="009D5F46">
      <w:pPr>
        <w:spacing w:before="120" w:line="360" w:lineRule="auto"/>
        <w:rPr>
          <w:lang w:val="pt-BR"/>
        </w:rPr>
      </w:pPr>
      <w:r w:rsidRPr="00643B54">
        <w:rPr>
          <w:b/>
          <w:bCs/>
          <w:lang w:val="pt-BR"/>
        </w:rPr>
        <w:t xml:space="preserve">Kết luận: </w:t>
      </w:r>
      <w:r w:rsidRPr="00643B54">
        <w:rPr>
          <w:bCs/>
          <w:lang w:val="pt-BR"/>
        </w:rPr>
        <w:t>....................................................................................</w:t>
      </w:r>
    </w:p>
    <w:p w14:paraId="1C66523E" w14:textId="77777777" w:rsidR="009C7BF8" w:rsidRPr="00643B54" w:rsidRDefault="009C7BF8" w:rsidP="009D5F46">
      <w:pPr>
        <w:spacing w:line="360" w:lineRule="auto"/>
        <w:rPr>
          <w:lang w:val="pt-BR"/>
        </w:rPr>
      </w:pPr>
      <w:r w:rsidRPr="00643B54">
        <w:rPr>
          <w:b/>
          <w:bCs/>
          <w:lang w:val="pt-BR"/>
        </w:rPr>
        <w:t xml:space="preserve">Đề nghị: </w:t>
      </w:r>
      <w:r w:rsidRPr="00643B54">
        <w:rPr>
          <w:b/>
          <w:bCs/>
          <w:lang w:val="pt-BR"/>
        </w:rPr>
        <w:tab/>
      </w:r>
      <w:r w:rsidRPr="00643B54">
        <w:sym w:font="Wingdings" w:char="F0A8"/>
      </w:r>
      <w:r w:rsidRPr="00643B54">
        <w:rPr>
          <w:lang w:val="pt-BR"/>
        </w:rPr>
        <w:t xml:space="preserve"> Tiếp tục lấy mẫu bệnh phẩm hô hấp (3 ngày 1 lần)   </w:t>
      </w:r>
    </w:p>
    <w:p w14:paraId="1C6DE513" w14:textId="77777777" w:rsidR="009C7BF8" w:rsidRPr="00643B54" w:rsidRDefault="009C7BF8" w:rsidP="009D5F46">
      <w:pPr>
        <w:spacing w:line="360" w:lineRule="auto"/>
        <w:rPr>
          <w:lang w:val="pt-BR"/>
        </w:rPr>
      </w:pPr>
      <w:r w:rsidRPr="00643B54">
        <w:rPr>
          <w:lang w:val="pt-BR"/>
        </w:rPr>
        <w:tab/>
      </w:r>
      <w:r w:rsidRPr="00643B54">
        <w:rPr>
          <w:lang w:val="pt-BR"/>
        </w:rPr>
        <w:tab/>
      </w:r>
      <w:r w:rsidRPr="00643B54">
        <w:sym w:font="Wingdings" w:char="F0A8"/>
      </w:r>
      <w:r w:rsidRPr="00643B54">
        <w:rPr>
          <w:lang w:val="pt-BR"/>
        </w:rPr>
        <w:t xml:space="preserve"> Khác: ..............................................................</w:t>
      </w:r>
    </w:p>
    <w:p w14:paraId="3EF9C77E" w14:textId="77777777" w:rsidR="00952104" w:rsidRPr="00643B54" w:rsidRDefault="009C7BF8" w:rsidP="009D5F46">
      <w:pPr>
        <w:spacing w:line="360" w:lineRule="auto"/>
        <w:rPr>
          <w:lang w:val="pt-BR"/>
        </w:rPr>
      </w:pPr>
      <w:r w:rsidRPr="00643B54">
        <w:rPr>
          <w:i/>
          <w:lang w:val="pt-BR"/>
        </w:rPr>
        <w:t>Chú thích:</w:t>
      </w:r>
      <w:r w:rsidRPr="00643B54">
        <w:rPr>
          <w:lang w:val="pt-BR"/>
        </w:rPr>
        <w:t xml:space="preserve"> </w:t>
      </w:r>
      <w:r w:rsidR="00952104" w:rsidRPr="00643B54">
        <w:rPr>
          <w:lang w:val="pt-BR"/>
        </w:rPr>
        <w:t>.</w:t>
      </w:r>
      <w:r w:rsidRPr="00643B54">
        <w:rPr>
          <w:lang w:val="pt-BR"/>
        </w:rPr>
        <w:t>.............................................................................................................................................................................................................................................................................................................</w:t>
      </w:r>
    </w:p>
    <w:p w14:paraId="0F671274" w14:textId="77777777" w:rsidR="009C7BF8" w:rsidRPr="00643B54" w:rsidRDefault="009C7BF8" w:rsidP="009D5F46">
      <w:pPr>
        <w:spacing w:line="360" w:lineRule="auto"/>
        <w:rPr>
          <w:b/>
          <w:bCs/>
          <w:lang w:val="pt-BR"/>
        </w:rPr>
      </w:pPr>
      <w:r w:rsidRPr="00643B54">
        <w:rPr>
          <w:b/>
          <w:bCs/>
          <w:i/>
          <w:lang w:val="pt-BR"/>
        </w:rPr>
        <w:t>Người thực hiện:</w:t>
      </w:r>
      <w:r w:rsidRPr="00643B54">
        <w:rPr>
          <w:b/>
          <w:bCs/>
          <w:lang w:val="pt-BR"/>
        </w:rPr>
        <w:t xml:space="preserve"> </w:t>
      </w:r>
      <w:r w:rsidRPr="00643B54">
        <w:rPr>
          <w:lang w:val="pt-BR"/>
        </w:rPr>
        <w:t>..........................................</w:t>
      </w:r>
      <w:r w:rsidRPr="00643B54">
        <w:rPr>
          <w:lang w:val="pt-BR"/>
        </w:rPr>
        <w:tab/>
      </w:r>
      <w:r w:rsidRPr="00643B54">
        <w:rPr>
          <w:lang w:val="pt-BR"/>
        </w:rPr>
        <w:tab/>
      </w:r>
      <w:r w:rsidRPr="00643B54">
        <w:rPr>
          <w:i/>
          <w:lang w:val="pt-BR"/>
        </w:rPr>
        <w:t>Chữ ký:</w:t>
      </w:r>
      <w:r w:rsidRPr="00643B54">
        <w:rPr>
          <w:lang w:val="pt-BR"/>
        </w:rPr>
        <w:t xml:space="preserve"> </w:t>
      </w:r>
      <w:r w:rsidR="00211B4E" w:rsidRPr="00643B54">
        <w:rPr>
          <w:lang w:val="pt-BR"/>
        </w:rPr>
        <w:t>..........................................</w:t>
      </w:r>
      <w:r w:rsidR="00211B4E" w:rsidRPr="00643B54">
        <w:rPr>
          <w:lang w:val="pt-BR"/>
        </w:rPr>
        <w:tab/>
      </w:r>
    </w:p>
    <w:p w14:paraId="003BB247" w14:textId="77777777" w:rsidR="009C7BF8" w:rsidRPr="00643B54" w:rsidRDefault="009C7BF8" w:rsidP="009D5F46">
      <w:pPr>
        <w:spacing w:line="360" w:lineRule="auto"/>
        <w:rPr>
          <w:b/>
          <w:bCs/>
          <w:lang w:val="pt-BR"/>
        </w:rPr>
      </w:pPr>
      <w:r w:rsidRPr="00643B54">
        <w:rPr>
          <w:b/>
          <w:i/>
          <w:lang w:val="pt-BR"/>
        </w:rPr>
        <w:t>Người kiểm tra:</w:t>
      </w:r>
      <w:r w:rsidRPr="00643B54">
        <w:rPr>
          <w:i/>
          <w:lang w:val="pt-BR"/>
        </w:rPr>
        <w:t xml:space="preserve"> </w:t>
      </w:r>
      <w:r w:rsidRPr="00643B54">
        <w:rPr>
          <w:lang w:val="pt-BR"/>
        </w:rPr>
        <w:t>............................................</w:t>
      </w:r>
      <w:r w:rsidRPr="00643B54">
        <w:rPr>
          <w:lang w:val="pt-BR"/>
        </w:rPr>
        <w:tab/>
      </w:r>
      <w:r w:rsidRPr="00643B54">
        <w:rPr>
          <w:lang w:val="pt-BR"/>
        </w:rPr>
        <w:tab/>
      </w:r>
      <w:r w:rsidRPr="00643B54">
        <w:rPr>
          <w:i/>
          <w:lang w:val="pt-BR"/>
        </w:rPr>
        <w:t>Chữ ký:</w:t>
      </w:r>
      <w:r w:rsidRPr="00643B54">
        <w:rPr>
          <w:lang w:val="pt-BR"/>
        </w:rPr>
        <w:t xml:space="preserve"> </w:t>
      </w:r>
      <w:r w:rsidR="00211B4E" w:rsidRPr="00643B54">
        <w:rPr>
          <w:lang w:val="pt-BR"/>
        </w:rPr>
        <w:t>..........................................</w:t>
      </w:r>
      <w:r w:rsidR="00211B4E" w:rsidRPr="00643B54">
        <w:rPr>
          <w:lang w:val="pt-BR"/>
        </w:rPr>
        <w:tab/>
      </w:r>
    </w:p>
    <w:tbl>
      <w:tblPr>
        <w:tblW w:w="5000" w:type="pct"/>
        <w:tblLook w:val="01E0" w:firstRow="1" w:lastRow="1" w:firstColumn="1" w:lastColumn="1" w:noHBand="0" w:noVBand="0"/>
      </w:tblPr>
      <w:tblGrid>
        <w:gridCol w:w="4518"/>
        <w:gridCol w:w="4554"/>
      </w:tblGrid>
      <w:tr w:rsidR="009C7BF8" w:rsidRPr="00643B54" w14:paraId="187EDA8E" w14:textId="77777777" w:rsidTr="009D5F46">
        <w:trPr>
          <w:trHeight w:val="354"/>
        </w:trPr>
        <w:tc>
          <w:tcPr>
            <w:tcW w:w="2490" w:type="pct"/>
          </w:tcPr>
          <w:p w14:paraId="0D3301DF" w14:textId="1C88F197" w:rsidR="009C7BF8" w:rsidRPr="00643B54" w:rsidRDefault="009C7BF8" w:rsidP="009C06A7">
            <w:pPr>
              <w:rPr>
                <w:lang w:val="es-ES"/>
              </w:rPr>
            </w:pPr>
            <w:r w:rsidRPr="00643B54">
              <w:rPr>
                <w:i/>
                <w:lang w:val="pt-BR"/>
              </w:rPr>
              <w:t>Ngày/giờ trả kết quả</w:t>
            </w:r>
            <w:r w:rsidR="003657A1" w:rsidRPr="00643B54">
              <w:rPr>
                <w:lang w:val="es-ES"/>
              </w:rPr>
              <w:t>….</w:t>
            </w:r>
            <w:r w:rsidRPr="00643B54">
              <w:rPr>
                <w:lang w:val="es-ES"/>
              </w:rPr>
              <w:t xml:space="preserve"> /… / </w:t>
            </w:r>
            <w:r w:rsidR="00132525" w:rsidRPr="00643B54">
              <w:rPr>
                <w:lang w:val="es-ES"/>
              </w:rPr>
              <w:t>…</w:t>
            </w:r>
            <w:r w:rsidR="00132525" w:rsidRPr="00643B54">
              <w:t>/</w:t>
            </w:r>
            <w:r w:rsidRPr="00643B54">
              <w:rPr>
                <w:lang w:val="es-ES"/>
              </w:rPr>
              <w:t xml:space="preserve"> </w:t>
            </w:r>
            <w:r w:rsidRPr="00643B54">
              <w:rPr>
                <w:lang w:val="pt-BR"/>
              </w:rPr>
              <w:t xml:space="preserve">… </w:t>
            </w:r>
          </w:p>
        </w:tc>
        <w:tc>
          <w:tcPr>
            <w:tcW w:w="2510" w:type="pct"/>
          </w:tcPr>
          <w:p w14:paraId="78DB84B4" w14:textId="7339AB5A" w:rsidR="009C7BF8" w:rsidRPr="00643B54" w:rsidRDefault="00952104" w:rsidP="009D5F46">
            <w:r w:rsidRPr="00643B54">
              <w:rPr>
                <w:i/>
                <w:iCs/>
                <w:lang w:val="it-IT"/>
              </w:rPr>
              <w:t>..............</w:t>
            </w:r>
            <w:r w:rsidR="009C7BF8" w:rsidRPr="00643B54">
              <w:rPr>
                <w:i/>
                <w:iCs/>
                <w:lang w:val="it-IT"/>
              </w:rPr>
              <w:t xml:space="preserve">, ngày </w:t>
            </w:r>
            <w:r w:rsidR="009C7BF8" w:rsidRPr="00643B54">
              <w:rPr>
                <w:lang w:val="es-ES"/>
              </w:rPr>
              <w:t xml:space="preserve">… </w:t>
            </w:r>
            <w:r w:rsidR="009C7BF8" w:rsidRPr="00643B54">
              <w:rPr>
                <w:i/>
                <w:iCs/>
                <w:lang w:val="it-IT"/>
              </w:rPr>
              <w:t xml:space="preserve">tháng </w:t>
            </w:r>
            <w:r w:rsidR="009C7BF8" w:rsidRPr="00643B54">
              <w:rPr>
                <w:lang w:val="es-ES"/>
              </w:rPr>
              <w:t xml:space="preserve">… </w:t>
            </w:r>
            <w:r w:rsidR="009C7BF8" w:rsidRPr="00643B54">
              <w:rPr>
                <w:i/>
                <w:iCs/>
                <w:lang w:val="it-IT"/>
              </w:rPr>
              <w:t xml:space="preserve">năm </w:t>
            </w:r>
            <w:r w:rsidR="009C7BF8" w:rsidRPr="00643B54">
              <w:rPr>
                <w:lang w:val="es-ES"/>
              </w:rPr>
              <w:t>…</w:t>
            </w:r>
            <w:r w:rsidR="00132525" w:rsidRPr="00643B54">
              <w:t>..</w:t>
            </w:r>
          </w:p>
        </w:tc>
      </w:tr>
      <w:tr w:rsidR="009D5F46" w:rsidRPr="00643B54" w14:paraId="0E325747" w14:textId="77777777" w:rsidTr="009D5F46">
        <w:trPr>
          <w:trHeight w:val="354"/>
        </w:trPr>
        <w:tc>
          <w:tcPr>
            <w:tcW w:w="2490" w:type="pct"/>
          </w:tcPr>
          <w:p w14:paraId="559336CD" w14:textId="77777777" w:rsidR="009D5F46" w:rsidRPr="00643B54" w:rsidRDefault="009D5F46" w:rsidP="009D5F46">
            <w:pPr>
              <w:jc w:val="center"/>
              <w:rPr>
                <w:b/>
                <w:lang w:val="pt-BR"/>
              </w:rPr>
            </w:pPr>
            <w:r w:rsidRPr="00643B54">
              <w:rPr>
                <w:b/>
                <w:lang w:val="pt-BR"/>
              </w:rPr>
              <w:t>Trưởng khoa xét nghiệm</w:t>
            </w:r>
          </w:p>
        </w:tc>
        <w:tc>
          <w:tcPr>
            <w:tcW w:w="2510" w:type="pct"/>
          </w:tcPr>
          <w:p w14:paraId="0BAA3FAD" w14:textId="77777777" w:rsidR="009D5F46" w:rsidRPr="00643B54" w:rsidRDefault="006C0E22" w:rsidP="009D5F46">
            <w:pPr>
              <w:jc w:val="center"/>
              <w:rPr>
                <w:b/>
                <w:bCs/>
                <w:lang w:val="it-IT"/>
              </w:rPr>
            </w:pPr>
            <w:r w:rsidRPr="00643B54">
              <w:rPr>
                <w:b/>
                <w:bCs/>
                <w:lang w:val="it-IT"/>
              </w:rPr>
              <w:t>Lãnh đạo đơn vị</w:t>
            </w:r>
          </w:p>
          <w:p w14:paraId="1D59843A" w14:textId="77777777" w:rsidR="009D5F46" w:rsidRPr="00643B54" w:rsidRDefault="009D5F46" w:rsidP="009D5F46">
            <w:pPr>
              <w:rPr>
                <w:i/>
                <w:iCs/>
                <w:lang w:val="it-IT"/>
              </w:rPr>
            </w:pPr>
          </w:p>
        </w:tc>
      </w:tr>
    </w:tbl>
    <w:p w14:paraId="3C4AE6BB" w14:textId="77777777" w:rsidR="00C958EE" w:rsidRPr="00643B54" w:rsidRDefault="00C958EE" w:rsidP="00B32175">
      <w:pPr>
        <w:rPr>
          <w:sz w:val="26"/>
          <w:szCs w:val="26"/>
          <w:lang w:val="pt-BR"/>
        </w:rPr>
      </w:pPr>
    </w:p>
    <w:p w14:paraId="208266A8" w14:textId="77777777" w:rsidR="00C958EE" w:rsidRPr="00643B54" w:rsidRDefault="00C958EE" w:rsidP="00C958EE">
      <w:pPr>
        <w:spacing w:before="120"/>
        <w:jc w:val="center"/>
        <w:rPr>
          <w:sz w:val="26"/>
          <w:szCs w:val="26"/>
          <w:lang w:val="pt-BR"/>
        </w:rPr>
        <w:sectPr w:rsidR="00C958EE" w:rsidRPr="00643B54" w:rsidSect="00C958EE">
          <w:pgSz w:w="11907" w:h="16840" w:code="9"/>
          <w:pgMar w:top="1134" w:right="1134" w:bottom="1134" w:left="1701" w:header="720" w:footer="420" w:gutter="0"/>
          <w:cols w:space="720"/>
          <w:docGrid w:linePitch="360"/>
        </w:sectPr>
      </w:pPr>
    </w:p>
    <w:p w14:paraId="45A902E3" w14:textId="1C01B553" w:rsidR="00696A51" w:rsidRPr="00643B54" w:rsidRDefault="00F52839" w:rsidP="00696A51">
      <w:pPr>
        <w:jc w:val="right"/>
        <w:rPr>
          <w:b/>
          <w:lang w:val="en-US"/>
        </w:rPr>
      </w:pPr>
      <w:r w:rsidRPr="00643B54">
        <w:rPr>
          <w:b/>
          <w:lang w:val="en-US"/>
        </w:rPr>
        <w:lastRenderedPageBreak/>
        <w:t>Biểu m</w:t>
      </w:r>
      <w:r w:rsidR="00696A51" w:rsidRPr="00643B54">
        <w:rPr>
          <w:b/>
        </w:rPr>
        <w:t xml:space="preserve">ẫu </w:t>
      </w:r>
      <w:r w:rsidR="006F0B7C" w:rsidRPr="00643B54">
        <w:rPr>
          <w:b/>
          <w:lang w:val="en-US"/>
        </w:rPr>
        <w:t>4</w:t>
      </w:r>
    </w:p>
    <w:tbl>
      <w:tblPr>
        <w:tblW w:w="5000" w:type="pct"/>
        <w:jc w:val="center"/>
        <w:tblLook w:val="04A0" w:firstRow="1" w:lastRow="0" w:firstColumn="1" w:lastColumn="0" w:noHBand="0" w:noVBand="1"/>
      </w:tblPr>
      <w:tblGrid>
        <w:gridCol w:w="14560"/>
      </w:tblGrid>
      <w:tr w:rsidR="00696A51" w:rsidRPr="00643B54" w14:paraId="675C4D34" w14:textId="77777777" w:rsidTr="00696A51">
        <w:trPr>
          <w:jc w:val="center"/>
        </w:trPr>
        <w:tc>
          <w:tcPr>
            <w:tcW w:w="5000" w:type="pct"/>
            <w:vAlign w:val="center"/>
          </w:tcPr>
          <w:p w14:paraId="7FE09FB8" w14:textId="27632019" w:rsidR="00696A51" w:rsidRPr="00643B54" w:rsidRDefault="0088247C" w:rsidP="00F52839">
            <w:pPr>
              <w:spacing w:after="60"/>
              <w:jc w:val="center"/>
              <w:rPr>
                <w:b/>
                <w:sz w:val="28"/>
                <w:szCs w:val="28"/>
                <w:lang w:val="sv-SE"/>
              </w:rPr>
            </w:pPr>
            <w:r w:rsidRPr="00643B54">
              <w:rPr>
                <w:b/>
                <w:sz w:val="28"/>
                <w:szCs w:val="28"/>
                <w:lang w:val="sv-SE"/>
              </w:rPr>
              <w:t>BÁO CÁO DANH SÁCH</w:t>
            </w:r>
            <w:r w:rsidR="00696A51" w:rsidRPr="00643B54">
              <w:rPr>
                <w:b/>
                <w:sz w:val="28"/>
                <w:szCs w:val="28"/>
                <w:lang w:val="sv-SE"/>
              </w:rPr>
              <w:t xml:space="preserve"> </w:t>
            </w:r>
            <w:r w:rsidR="004D2725" w:rsidRPr="00643B54">
              <w:rPr>
                <w:b/>
                <w:sz w:val="28"/>
                <w:szCs w:val="28"/>
                <w:lang w:val="sv-SE"/>
              </w:rPr>
              <w:t>CA</w:t>
            </w:r>
            <w:r w:rsidR="00696A51" w:rsidRPr="00643B54">
              <w:rPr>
                <w:b/>
                <w:sz w:val="28"/>
                <w:szCs w:val="28"/>
                <w:lang w:val="sv-SE"/>
              </w:rPr>
              <w:t xml:space="preserve"> BỆNH</w:t>
            </w:r>
            <w:r w:rsidR="00565DAC" w:rsidRPr="00643B54">
              <w:rPr>
                <w:b/>
                <w:sz w:val="28"/>
                <w:szCs w:val="28"/>
                <w:lang w:val="sv-SE"/>
              </w:rPr>
              <w:t xml:space="preserve"> XÁC ĐỊNH</w:t>
            </w:r>
            <w:r w:rsidR="00696A51" w:rsidRPr="00643B54">
              <w:rPr>
                <w:b/>
                <w:sz w:val="28"/>
                <w:szCs w:val="28"/>
                <w:lang w:val="sv-SE"/>
              </w:rPr>
              <w:t xml:space="preserve"> / </w:t>
            </w:r>
            <w:r w:rsidR="004D2725" w:rsidRPr="00643B54">
              <w:rPr>
                <w:b/>
                <w:sz w:val="28"/>
                <w:szCs w:val="28"/>
                <w:lang w:val="sv-SE"/>
              </w:rPr>
              <w:t>CA</w:t>
            </w:r>
            <w:r w:rsidR="00565DAC" w:rsidRPr="00643B54">
              <w:rPr>
                <w:b/>
                <w:sz w:val="28"/>
                <w:szCs w:val="28"/>
                <w:lang w:val="sv-SE"/>
              </w:rPr>
              <w:t xml:space="preserve"> BỆNH</w:t>
            </w:r>
            <w:r w:rsidR="00696A51" w:rsidRPr="00643B54">
              <w:rPr>
                <w:b/>
                <w:sz w:val="28"/>
                <w:szCs w:val="28"/>
                <w:lang w:val="sv-SE"/>
              </w:rPr>
              <w:t xml:space="preserve"> NGHI NGỜ</w:t>
            </w:r>
            <w:r w:rsidR="00565DAC" w:rsidRPr="00643B54">
              <w:rPr>
                <w:b/>
                <w:sz w:val="28"/>
                <w:szCs w:val="28"/>
                <w:lang w:val="sv-SE"/>
              </w:rPr>
              <w:t xml:space="preserve"> </w:t>
            </w:r>
            <w:r w:rsidR="00E6143E" w:rsidRPr="00643B54">
              <w:rPr>
                <w:b/>
                <w:sz w:val="28"/>
                <w:szCs w:val="28"/>
                <w:lang w:val="sv-SE"/>
              </w:rPr>
              <w:t>COVID-19</w:t>
            </w:r>
          </w:p>
        </w:tc>
      </w:tr>
    </w:tbl>
    <w:p w14:paraId="5B0AAB5E" w14:textId="77777777" w:rsidR="00696A51" w:rsidRPr="00643B54" w:rsidRDefault="00696A51" w:rsidP="00F52839">
      <w:pPr>
        <w:rPr>
          <w:sz w:val="26"/>
          <w:szCs w:val="26"/>
        </w:rPr>
      </w:pPr>
    </w:p>
    <w:p w14:paraId="435D0911" w14:textId="77777777" w:rsidR="00696A51" w:rsidRPr="00643B54" w:rsidRDefault="00696A51" w:rsidP="00696A51">
      <w:pPr>
        <w:spacing w:line="264" w:lineRule="auto"/>
        <w:jc w:val="both"/>
        <w:rPr>
          <w:sz w:val="26"/>
          <w:szCs w:val="26"/>
          <w:lang w:val="pt-BR"/>
        </w:rPr>
      </w:pPr>
      <w:r w:rsidRPr="00643B54">
        <w:rPr>
          <w:sz w:val="26"/>
          <w:szCs w:val="26"/>
          <w:lang w:val="pt-BR"/>
        </w:rPr>
        <w:t>Tên đơn vị: ..........................................................................................................................................................................................................</w:t>
      </w:r>
    </w:p>
    <w:p w14:paraId="6331BBCC" w14:textId="77777777" w:rsidR="00696A51" w:rsidRPr="00643B54" w:rsidRDefault="00696A51" w:rsidP="00F52839">
      <w:pPr>
        <w:spacing w:after="120" w:line="264" w:lineRule="auto"/>
        <w:jc w:val="both"/>
        <w:rPr>
          <w:b/>
          <w:sz w:val="26"/>
          <w:szCs w:val="26"/>
          <w:lang w:val="pt-BR"/>
        </w:rPr>
      </w:pPr>
      <w:r w:rsidRPr="00643B54">
        <w:rPr>
          <w:sz w:val="26"/>
          <w:szCs w:val="26"/>
          <w:lang w:val="pt-BR"/>
        </w:rPr>
        <w:t>Ngày báo cáo: ....../....../20......</w:t>
      </w:r>
    </w:p>
    <w:tbl>
      <w:tblPr>
        <w:tblStyle w:val="TableGrid"/>
        <w:tblW w:w="5000" w:type="pct"/>
        <w:tblLook w:val="04A0" w:firstRow="1" w:lastRow="0" w:firstColumn="1" w:lastColumn="0" w:noHBand="0" w:noVBand="1"/>
      </w:tblPr>
      <w:tblGrid>
        <w:gridCol w:w="667"/>
        <w:gridCol w:w="1517"/>
        <w:gridCol w:w="830"/>
        <w:gridCol w:w="953"/>
        <w:gridCol w:w="955"/>
        <w:gridCol w:w="954"/>
        <w:gridCol w:w="954"/>
        <w:gridCol w:w="954"/>
        <w:gridCol w:w="954"/>
        <w:gridCol w:w="954"/>
        <w:gridCol w:w="954"/>
        <w:gridCol w:w="954"/>
        <w:gridCol w:w="1033"/>
        <w:gridCol w:w="954"/>
        <w:gridCol w:w="963"/>
      </w:tblGrid>
      <w:tr w:rsidR="0051246A" w:rsidRPr="00643B54" w14:paraId="5BDB705D" w14:textId="77777777" w:rsidTr="000D5A9F">
        <w:tc>
          <w:tcPr>
            <w:tcW w:w="229" w:type="pct"/>
            <w:vAlign w:val="center"/>
          </w:tcPr>
          <w:p w14:paraId="05FE6D29" w14:textId="77777777" w:rsidR="0051246A" w:rsidRPr="00643B54" w:rsidRDefault="0051246A" w:rsidP="000D5A9F">
            <w:pPr>
              <w:jc w:val="center"/>
              <w:rPr>
                <w:b/>
                <w:sz w:val="22"/>
                <w:szCs w:val="22"/>
                <w:lang w:val="pt-BR"/>
              </w:rPr>
            </w:pPr>
            <w:r w:rsidRPr="00643B54">
              <w:rPr>
                <w:b/>
                <w:sz w:val="22"/>
                <w:szCs w:val="22"/>
                <w:lang w:val="pt-BR"/>
              </w:rPr>
              <w:t>STT</w:t>
            </w:r>
          </w:p>
        </w:tc>
        <w:tc>
          <w:tcPr>
            <w:tcW w:w="521" w:type="pct"/>
            <w:vAlign w:val="center"/>
          </w:tcPr>
          <w:p w14:paraId="0CAE6E87" w14:textId="77777777" w:rsidR="0051246A" w:rsidRPr="00643B54" w:rsidRDefault="0051246A" w:rsidP="000D5A9F">
            <w:pPr>
              <w:jc w:val="center"/>
              <w:rPr>
                <w:b/>
                <w:sz w:val="22"/>
                <w:szCs w:val="22"/>
                <w:lang w:val="pt-BR"/>
              </w:rPr>
            </w:pPr>
            <w:r w:rsidRPr="00643B54">
              <w:rPr>
                <w:b/>
                <w:sz w:val="22"/>
                <w:szCs w:val="22"/>
                <w:lang w:val="pt-BR"/>
              </w:rPr>
              <w:t>Họ và tên</w:t>
            </w:r>
          </w:p>
        </w:tc>
        <w:tc>
          <w:tcPr>
            <w:tcW w:w="285" w:type="pct"/>
            <w:vAlign w:val="center"/>
          </w:tcPr>
          <w:p w14:paraId="1AD2E01A" w14:textId="77777777" w:rsidR="0051246A" w:rsidRPr="00643B54" w:rsidRDefault="0051246A" w:rsidP="000D5A9F">
            <w:pPr>
              <w:jc w:val="center"/>
              <w:rPr>
                <w:b/>
              </w:rPr>
            </w:pPr>
            <w:r w:rsidRPr="00643B54">
              <w:rPr>
                <w:b/>
                <w:sz w:val="22"/>
                <w:szCs w:val="22"/>
                <w:lang w:val="pt-BR"/>
              </w:rPr>
              <w:t>Tuổi</w:t>
            </w:r>
          </w:p>
        </w:tc>
        <w:tc>
          <w:tcPr>
            <w:tcW w:w="327" w:type="pct"/>
            <w:vAlign w:val="center"/>
          </w:tcPr>
          <w:p w14:paraId="26EBFB9F" w14:textId="77777777" w:rsidR="0051246A" w:rsidRPr="00643B54" w:rsidRDefault="0051246A" w:rsidP="000D5A9F">
            <w:pPr>
              <w:jc w:val="center"/>
              <w:rPr>
                <w:b/>
              </w:rPr>
            </w:pPr>
            <w:r w:rsidRPr="00643B54">
              <w:rPr>
                <w:b/>
                <w:sz w:val="22"/>
                <w:szCs w:val="22"/>
                <w:lang w:val="pt-BR"/>
              </w:rPr>
              <w:t>Giới tính</w:t>
            </w:r>
          </w:p>
        </w:tc>
        <w:tc>
          <w:tcPr>
            <w:tcW w:w="328" w:type="pct"/>
            <w:vAlign w:val="center"/>
          </w:tcPr>
          <w:p w14:paraId="4620C2C0" w14:textId="77777777" w:rsidR="0051246A" w:rsidRPr="00643B54" w:rsidRDefault="0051246A" w:rsidP="000D5A9F">
            <w:pPr>
              <w:jc w:val="center"/>
              <w:rPr>
                <w:b/>
                <w:lang w:val="en-US"/>
              </w:rPr>
            </w:pPr>
            <w:r w:rsidRPr="00643B54">
              <w:rPr>
                <w:b/>
                <w:lang w:val="en-US"/>
              </w:rPr>
              <w:t>Quốc tịch</w:t>
            </w:r>
          </w:p>
        </w:tc>
        <w:tc>
          <w:tcPr>
            <w:tcW w:w="328" w:type="pct"/>
            <w:vAlign w:val="center"/>
          </w:tcPr>
          <w:p w14:paraId="71DC1E3B" w14:textId="77777777" w:rsidR="0051246A" w:rsidRPr="00643B54" w:rsidRDefault="0051246A" w:rsidP="000D5A9F">
            <w:pPr>
              <w:jc w:val="center"/>
              <w:rPr>
                <w:b/>
              </w:rPr>
            </w:pPr>
            <w:r w:rsidRPr="00643B54">
              <w:rPr>
                <w:b/>
              </w:rPr>
              <w:t>Địa ch</w:t>
            </w:r>
            <w:r w:rsidRPr="00643B54">
              <w:rPr>
                <w:b/>
                <w:lang w:val="en-US"/>
              </w:rPr>
              <w:t>ỉ nơi ở</w:t>
            </w:r>
          </w:p>
        </w:tc>
        <w:tc>
          <w:tcPr>
            <w:tcW w:w="328" w:type="pct"/>
            <w:vAlign w:val="center"/>
          </w:tcPr>
          <w:p w14:paraId="2480BF83" w14:textId="77777777" w:rsidR="0051246A" w:rsidRPr="00643B54" w:rsidRDefault="0051246A" w:rsidP="000D5A9F">
            <w:pPr>
              <w:jc w:val="center"/>
              <w:rPr>
                <w:b/>
              </w:rPr>
            </w:pPr>
            <w:r w:rsidRPr="00643B54">
              <w:rPr>
                <w:b/>
                <w:sz w:val="22"/>
                <w:szCs w:val="22"/>
                <w:lang w:val="pt-BR"/>
              </w:rPr>
              <w:t>Yếu tố dịch tễ</w:t>
            </w:r>
          </w:p>
        </w:tc>
        <w:tc>
          <w:tcPr>
            <w:tcW w:w="328" w:type="pct"/>
            <w:vAlign w:val="center"/>
          </w:tcPr>
          <w:p w14:paraId="7A3FC4A6" w14:textId="77777777" w:rsidR="0051246A" w:rsidRPr="00643B54" w:rsidRDefault="0051246A" w:rsidP="000D5A9F">
            <w:pPr>
              <w:jc w:val="center"/>
              <w:rPr>
                <w:b/>
              </w:rPr>
            </w:pPr>
            <w:r w:rsidRPr="00643B54">
              <w:rPr>
                <w:b/>
                <w:sz w:val="22"/>
                <w:szCs w:val="22"/>
                <w:lang w:val="pt-BR"/>
              </w:rPr>
              <w:t>Triệu chứng</w:t>
            </w:r>
          </w:p>
        </w:tc>
        <w:tc>
          <w:tcPr>
            <w:tcW w:w="328" w:type="pct"/>
            <w:vAlign w:val="center"/>
          </w:tcPr>
          <w:p w14:paraId="7B68201E" w14:textId="77777777" w:rsidR="0051246A" w:rsidRPr="00643B54" w:rsidRDefault="0051246A" w:rsidP="000D5A9F">
            <w:pPr>
              <w:jc w:val="center"/>
              <w:rPr>
                <w:b/>
              </w:rPr>
            </w:pPr>
            <w:r w:rsidRPr="00643B54">
              <w:rPr>
                <w:b/>
                <w:sz w:val="22"/>
                <w:szCs w:val="22"/>
                <w:lang w:val="pt-BR"/>
              </w:rPr>
              <w:t>Ngày khởi phát</w:t>
            </w:r>
          </w:p>
        </w:tc>
        <w:tc>
          <w:tcPr>
            <w:tcW w:w="328" w:type="pct"/>
            <w:vAlign w:val="center"/>
          </w:tcPr>
          <w:p w14:paraId="64A51D00" w14:textId="77777777" w:rsidR="0051246A" w:rsidRPr="00643B54" w:rsidRDefault="0051246A" w:rsidP="000D5A9F">
            <w:pPr>
              <w:jc w:val="center"/>
              <w:rPr>
                <w:b/>
              </w:rPr>
            </w:pPr>
            <w:r w:rsidRPr="00643B54">
              <w:rPr>
                <w:b/>
                <w:sz w:val="22"/>
                <w:szCs w:val="22"/>
                <w:lang w:val="pt-BR"/>
              </w:rPr>
              <w:t>Ngày nhập viện</w:t>
            </w:r>
          </w:p>
        </w:tc>
        <w:tc>
          <w:tcPr>
            <w:tcW w:w="328" w:type="pct"/>
            <w:vAlign w:val="center"/>
          </w:tcPr>
          <w:p w14:paraId="2D567DD1" w14:textId="77777777" w:rsidR="0051246A" w:rsidRPr="00643B54" w:rsidRDefault="0051246A" w:rsidP="000D5A9F">
            <w:pPr>
              <w:jc w:val="center"/>
              <w:rPr>
                <w:b/>
              </w:rPr>
            </w:pPr>
            <w:r w:rsidRPr="00643B54">
              <w:rPr>
                <w:b/>
                <w:sz w:val="22"/>
                <w:szCs w:val="22"/>
                <w:lang w:val="pt-BR"/>
              </w:rPr>
              <w:t>Ngày lẫy mẫu</w:t>
            </w:r>
          </w:p>
        </w:tc>
        <w:tc>
          <w:tcPr>
            <w:tcW w:w="328" w:type="pct"/>
            <w:vAlign w:val="center"/>
          </w:tcPr>
          <w:p w14:paraId="6A257538" w14:textId="77777777" w:rsidR="0051246A" w:rsidRPr="00643B54" w:rsidRDefault="0051246A" w:rsidP="000D5A9F">
            <w:pPr>
              <w:jc w:val="center"/>
              <w:rPr>
                <w:b/>
              </w:rPr>
            </w:pPr>
            <w:r w:rsidRPr="00643B54">
              <w:rPr>
                <w:b/>
                <w:sz w:val="22"/>
                <w:szCs w:val="22"/>
                <w:lang w:val="pt-BR"/>
              </w:rPr>
              <w:t>Ngày trả kết quả XN</w:t>
            </w:r>
          </w:p>
        </w:tc>
        <w:tc>
          <w:tcPr>
            <w:tcW w:w="355" w:type="pct"/>
            <w:vAlign w:val="center"/>
          </w:tcPr>
          <w:p w14:paraId="3A0ECB52" w14:textId="77777777" w:rsidR="0051246A" w:rsidRPr="00643B54" w:rsidRDefault="0051246A" w:rsidP="000D5A9F">
            <w:pPr>
              <w:jc w:val="center"/>
              <w:rPr>
                <w:b/>
                <w:lang w:val="en-US"/>
              </w:rPr>
            </w:pPr>
            <w:r w:rsidRPr="00643B54">
              <w:rPr>
                <w:b/>
              </w:rPr>
              <w:t>Kết qu</w:t>
            </w:r>
            <w:r w:rsidRPr="00643B54">
              <w:rPr>
                <w:b/>
                <w:lang w:val="en-US"/>
              </w:rPr>
              <w:t>ả XN</w:t>
            </w:r>
          </w:p>
        </w:tc>
        <w:tc>
          <w:tcPr>
            <w:tcW w:w="328" w:type="pct"/>
            <w:vAlign w:val="center"/>
          </w:tcPr>
          <w:p w14:paraId="649AEACB" w14:textId="77777777" w:rsidR="0051246A" w:rsidRPr="00643B54" w:rsidRDefault="0051246A" w:rsidP="000D5A9F">
            <w:pPr>
              <w:jc w:val="center"/>
              <w:rPr>
                <w:b/>
              </w:rPr>
            </w:pPr>
            <w:r w:rsidRPr="00643B54">
              <w:rPr>
                <w:b/>
                <w:sz w:val="22"/>
                <w:szCs w:val="22"/>
                <w:lang w:val="pt-BR"/>
              </w:rPr>
              <w:t>Tình trạng sức khỏe hiện tại</w:t>
            </w:r>
          </w:p>
        </w:tc>
        <w:tc>
          <w:tcPr>
            <w:tcW w:w="330" w:type="pct"/>
            <w:vAlign w:val="center"/>
          </w:tcPr>
          <w:p w14:paraId="262E5E11" w14:textId="77777777" w:rsidR="0051246A" w:rsidRPr="00643B54" w:rsidRDefault="0051246A" w:rsidP="000D5A9F">
            <w:pPr>
              <w:jc w:val="center"/>
              <w:rPr>
                <w:b/>
              </w:rPr>
            </w:pPr>
            <w:r w:rsidRPr="00643B54">
              <w:rPr>
                <w:b/>
                <w:sz w:val="22"/>
                <w:szCs w:val="22"/>
                <w:lang w:val="pt-BR"/>
              </w:rPr>
              <w:t>Nơi cách ly, điều trị</w:t>
            </w:r>
          </w:p>
        </w:tc>
      </w:tr>
      <w:tr w:rsidR="00D52E53" w:rsidRPr="00643B54" w14:paraId="0D9B512B" w14:textId="77777777" w:rsidTr="00D52E53">
        <w:tc>
          <w:tcPr>
            <w:tcW w:w="229" w:type="pct"/>
            <w:vAlign w:val="center"/>
          </w:tcPr>
          <w:p w14:paraId="38DE88FB" w14:textId="709CEA32" w:rsidR="00D52E53" w:rsidRPr="00643B54" w:rsidRDefault="00D52E53" w:rsidP="000D5A9F">
            <w:pPr>
              <w:jc w:val="center"/>
              <w:rPr>
                <w:b/>
                <w:sz w:val="22"/>
                <w:szCs w:val="22"/>
                <w:lang w:val="pt-BR"/>
              </w:rPr>
            </w:pPr>
            <w:r w:rsidRPr="00643B54">
              <w:rPr>
                <w:i/>
                <w:sz w:val="22"/>
                <w:szCs w:val="22"/>
                <w:lang w:val="pt-BR"/>
              </w:rPr>
              <w:t>(1)</w:t>
            </w:r>
          </w:p>
        </w:tc>
        <w:tc>
          <w:tcPr>
            <w:tcW w:w="521" w:type="pct"/>
            <w:vAlign w:val="center"/>
          </w:tcPr>
          <w:p w14:paraId="4C39CE17" w14:textId="1FA92D9B" w:rsidR="00D52E53" w:rsidRPr="00643B54" w:rsidRDefault="00D52E53" w:rsidP="000D5A9F">
            <w:pPr>
              <w:jc w:val="center"/>
              <w:rPr>
                <w:b/>
                <w:sz w:val="22"/>
                <w:szCs w:val="22"/>
                <w:lang w:val="pt-BR"/>
              </w:rPr>
            </w:pPr>
            <w:r w:rsidRPr="00643B54">
              <w:rPr>
                <w:i/>
                <w:sz w:val="22"/>
                <w:szCs w:val="22"/>
                <w:lang w:val="pt-BR"/>
              </w:rPr>
              <w:t>(2)</w:t>
            </w:r>
          </w:p>
        </w:tc>
        <w:tc>
          <w:tcPr>
            <w:tcW w:w="285" w:type="pct"/>
            <w:vAlign w:val="center"/>
          </w:tcPr>
          <w:p w14:paraId="60A41814" w14:textId="38475CE4" w:rsidR="00D52E53" w:rsidRPr="00643B54" w:rsidRDefault="00D52E53" w:rsidP="000D5A9F">
            <w:pPr>
              <w:jc w:val="center"/>
              <w:rPr>
                <w:b/>
                <w:sz w:val="22"/>
                <w:szCs w:val="22"/>
                <w:lang w:val="pt-BR"/>
              </w:rPr>
            </w:pPr>
            <w:r w:rsidRPr="00643B54">
              <w:rPr>
                <w:i/>
                <w:sz w:val="22"/>
                <w:szCs w:val="22"/>
                <w:lang w:val="pt-BR"/>
              </w:rPr>
              <w:t>(3)</w:t>
            </w:r>
          </w:p>
        </w:tc>
        <w:tc>
          <w:tcPr>
            <w:tcW w:w="327" w:type="pct"/>
            <w:vAlign w:val="center"/>
          </w:tcPr>
          <w:p w14:paraId="123C9B4C" w14:textId="24C3588B" w:rsidR="00D52E53" w:rsidRPr="00643B54" w:rsidRDefault="00D52E53" w:rsidP="000D5A9F">
            <w:pPr>
              <w:jc w:val="center"/>
              <w:rPr>
                <w:b/>
                <w:sz w:val="22"/>
                <w:szCs w:val="22"/>
                <w:lang w:val="pt-BR"/>
              </w:rPr>
            </w:pPr>
            <w:r w:rsidRPr="00643B54">
              <w:rPr>
                <w:i/>
                <w:sz w:val="22"/>
                <w:szCs w:val="22"/>
                <w:lang w:val="pt-BR"/>
              </w:rPr>
              <w:t>(4)</w:t>
            </w:r>
          </w:p>
        </w:tc>
        <w:tc>
          <w:tcPr>
            <w:tcW w:w="328" w:type="pct"/>
            <w:vAlign w:val="center"/>
          </w:tcPr>
          <w:p w14:paraId="3A1E78E5" w14:textId="75288B6F" w:rsidR="00D52E53" w:rsidRPr="00643B54" w:rsidRDefault="00D52E53" w:rsidP="000D5A9F">
            <w:pPr>
              <w:jc w:val="center"/>
              <w:rPr>
                <w:b/>
                <w:lang w:val="en-US"/>
              </w:rPr>
            </w:pPr>
            <w:r w:rsidRPr="00643B54">
              <w:rPr>
                <w:i/>
                <w:sz w:val="22"/>
                <w:szCs w:val="22"/>
                <w:lang w:val="pt-BR"/>
              </w:rPr>
              <w:t>(5)</w:t>
            </w:r>
          </w:p>
        </w:tc>
        <w:tc>
          <w:tcPr>
            <w:tcW w:w="328" w:type="pct"/>
            <w:vAlign w:val="center"/>
          </w:tcPr>
          <w:p w14:paraId="3E10AB34" w14:textId="2F7A1158" w:rsidR="00D52E53" w:rsidRPr="00643B54" w:rsidRDefault="00D52E53" w:rsidP="000D5A9F">
            <w:pPr>
              <w:jc w:val="center"/>
              <w:rPr>
                <w:b/>
              </w:rPr>
            </w:pPr>
            <w:r w:rsidRPr="00643B54">
              <w:rPr>
                <w:i/>
                <w:sz w:val="22"/>
                <w:szCs w:val="22"/>
                <w:lang w:val="pt-BR"/>
              </w:rPr>
              <w:t>(6)</w:t>
            </w:r>
          </w:p>
        </w:tc>
        <w:tc>
          <w:tcPr>
            <w:tcW w:w="328" w:type="pct"/>
            <w:vAlign w:val="center"/>
          </w:tcPr>
          <w:p w14:paraId="2084C4B5" w14:textId="78F825B9" w:rsidR="00D52E53" w:rsidRPr="00643B54" w:rsidRDefault="00D52E53" w:rsidP="000D5A9F">
            <w:pPr>
              <w:jc w:val="center"/>
              <w:rPr>
                <w:b/>
                <w:sz w:val="22"/>
                <w:szCs w:val="22"/>
                <w:lang w:val="pt-BR"/>
              </w:rPr>
            </w:pPr>
            <w:r w:rsidRPr="00643B54">
              <w:rPr>
                <w:i/>
                <w:sz w:val="22"/>
                <w:szCs w:val="22"/>
                <w:lang w:val="pt-BR"/>
              </w:rPr>
              <w:t>(7)</w:t>
            </w:r>
          </w:p>
        </w:tc>
        <w:tc>
          <w:tcPr>
            <w:tcW w:w="328" w:type="pct"/>
            <w:vAlign w:val="center"/>
          </w:tcPr>
          <w:p w14:paraId="207B0CED" w14:textId="62CC125B" w:rsidR="00D52E53" w:rsidRPr="00643B54" w:rsidRDefault="00D52E53" w:rsidP="000D5A9F">
            <w:pPr>
              <w:jc w:val="center"/>
              <w:rPr>
                <w:b/>
                <w:sz w:val="22"/>
                <w:szCs w:val="22"/>
                <w:lang w:val="pt-BR"/>
              </w:rPr>
            </w:pPr>
            <w:r w:rsidRPr="00643B54">
              <w:rPr>
                <w:i/>
                <w:sz w:val="22"/>
                <w:szCs w:val="22"/>
                <w:lang w:val="pt-BR"/>
              </w:rPr>
              <w:t>(8)</w:t>
            </w:r>
          </w:p>
        </w:tc>
        <w:tc>
          <w:tcPr>
            <w:tcW w:w="328" w:type="pct"/>
            <w:vAlign w:val="center"/>
          </w:tcPr>
          <w:p w14:paraId="2BABAA47" w14:textId="02508646" w:rsidR="00D52E53" w:rsidRPr="00643B54" w:rsidRDefault="00D52E53" w:rsidP="000D5A9F">
            <w:pPr>
              <w:jc w:val="center"/>
              <w:rPr>
                <w:b/>
                <w:sz w:val="22"/>
                <w:szCs w:val="22"/>
                <w:lang w:val="pt-BR"/>
              </w:rPr>
            </w:pPr>
            <w:r w:rsidRPr="00643B54">
              <w:rPr>
                <w:i/>
                <w:sz w:val="22"/>
                <w:szCs w:val="22"/>
                <w:lang w:val="pt-BR"/>
              </w:rPr>
              <w:t>(</w:t>
            </w:r>
            <w:r w:rsidR="000305B3" w:rsidRPr="00643B54">
              <w:rPr>
                <w:i/>
                <w:sz w:val="22"/>
                <w:szCs w:val="22"/>
                <w:lang w:val="pt-BR"/>
              </w:rPr>
              <w:t>9</w:t>
            </w:r>
            <w:r w:rsidRPr="00643B54">
              <w:rPr>
                <w:i/>
                <w:sz w:val="22"/>
                <w:szCs w:val="22"/>
                <w:lang w:val="pt-BR"/>
              </w:rPr>
              <w:t>)</w:t>
            </w:r>
          </w:p>
        </w:tc>
        <w:tc>
          <w:tcPr>
            <w:tcW w:w="328" w:type="pct"/>
            <w:vAlign w:val="center"/>
          </w:tcPr>
          <w:p w14:paraId="73B038E3" w14:textId="20C3C8E4" w:rsidR="00D52E53" w:rsidRPr="00643B54" w:rsidRDefault="00D52E53" w:rsidP="000D5A9F">
            <w:pPr>
              <w:jc w:val="center"/>
              <w:rPr>
                <w:b/>
                <w:sz w:val="22"/>
                <w:szCs w:val="22"/>
                <w:lang w:val="pt-BR"/>
              </w:rPr>
            </w:pPr>
            <w:r w:rsidRPr="00643B54">
              <w:rPr>
                <w:i/>
                <w:sz w:val="22"/>
                <w:szCs w:val="22"/>
                <w:lang w:val="pt-BR"/>
              </w:rPr>
              <w:t>(1</w:t>
            </w:r>
            <w:r w:rsidR="000305B3" w:rsidRPr="00643B54">
              <w:rPr>
                <w:i/>
                <w:sz w:val="22"/>
                <w:szCs w:val="22"/>
                <w:lang w:val="pt-BR"/>
              </w:rPr>
              <w:t>0</w:t>
            </w:r>
            <w:r w:rsidRPr="00643B54">
              <w:rPr>
                <w:i/>
                <w:sz w:val="22"/>
                <w:szCs w:val="22"/>
                <w:lang w:val="pt-BR"/>
              </w:rPr>
              <w:t>)</w:t>
            </w:r>
          </w:p>
        </w:tc>
        <w:tc>
          <w:tcPr>
            <w:tcW w:w="328" w:type="pct"/>
            <w:vAlign w:val="center"/>
          </w:tcPr>
          <w:p w14:paraId="4A83472A" w14:textId="6E58FA26" w:rsidR="00D52E53" w:rsidRPr="00643B54" w:rsidRDefault="00D52E53" w:rsidP="000D5A9F">
            <w:pPr>
              <w:jc w:val="center"/>
              <w:rPr>
                <w:b/>
                <w:sz w:val="22"/>
                <w:szCs w:val="22"/>
                <w:lang w:val="pt-BR"/>
              </w:rPr>
            </w:pPr>
            <w:r w:rsidRPr="00643B54">
              <w:rPr>
                <w:i/>
                <w:sz w:val="22"/>
                <w:szCs w:val="22"/>
                <w:lang w:val="pt-BR"/>
              </w:rPr>
              <w:t>(1</w:t>
            </w:r>
            <w:r w:rsidR="000305B3" w:rsidRPr="00643B54">
              <w:rPr>
                <w:i/>
                <w:sz w:val="22"/>
                <w:szCs w:val="22"/>
                <w:lang w:val="pt-BR"/>
              </w:rPr>
              <w:t>1</w:t>
            </w:r>
            <w:r w:rsidRPr="00643B54">
              <w:rPr>
                <w:i/>
                <w:sz w:val="22"/>
                <w:szCs w:val="22"/>
                <w:lang w:val="pt-BR"/>
              </w:rPr>
              <w:t>)</w:t>
            </w:r>
          </w:p>
        </w:tc>
        <w:tc>
          <w:tcPr>
            <w:tcW w:w="328" w:type="pct"/>
            <w:vAlign w:val="center"/>
          </w:tcPr>
          <w:p w14:paraId="294DE2E9" w14:textId="10BDBD8B" w:rsidR="00D52E53" w:rsidRPr="00643B54" w:rsidRDefault="00D52E53" w:rsidP="000D5A9F">
            <w:pPr>
              <w:jc w:val="center"/>
              <w:rPr>
                <w:b/>
                <w:sz w:val="22"/>
                <w:szCs w:val="22"/>
                <w:lang w:val="pt-BR"/>
              </w:rPr>
            </w:pPr>
            <w:r w:rsidRPr="00643B54">
              <w:rPr>
                <w:i/>
                <w:sz w:val="22"/>
                <w:szCs w:val="22"/>
                <w:lang w:val="pt-BR"/>
              </w:rPr>
              <w:t>(1</w:t>
            </w:r>
            <w:r w:rsidR="000305B3" w:rsidRPr="00643B54">
              <w:rPr>
                <w:i/>
                <w:sz w:val="22"/>
                <w:szCs w:val="22"/>
                <w:lang w:val="pt-BR"/>
              </w:rPr>
              <w:t>2</w:t>
            </w:r>
            <w:r w:rsidRPr="00643B54">
              <w:rPr>
                <w:i/>
                <w:sz w:val="22"/>
                <w:szCs w:val="22"/>
                <w:lang w:val="pt-BR"/>
              </w:rPr>
              <w:t>)</w:t>
            </w:r>
          </w:p>
        </w:tc>
        <w:tc>
          <w:tcPr>
            <w:tcW w:w="355" w:type="pct"/>
            <w:vAlign w:val="center"/>
          </w:tcPr>
          <w:p w14:paraId="2C06D784" w14:textId="2FB29230" w:rsidR="00D52E53" w:rsidRPr="00643B54" w:rsidRDefault="00D52E53" w:rsidP="000D5A9F">
            <w:pPr>
              <w:jc w:val="center"/>
              <w:rPr>
                <w:b/>
              </w:rPr>
            </w:pPr>
            <w:r w:rsidRPr="00643B54">
              <w:rPr>
                <w:i/>
                <w:sz w:val="22"/>
                <w:szCs w:val="22"/>
                <w:lang w:val="pt-BR"/>
              </w:rPr>
              <w:t>(1</w:t>
            </w:r>
            <w:r w:rsidR="000305B3" w:rsidRPr="00643B54">
              <w:rPr>
                <w:i/>
                <w:sz w:val="22"/>
                <w:szCs w:val="22"/>
                <w:lang w:val="pt-BR"/>
              </w:rPr>
              <w:t>3</w:t>
            </w:r>
            <w:r w:rsidRPr="00643B54">
              <w:rPr>
                <w:i/>
                <w:sz w:val="22"/>
                <w:szCs w:val="22"/>
                <w:lang w:val="pt-BR"/>
              </w:rPr>
              <w:t>)</w:t>
            </w:r>
          </w:p>
        </w:tc>
        <w:tc>
          <w:tcPr>
            <w:tcW w:w="328" w:type="pct"/>
            <w:vAlign w:val="center"/>
          </w:tcPr>
          <w:p w14:paraId="1D86B8C0" w14:textId="1EDE1A8D" w:rsidR="00D52E53" w:rsidRPr="00643B54" w:rsidRDefault="00D52E53" w:rsidP="000D5A9F">
            <w:pPr>
              <w:jc w:val="center"/>
              <w:rPr>
                <w:b/>
                <w:sz w:val="22"/>
                <w:szCs w:val="22"/>
                <w:lang w:val="pt-BR"/>
              </w:rPr>
            </w:pPr>
            <w:r w:rsidRPr="00643B54">
              <w:rPr>
                <w:i/>
                <w:sz w:val="22"/>
                <w:szCs w:val="22"/>
                <w:lang w:val="pt-BR"/>
              </w:rPr>
              <w:t>(1</w:t>
            </w:r>
            <w:r w:rsidR="000305B3" w:rsidRPr="00643B54">
              <w:rPr>
                <w:i/>
                <w:sz w:val="22"/>
                <w:szCs w:val="22"/>
                <w:lang w:val="pt-BR"/>
              </w:rPr>
              <w:t>4</w:t>
            </w:r>
            <w:r w:rsidRPr="00643B54">
              <w:rPr>
                <w:i/>
                <w:sz w:val="22"/>
                <w:szCs w:val="22"/>
                <w:lang w:val="pt-BR"/>
              </w:rPr>
              <w:t>)</w:t>
            </w:r>
          </w:p>
        </w:tc>
        <w:tc>
          <w:tcPr>
            <w:tcW w:w="330" w:type="pct"/>
            <w:vAlign w:val="center"/>
          </w:tcPr>
          <w:p w14:paraId="546A5067" w14:textId="1744954A" w:rsidR="00D52E53" w:rsidRPr="00643B54" w:rsidRDefault="00D52E53" w:rsidP="000D5A9F">
            <w:pPr>
              <w:jc w:val="center"/>
              <w:rPr>
                <w:b/>
                <w:sz w:val="22"/>
                <w:szCs w:val="22"/>
                <w:lang w:val="pt-BR"/>
              </w:rPr>
            </w:pPr>
            <w:r w:rsidRPr="00643B54">
              <w:rPr>
                <w:i/>
                <w:sz w:val="22"/>
                <w:szCs w:val="22"/>
                <w:lang w:val="pt-BR"/>
              </w:rPr>
              <w:t>(1</w:t>
            </w:r>
            <w:r w:rsidR="000305B3" w:rsidRPr="00643B54">
              <w:rPr>
                <w:i/>
                <w:sz w:val="22"/>
                <w:szCs w:val="22"/>
                <w:lang w:val="pt-BR"/>
              </w:rPr>
              <w:t>5</w:t>
            </w:r>
            <w:r w:rsidRPr="00643B54">
              <w:rPr>
                <w:i/>
                <w:sz w:val="22"/>
                <w:szCs w:val="22"/>
                <w:lang w:val="pt-BR"/>
              </w:rPr>
              <w:t>)</w:t>
            </w:r>
          </w:p>
        </w:tc>
      </w:tr>
      <w:tr w:rsidR="00D52E53" w:rsidRPr="00643B54" w14:paraId="2311CE5D" w14:textId="77777777" w:rsidTr="0051246A">
        <w:tc>
          <w:tcPr>
            <w:tcW w:w="5000" w:type="pct"/>
            <w:gridSpan w:val="15"/>
          </w:tcPr>
          <w:p w14:paraId="0C7296DA" w14:textId="37EFE1D7" w:rsidR="00D52E53" w:rsidRPr="00643B54" w:rsidRDefault="00D52E53" w:rsidP="000D5A9F">
            <w:pPr>
              <w:rPr>
                <w:b/>
                <w:sz w:val="22"/>
                <w:szCs w:val="22"/>
                <w:lang w:val="pt-BR"/>
              </w:rPr>
            </w:pPr>
            <w:r w:rsidRPr="00643B54">
              <w:rPr>
                <w:b/>
                <w:sz w:val="22"/>
                <w:szCs w:val="22"/>
                <w:lang w:val="pt-BR"/>
              </w:rPr>
              <w:t xml:space="preserve">I. </w:t>
            </w:r>
            <w:r w:rsidR="004D2725" w:rsidRPr="00643B54">
              <w:rPr>
                <w:b/>
                <w:sz w:val="22"/>
                <w:szCs w:val="22"/>
                <w:lang w:val="pt-BR"/>
              </w:rPr>
              <w:t xml:space="preserve">CA </w:t>
            </w:r>
            <w:r w:rsidR="00C45025" w:rsidRPr="00643B54">
              <w:rPr>
                <w:b/>
                <w:sz w:val="22"/>
                <w:szCs w:val="22"/>
                <w:lang w:val="pt-BR"/>
              </w:rPr>
              <w:t>BỆNH</w:t>
            </w:r>
            <w:r w:rsidRPr="00643B54">
              <w:rPr>
                <w:b/>
                <w:sz w:val="22"/>
                <w:szCs w:val="22"/>
                <w:lang w:val="pt-BR"/>
              </w:rPr>
              <w:t xml:space="preserve"> XÁC ĐỊNH</w:t>
            </w:r>
          </w:p>
        </w:tc>
      </w:tr>
      <w:tr w:rsidR="00D52E53" w:rsidRPr="00643B54" w14:paraId="1037B22D" w14:textId="77777777" w:rsidTr="00D52E53">
        <w:tc>
          <w:tcPr>
            <w:tcW w:w="229" w:type="pct"/>
          </w:tcPr>
          <w:p w14:paraId="7D267CDB" w14:textId="77777777" w:rsidR="00D52E53" w:rsidRPr="00643B54" w:rsidRDefault="00D52E53" w:rsidP="000D5A9F">
            <w:pPr>
              <w:jc w:val="center"/>
              <w:rPr>
                <w:b/>
                <w:sz w:val="22"/>
                <w:szCs w:val="22"/>
                <w:lang w:val="pt-BR"/>
              </w:rPr>
            </w:pPr>
          </w:p>
        </w:tc>
        <w:tc>
          <w:tcPr>
            <w:tcW w:w="521" w:type="pct"/>
          </w:tcPr>
          <w:p w14:paraId="4890CACE" w14:textId="77777777" w:rsidR="00D52E53" w:rsidRPr="00643B54" w:rsidRDefault="00D52E53" w:rsidP="000D5A9F">
            <w:pPr>
              <w:jc w:val="center"/>
              <w:rPr>
                <w:b/>
                <w:sz w:val="22"/>
                <w:szCs w:val="22"/>
                <w:lang w:val="pt-BR"/>
              </w:rPr>
            </w:pPr>
          </w:p>
        </w:tc>
        <w:tc>
          <w:tcPr>
            <w:tcW w:w="285" w:type="pct"/>
          </w:tcPr>
          <w:p w14:paraId="75C11461" w14:textId="77777777" w:rsidR="00D52E53" w:rsidRPr="00643B54" w:rsidRDefault="00D52E53" w:rsidP="000D5A9F">
            <w:pPr>
              <w:jc w:val="center"/>
              <w:rPr>
                <w:b/>
                <w:sz w:val="22"/>
                <w:szCs w:val="22"/>
                <w:lang w:val="pt-BR"/>
              </w:rPr>
            </w:pPr>
          </w:p>
        </w:tc>
        <w:tc>
          <w:tcPr>
            <w:tcW w:w="327" w:type="pct"/>
          </w:tcPr>
          <w:p w14:paraId="0B37BB63" w14:textId="77777777" w:rsidR="00D52E53" w:rsidRPr="00643B54" w:rsidRDefault="00D52E53" w:rsidP="000D5A9F">
            <w:pPr>
              <w:jc w:val="center"/>
              <w:rPr>
                <w:b/>
                <w:sz w:val="22"/>
                <w:szCs w:val="22"/>
                <w:lang w:val="pt-BR"/>
              </w:rPr>
            </w:pPr>
          </w:p>
        </w:tc>
        <w:tc>
          <w:tcPr>
            <w:tcW w:w="328" w:type="pct"/>
          </w:tcPr>
          <w:p w14:paraId="741C790A" w14:textId="77777777" w:rsidR="00D52E53" w:rsidRPr="00643B54" w:rsidRDefault="00D52E53" w:rsidP="000D5A9F">
            <w:pPr>
              <w:jc w:val="center"/>
              <w:rPr>
                <w:b/>
                <w:sz w:val="22"/>
                <w:szCs w:val="22"/>
                <w:lang w:val="pt-BR"/>
              </w:rPr>
            </w:pPr>
          </w:p>
        </w:tc>
        <w:tc>
          <w:tcPr>
            <w:tcW w:w="328" w:type="pct"/>
          </w:tcPr>
          <w:p w14:paraId="035C57B1" w14:textId="77777777" w:rsidR="00D52E53" w:rsidRPr="00643B54" w:rsidRDefault="00D52E53" w:rsidP="000D5A9F">
            <w:pPr>
              <w:jc w:val="center"/>
              <w:rPr>
                <w:b/>
                <w:sz w:val="22"/>
                <w:szCs w:val="22"/>
                <w:lang w:val="pt-BR"/>
              </w:rPr>
            </w:pPr>
          </w:p>
        </w:tc>
        <w:tc>
          <w:tcPr>
            <w:tcW w:w="328" w:type="pct"/>
          </w:tcPr>
          <w:p w14:paraId="089CD9E0" w14:textId="77777777" w:rsidR="00D52E53" w:rsidRPr="00643B54" w:rsidRDefault="00D52E53" w:rsidP="000D5A9F">
            <w:pPr>
              <w:jc w:val="center"/>
              <w:rPr>
                <w:b/>
                <w:sz w:val="22"/>
                <w:szCs w:val="22"/>
                <w:lang w:val="pt-BR"/>
              </w:rPr>
            </w:pPr>
          </w:p>
        </w:tc>
        <w:tc>
          <w:tcPr>
            <w:tcW w:w="328" w:type="pct"/>
          </w:tcPr>
          <w:p w14:paraId="045F1F2D" w14:textId="77777777" w:rsidR="00D52E53" w:rsidRPr="00643B54" w:rsidRDefault="00D52E53" w:rsidP="000D5A9F">
            <w:pPr>
              <w:jc w:val="center"/>
              <w:rPr>
                <w:b/>
                <w:sz w:val="22"/>
                <w:szCs w:val="22"/>
                <w:lang w:val="pt-BR"/>
              </w:rPr>
            </w:pPr>
          </w:p>
        </w:tc>
        <w:tc>
          <w:tcPr>
            <w:tcW w:w="328" w:type="pct"/>
          </w:tcPr>
          <w:p w14:paraId="503BA8AF" w14:textId="77777777" w:rsidR="00D52E53" w:rsidRPr="00643B54" w:rsidRDefault="00D52E53" w:rsidP="000D5A9F">
            <w:pPr>
              <w:jc w:val="center"/>
              <w:rPr>
                <w:b/>
                <w:sz w:val="22"/>
                <w:szCs w:val="22"/>
                <w:lang w:val="pt-BR"/>
              </w:rPr>
            </w:pPr>
          </w:p>
        </w:tc>
        <w:tc>
          <w:tcPr>
            <w:tcW w:w="328" w:type="pct"/>
          </w:tcPr>
          <w:p w14:paraId="1BC32947" w14:textId="77777777" w:rsidR="00D52E53" w:rsidRPr="00643B54" w:rsidRDefault="00D52E53" w:rsidP="000D5A9F">
            <w:pPr>
              <w:jc w:val="center"/>
              <w:rPr>
                <w:b/>
                <w:sz w:val="22"/>
                <w:szCs w:val="22"/>
                <w:lang w:val="pt-BR"/>
              </w:rPr>
            </w:pPr>
          </w:p>
        </w:tc>
        <w:tc>
          <w:tcPr>
            <w:tcW w:w="328" w:type="pct"/>
          </w:tcPr>
          <w:p w14:paraId="29134B42" w14:textId="77777777" w:rsidR="00D52E53" w:rsidRPr="00643B54" w:rsidRDefault="00D52E53" w:rsidP="000D5A9F">
            <w:pPr>
              <w:jc w:val="center"/>
              <w:rPr>
                <w:b/>
                <w:sz w:val="22"/>
                <w:szCs w:val="22"/>
                <w:lang w:val="pt-BR"/>
              </w:rPr>
            </w:pPr>
          </w:p>
        </w:tc>
        <w:tc>
          <w:tcPr>
            <w:tcW w:w="328" w:type="pct"/>
          </w:tcPr>
          <w:p w14:paraId="643ADADF" w14:textId="77777777" w:rsidR="00D52E53" w:rsidRPr="00643B54" w:rsidRDefault="00D52E53" w:rsidP="000D5A9F">
            <w:pPr>
              <w:jc w:val="center"/>
              <w:rPr>
                <w:b/>
                <w:sz w:val="22"/>
                <w:szCs w:val="22"/>
                <w:lang w:val="pt-BR"/>
              </w:rPr>
            </w:pPr>
          </w:p>
        </w:tc>
        <w:tc>
          <w:tcPr>
            <w:tcW w:w="355" w:type="pct"/>
          </w:tcPr>
          <w:p w14:paraId="40EB8A2F" w14:textId="77777777" w:rsidR="00D52E53" w:rsidRPr="00643B54" w:rsidRDefault="00D52E53" w:rsidP="000D5A9F">
            <w:pPr>
              <w:jc w:val="center"/>
              <w:rPr>
                <w:b/>
                <w:sz w:val="22"/>
                <w:szCs w:val="22"/>
                <w:lang w:val="pt-BR"/>
              </w:rPr>
            </w:pPr>
          </w:p>
        </w:tc>
        <w:tc>
          <w:tcPr>
            <w:tcW w:w="328" w:type="pct"/>
          </w:tcPr>
          <w:p w14:paraId="2720F981" w14:textId="77777777" w:rsidR="00D52E53" w:rsidRPr="00643B54" w:rsidRDefault="00D52E53" w:rsidP="000D5A9F">
            <w:pPr>
              <w:jc w:val="center"/>
              <w:rPr>
                <w:b/>
                <w:sz w:val="22"/>
                <w:szCs w:val="22"/>
                <w:lang w:val="pt-BR"/>
              </w:rPr>
            </w:pPr>
          </w:p>
        </w:tc>
        <w:tc>
          <w:tcPr>
            <w:tcW w:w="330" w:type="pct"/>
          </w:tcPr>
          <w:p w14:paraId="371087D4" w14:textId="77777777" w:rsidR="00D52E53" w:rsidRPr="00643B54" w:rsidRDefault="00D52E53" w:rsidP="000D5A9F">
            <w:pPr>
              <w:jc w:val="center"/>
              <w:rPr>
                <w:b/>
                <w:sz w:val="22"/>
                <w:szCs w:val="22"/>
                <w:lang w:val="pt-BR"/>
              </w:rPr>
            </w:pPr>
          </w:p>
        </w:tc>
      </w:tr>
      <w:tr w:rsidR="00D52E53" w:rsidRPr="00643B54" w14:paraId="6565EEFC" w14:textId="77777777" w:rsidTr="00D52E53">
        <w:tc>
          <w:tcPr>
            <w:tcW w:w="229" w:type="pct"/>
          </w:tcPr>
          <w:p w14:paraId="43BB19E0" w14:textId="77777777" w:rsidR="00D52E53" w:rsidRPr="00643B54" w:rsidRDefault="00D52E53" w:rsidP="000D5A9F">
            <w:pPr>
              <w:jc w:val="center"/>
              <w:rPr>
                <w:b/>
                <w:sz w:val="22"/>
                <w:szCs w:val="22"/>
                <w:lang w:val="pt-BR"/>
              </w:rPr>
            </w:pPr>
          </w:p>
        </w:tc>
        <w:tc>
          <w:tcPr>
            <w:tcW w:w="521" w:type="pct"/>
          </w:tcPr>
          <w:p w14:paraId="7BDC82AF" w14:textId="77777777" w:rsidR="00D52E53" w:rsidRPr="00643B54" w:rsidRDefault="00D52E53" w:rsidP="000D5A9F">
            <w:pPr>
              <w:jc w:val="center"/>
              <w:rPr>
                <w:b/>
                <w:sz w:val="22"/>
                <w:szCs w:val="22"/>
                <w:lang w:val="pt-BR"/>
              </w:rPr>
            </w:pPr>
          </w:p>
        </w:tc>
        <w:tc>
          <w:tcPr>
            <w:tcW w:w="285" w:type="pct"/>
          </w:tcPr>
          <w:p w14:paraId="558E6B62" w14:textId="77777777" w:rsidR="00D52E53" w:rsidRPr="00643B54" w:rsidRDefault="00D52E53" w:rsidP="000D5A9F">
            <w:pPr>
              <w:jc w:val="center"/>
              <w:rPr>
                <w:b/>
                <w:sz w:val="22"/>
                <w:szCs w:val="22"/>
                <w:lang w:val="pt-BR"/>
              </w:rPr>
            </w:pPr>
          </w:p>
        </w:tc>
        <w:tc>
          <w:tcPr>
            <w:tcW w:w="327" w:type="pct"/>
          </w:tcPr>
          <w:p w14:paraId="53BA7986" w14:textId="77777777" w:rsidR="00D52E53" w:rsidRPr="00643B54" w:rsidRDefault="00D52E53" w:rsidP="000D5A9F">
            <w:pPr>
              <w:jc w:val="center"/>
              <w:rPr>
                <w:b/>
                <w:sz w:val="22"/>
                <w:szCs w:val="22"/>
                <w:lang w:val="pt-BR"/>
              </w:rPr>
            </w:pPr>
          </w:p>
        </w:tc>
        <w:tc>
          <w:tcPr>
            <w:tcW w:w="328" w:type="pct"/>
          </w:tcPr>
          <w:p w14:paraId="33D4EB3D" w14:textId="77777777" w:rsidR="00D52E53" w:rsidRPr="00643B54" w:rsidRDefault="00D52E53" w:rsidP="000D5A9F">
            <w:pPr>
              <w:jc w:val="center"/>
              <w:rPr>
                <w:b/>
                <w:sz w:val="22"/>
                <w:szCs w:val="22"/>
                <w:lang w:val="pt-BR"/>
              </w:rPr>
            </w:pPr>
          </w:p>
        </w:tc>
        <w:tc>
          <w:tcPr>
            <w:tcW w:w="328" w:type="pct"/>
          </w:tcPr>
          <w:p w14:paraId="0A5149AC" w14:textId="77777777" w:rsidR="00D52E53" w:rsidRPr="00643B54" w:rsidRDefault="00D52E53" w:rsidP="000D5A9F">
            <w:pPr>
              <w:jc w:val="center"/>
              <w:rPr>
                <w:b/>
                <w:sz w:val="22"/>
                <w:szCs w:val="22"/>
                <w:lang w:val="pt-BR"/>
              </w:rPr>
            </w:pPr>
          </w:p>
        </w:tc>
        <w:tc>
          <w:tcPr>
            <w:tcW w:w="328" w:type="pct"/>
          </w:tcPr>
          <w:p w14:paraId="6B83FC09" w14:textId="77777777" w:rsidR="00D52E53" w:rsidRPr="00643B54" w:rsidRDefault="00D52E53" w:rsidP="000D5A9F">
            <w:pPr>
              <w:jc w:val="center"/>
              <w:rPr>
                <w:b/>
                <w:sz w:val="22"/>
                <w:szCs w:val="22"/>
                <w:lang w:val="pt-BR"/>
              </w:rPr>
            </w:pPr>
          </w:p>
        </w:tc>
        <w:tc>
          <w:tcPr>
            <w:tcW w:w="328" w:type="pct"/>
          </w:tcPr>
          <w:p w14:paraId="4168DA15" w14:textId="77777777" w:rsidR="00D52E53" w:rsidRPr="00643B54" w:rsidRDefault="00D52E53" w:rsidP="000D5A9F">
            <w:pPr>
              <w:jc w:val="center"/>
              <w:rPr>
                <w:b/>
                <w:sz w:val="22"/>
                <w:szCs w:val="22"/>
                <w:lang w:val="pt-BR"/>
              </w:rPr>
            </w:pPr>
          </w:p>
        </w:tc>
        <w:tc>
          <w:tcPr>
            <w:tcW w:w="328" w:type="pct"/>
          </w:tcPr>
          <w:p w14:paraId="6E83385C" w14:textId="77777777" w:rsidR="00D52E53" w:rsidRPr="00643B54" w:rsidRDefault="00D52E53" w:rsidP="000D5A9F">
            <w:pPr>
              <w:jc w:val="center"/>
              <w:rPr>
                <w:b/>
                <w:sz w:val="22"/>
                <w:szCs w:val="22"/>
                <w:lang w:val="pt-BR"/>
              </w:rPr>
            </w:pPr>
          </w:p>
        </w:tc>
        <w:tc>
          <w:tcPr>
            <w:tcW w:w="328" w:type="pct"/>
          </w:tcPr>
          <w:p w14:paraId="3B160E5E" w14:textId="77777777" w:rsidR="00D52E53" w:rsidRPr="00643B54" w:rsidRDefault="00D52E53" w:rsidP="000D5A9F">
            <w:pPr>
              <w:jc w:val="center"/>
              <w:rPr>
                <w:b/>
                <w:sz w:val="22"/>
                <w:szCs w:val="22"/>
                <w:lang w:val="pt-BR"/>
              </w:rPr>
            </w:pPr>
          </w:p>
        </w:tc>
        <w:tc>
          <w:tcPr>
            <w:tcW w:w="328" w:type="pct"/>
          </w:tcPr>
          <w:p w14:paraId="58320A2F" w14:textId="77777777" w:rsidR="00D52E53" w:rsidRPr="00643B54" w:rsidRDefault="00D52E53" w:rsidP="000D5A9F">
            <w:pPr>
              <w:jc w:val="center"/>
              <w:rPr>
                <w:b/>
                <w:sz w:val="22"/>
                <w:szCs w:val="22"/>
                <w:lang w:val="pt-BR"/>
              </w:rPr>
            </w:pPr>
          </w:p>
        </w:tc>
        <w:tc>
          <w:tcPr>
            <w:tcW w:w="328" w:type="pct"/>
          </w:tcPr>
          <w:p w14:paraId="12BD8558" w14:textId="77777777" w:rsidR="00D52E53" w:rsidRPr="00643B54" w:rsidRDefault="00D52E53" w:rsidP="000D5A9F">
            <w:pPr>
              <w:jc w:val="center"/>
              <w:rPr>
                <w:b/>
                <w:sz w:val="22"/>
                <w:szCs w:val="22"/>
                <w:lang w:val="pt-BR"/>
              </w:rPr>
            </w:pPr>
          </w:p>
        </w:tc>
        <w:tc>
          <w:tcPr>
            <w:tcW w:w="355" w:type="pct"/>
          </w:tcPr>
          <w:p w14:paraId="0BB13366" w14:textId="77777777" w:rsidR="00D52E53" w:rsidRPr="00643B54" w:rsidRDefault="00D52E53" w:rsidP="000D5A9F">
            <w:pPr>
              <w:jc w:val="center"/>
              <w:rPr>
                <w:b/>
                <w:sz w:val="22"/>
                <w:szCs w:val="22"/>
                <w:lang w:val="pt-BR"/>
              </w:rPr>
            </w:pPr>
          </w:p>
        </w:tc>
        <w:tc>
          <w:tcPr>
            <w:tcW w:w="328" w:type="pct"/>
          </w:tcPr>
          <w:p w14:paraId="280D8CE6" w14:textId="77777777" w:rsidR="00D52E53" w:rsidRPr="00643B54" w:rsidRDefault="00D52E53" w:rsidP="000D5A9F">
            <w:pPr>
              <w:jc w:val="center"/>
              <w:rPr>
                <w:b/>
                <w:sz w:val="22"/>
                <w:szCs w:val="22"/>
                <w:lang w:val="pt-BR"/>
              </w:rPr>
            </w:pPr>
          </w:p>
        </w:tc>
        <w:tc>
          <w:tcPr>
            <w:tcW w:w="330" w:type="pct"/>
          </w:tcPr>
          <w:p w14:paraId="2AE319EA" w14:textId="77777777" w:rsidR="00D52E53" w:rsidRPr="00643B54" w:rsidRDefault="00D52E53" w:rsidP="000D5A9F">
            <w:pPr>
              <w:jc w:val="center"/>
              <w:rPr>
                <w:b/>
                <w:sz w:val="22"/>
                <w:szCs w:val="22"/>
                <w:lang w:val="pt-BR"/>
              </w:rPr>
            </w:pPr>
          </w:p>
        </w:tc>
      </w:tr>
      <w:tr w:rsidR="00D52E53" w:rsidRPr="00643B54" w14:paraId="74D191DA" w14:textId="77777777" w:rsidTr="0051246A">
        <w:tc>
          <w:tcPr>
            <w:tcW w:w="5000" w:type="pct"/>
            <w:gridSpan w:val="15"/>
          </w:tcPr>
          <w:p w14:paraId="128E369B" w14:textId="0B940DBB" w:rsidR="00D52E53" w:rsidRPr="00643B54" w:rsidRDefault="00D52E53" w:rsidP="000D5A9F">
            <w:pPr>
              <w:rPr>
                <w:b/>
                <w:sz w:val="22"/>
                <w:szCs w:val="22"/>
                <w:lang w:val="pt-BR"/>
              </w:rPr>
            </w:pPr>
            <w:r w:rsidRPr="00643B54">
              <w:rPr>
                <w:b/>
                <w:sz w:val="22"/>
                <w:szCs w:val="22"/>
                <w:lang w:val="pt-BR"/>
              </w:rPr>
              <w:t xml:space="preserve">II. </w:t>
            </w:r>
            <w:r w:rsidR="004D2725" w:rsidRPr="00643B54">
              <w:rPr>
                <w:b/>
                <w:sz w:val="22"/>
                <w:szCs w:val="22"/>
                <w:lang w:val="pt-BR"/>
              </w:rPr>
              <w:t xml:space="preserve">CA </w:t>
            </w:r>
            <w:r w:rsidR="00C45025" w:rsidRPr="00643B54">
              <w:rPr>
                <w:b/>
                <w:sz w:val="22"/>
                <w:szCs w:val="22"/>
                <w:lang w:val="pt-BR"/>
              </w:rPr>
              <w:t>BỆNH</w:t>
            </w:r>
            <w:r w:rsidRPr="00643B54">
              <w:rPr>
                <w:b/>
                <w:sz w:val="22"/>
                <w:szCs w:val="22"/>
                <w:lang w:val="pt-BR"/>
              </w:rPr>
              <w:t xml:space="preserve"> NGHI NGỜ</w:t>
            </w:r>
          </w:p>
        </w:tc>
      </w:tr>
      <w:tr w:rsidR="00D52E53" w:rsidRPr="00643B54" w14:paraId="5EA0FB27" w14:textId="77777777" w:rsidTr="00D52E53">
        <w:tc>
          <w:tcPr>
            <w:tcW w:w="229" w:type="pct"/>
          </w:tcPr>
          <w:p w14:paraId="26D54538" w14:textId="77777777" w:rsidR="00D52E53" w:rsidRPr="00643B54" w:rsidRDefault="00D52E53" w:rsidP="000D5A9F">
            <w:pPr>
              <w:jc w:val="center"/>
              <w:rPr>
                <w:b/>
                <w:sz w:val="22"/>
                <w:szCs w:val="22"/>
                <w:lang w:val="pt-BR"/>
              </w:rPr>
            </w:pPr>
          </w:p>
        </w:tc>
        <w:tc>
          <w:tcPr>
            <w:tcW w:w="521" w:type="pct"/>
          </w:tcPr>
          <w:p w14:paraId="5ECD33E8" w14:textId="77777777" w:rsidR="00D52E53" w:rsidRPr="00643B54" w:rsidRDefault="00D52E53" w:rsidP="000D5A9F">
            <w:pPr>
              <w:jc w:val="center"/>
              <w:rPr>
                <w:b/>
                <w:sz w:val="22"/>
                <w:szCs w:val="22"/>
                <w:lang w:val="pt-BR"/>
              </w:rPr>
            </w:pPr>
          </w:p>
        </w:tc>
        <w:tc>
          <w:tcPr>
            <w:tcW w:w="285" w:type="pct"/>
          </w:tcPr>
          <w:p w14:paraId="014D3ED3" w14:textId="77777777" w:rsidR="00D52E53" w:rsidRPr="00643B54" w:rsidRDefault="00D52E53" w:rsidP="000D5A9F">
            <w:pPr>
              <w:jc w:val="center"/>
              <w:rPr>
                <w:b/>
                <w:sz w:val="22"/>
                <w:szCs w:val="22"/>
                <w:lang w:val="pt-BR"/>
              </w:rPr>
            </w:pPr>
          </w:p>
        </w:tc>
        <w:tc>
          <w:tcPr>
            <w:tcW w:w="327" w:type="pct"/>
          </w:tcPr>
          <w:p w14:paraId="0B6FDB94" w14:textId="77777777" w:rsidR="00D52E53" w:rsidRPr="00643B54" w:rsidRDefault="00D52E53" w:rsidP="000D5A9F">
            <w:pPr>
              <w:jc w:val="center"/>
              <w:rPr>
                <w:b/>
                <w:sz w:val="22"/>
                <w:szCs w:val="22"/>
                <w:lang w:val="pt-BR"/>
              </w:rPr>
            </w:pPr>
          </w:p>
        </w:tc>
        <w:tc>
          <w:tcPr>
            <w:tcW w:w="328" w:type="pct"/>
          </w:tcPr>
          <w:p w14:paraId="5D4775B6" w14:textId="77777777" w:rsidR="00D52E53" w:rsidRPr="00643B54" w:rsidRDefault="00D52E53" w:rsidP="000D5A9F">
            <w:pPr>
              <w:jc w:val="center"/>
              <w:rPr>
                <w:b/>
                <w:sz w:val="22"/>
                <w:szCs w:val="22"/>
                <w:lang w:val="pt-BR"/>
              </w:rPr>
            </w:pPr>
          </w:p>
        </w:tc>
        <w:tc>
          <w:tcPr>
            <w:tcW w:w="328" w:type="pct"/>
          </w:tcPr>
          <w:p w14:paraId="197BAE42" w14:textId="77777777" w:rsidR="00D52E53" w:rsidRPr="00643B54" w:rsidRDefault="00D52E53" w:rsidP="000D5A9F">
            <w:pPr>
              <w:jc w:val="center"/>
              <w:rPr>
                <w:b/>
                <w:sz w:val="22"/>
                <w:szCs w:val="22"/>
                <w:lang w:val="pt-BR"/>
              </w:rPr>
            </w:pPr>
          </w:p>
        </w:tc>
        <w:tc>
          <w:tcPr>
            <w:tcW w:w="328" w:type="pct"/>
          </w:tcPr>
          <w:p w14:paraId="38D8E1C2" w14:textId="77777777" w:rsidR="00D52E53" w:rsidRPr="00643B54" w:rsidRDefault="00D52E53" w:rsidP="000D5A9F">
            <w:pPr>
              <w:jc w:val="center"/>
              <w:rPr>
                <w:b/>
                <w:sz w:val="22"/>
                <w:szCs w:val="22"/>
                <w:lang w:val="pt-BR"/>
              </w:rPr>
            </w:pPr>
          </w:p>
        </w:tc>
        <w:tc>
          <w:tcPr>
            <w:tcW w:w="328" w:type="pct"/>
          </w:tcPr>
          <w:p w14:paraId="7359A9C3" w14:textId="77777777" w:rsidR="00D52E53" w:rsidRPr="00643B54" w:rsidRDefault="00D52E53" w:rsidP="000D5A9F">
            <w:pPr>
              <w:jc w:val="center"/>
              <w:rPr>
                <w:b/>
                <w:sz w:val="22"/>
                <w:szCs w:val="22"/>
                <w:lang w:val="pt-BR"/>
              </w:rPr>
            </w:pPr>
          </w:p>
        </w:tc>
        <w:tc>
          <w:tcPr>
            <w:tcW w:w="328" w:type="pct"/>
          </w:tcPr>
          <w:p w14:paraId="51D29952" w14:textId="77777777" w:rsidR="00D52E53" w:rsidRPr="00643B54" w:rsidRDefault="00D52E53" w:rsidP="000D5A9F">
            <w:pPr>
              <w:jc w:val="center"/>
              <w:rPr>
                <w:b/>
                <w:sz w:val="22"/>
                <w:szCs w:val="22"/>
                <w:lang w:val="pt-BR"/>
              </w:rPr>
            </w:pPr>
          </w:p>
        </w:tc>
        <w:tc>
          <w:tcPr>
            <w:tcW w:w="328" w:type="pct"/>
          </w:tcPr>
          <w:p w14:paraId="1750C5D1" w14:textId="77777777" w:rsidR="00D52E53" w:rsidRPr="00643B54" w:rsidRDefault="00D52E53" w:rsidP="000D5A9F">
            <w:pPr>
              <w:jc w:val="center"/>
              <w:rPr>
                <w:b/>
                <w:sz w:val="22"/>
                <w:szCs w:val="22"/>
                <w:lang w:val="pt-BR"/>
              </w:rPr>
            </w:pPr>
          </w:p>
        </w:tc>
        <w:tc>
          <w:tcPr>
            <w:tcW w:w="328" w:type="pct"/>
          </w:tcPr>
          <w:p w14:paraId="10C1B367" w14:textId="77777777" w:rsidR="00D52E53" w:rsidRPr="00643B54" w:rsidRDefault="00D52E53" w:rsidP="000D5A9F">
            <w:pPr>
              <w:jc w:val="center"/>
              <w:rPr>
                <w:b/>
                <w:sz w:val="22"/>
                <w:szCs w:val="22"/>
                <w:lang w:val="pt-BR"/>
              </w:rPr>
            </w:pPr>
          </w:p>
        </w:tc>
        <w:tc>
          <w:tcPr>
            <w:tcW w:w="328" w:type="pct"/>
          </w:tcPr>
          <w:p w14:paraId="720C2D0A" w14:textId="77777777" w:rsidR="00D52E53" w:rsidRPr="00643B54" w:rsidRDefault="00D52E53" w:rsidP="000D5A9F">
            <w:pPr>
              <w:jc w:val="center"/>
              <w:rPr>
                <w:b/>
                <w:sz w:val="22"/>
                <w:szCs w:val="22"/>
                <w:lang w:val="pt-BR"/>
              </w:rPr>
            </w:pPr>
          </w:p>
        </w:tc>
        <w:tc>
          <w:tcPr>
            <w:tcW w:w="355" w:type="pct"/>
          </w:tcPr>
          <w:p w14:paraId="5828C26E" w14:textId="77777777" w:rsidR="00D52E53" w:rsidRPr="00643B54" w:rsidRDefault="00D52E53" w:rsidP="000D5A9F">
            <w:pPr>
              <w:jc w:val="center"/>
              <w:rPr>
                <w:b/>
                <w:sz w:val="22"/>
                <w:szCs w:val="22"/>
                <w:lang w:val="pt-BR"/>
              </w:rPr>
            </w:pPr>
          </w:p>
        </w:tc>
        <w:tc>
          <w:tcPr>
            <w:tcW w:w="328" w:type="pct"/>
          </w:tcPr>
          <w:p w14:paraId="2EB7E215" w14:textId="77777777" w:rsidR="00D52E53" w:rsidRPr="00643B54" w:rsidRDefault="00D52E53" w:rsidP="000D5A9F">
            <w:pPr>
              <w:jc w:val="center"/>
              <w:rPr>
                <w:b/>
                <w:sz w:val="22"/>
                <w:szCs w:val="22"/>
                <w:lang w:val="pt-BR"/>
              </w:rPr>
            </w:pPr>
          </w:p>
        </w:tc>
        <w:tc>
          <w:tcPr>
            <w:tcW w:w="330" w:type="pct"/>
          </w:tcPr>
          <w:p w14:paraId="5F691D96" w14:textId="77777777" w:rsidR="00D52E53" w:rsidRPr="00643B54" w:rsidRDefault="00D52E53" w:rsidP="000D5A9F">
            <w:pPr>
              <w:jc w:val="center"/>
              <w:rPr>
                <w:b/>
                <w:sz w:val="22"/>
                <w:szCs w:val="22"/>
                <w:lang w:val="pt-BR"/>
              </w:rPr>
            </w:pPr>
          </w:p>
        </w:tc>
      </w:tr>
      <w:tr w:rsidR="00D52E53" w:rsidRPr="00643B54" w14:paraId="15D1D69D" w14:textId="77777777" w:rsidTr="00D52E53">
        <w:tc>
          <w:tcPr>
            <w:tcW w:w="229" w:type="pct"/>
          </w:tcPr>
          <w:p w14:paraId="60CFE414" w14:textId="77777777" w:rsidR="00D52E53" w:rsidRPr="00643B54" w:rsidRDefault="00D52E53" w:rsidP="000D5A9F">
            <w:pPr>
              <w:jc w:val="center"/>
              <w:rPr>
                <w:b/>
                <w:sz w:val="22"/>
                <w:szCs w:val="22"/>
                <w:lang w:val="pt-BR"/>
              </w:rPr>
            </w:pPr>
          </w:p>
        </w:tc>
        <w:tc>
          <w:tcPr>
            <w:tcW w:w="521" w:type="pct"/>
          </w:tcPr>
          <w:p w14:paraId="226DB619" w14:textId="77777777" w:rsidR="00D52E53" w:rsidRPr="00643B54" w:rsidRDefault="00D52E53" w:rsidP="000D5A9F">
            <w:pPr>
              <w:jc w:val="center"/>
              <w:rPr>
                <w:b/>
                <w:sz w:val="22"/>
                <w:szCs w:val="22"/>
                <w:lang w:val="pt-BR"/>
              </w:rPr>
            </w:pPr>
          </w:p>
        </w:tc>
        <w:tc>
          <w:tcPr>
            <w:tcW w:w="285" w:type="pct"/>
          </w:tcPr>
          <w:p w14:paraId="65EFA6F6" w14:textId="77777777" w:rsidR="00D52E53" w:rsidRPr="00643B54" w:rsidRDefault="00D52E53" w:rsidP="000D5A9F">
            <w:pPr>
              <w:jc w:val="center"/>
              <w:rPr>
                <w:b/>
                <w:sz w:val="22"/>
                <w:szCs w:val="22"/>
                <w:lang w:val="pt-BR"/>
              </w:rPr>
            </w:pPr>
          </w:p>
        </w:tc>
        <w:tc>
          <w:tcPr>
            <w:tcW w:w="327" w:type="pct"/>
          </w:tcPr>
          <w:p w14:paraId="35E508F4" w14:textId="77777777" w:rsidR="00D52E53" w:rsidRPr="00643B54" w:rsidRDefault="00D52E53" w:rsidP="000D5A9F">
            <w:pPr>
              <w:jc w:val="center"/>
              <w:rPr>
                <w:b/>
                <w:sz w:val="22"/>
                <w:szCs w:val="22"/>
                <w:lang w:val="pt-BR"/>
              </w:rPr>
            </w:pPr>
          </w:p>
        </w:tc>
        <w:tc>
          <w:tcPr>
            <w:tcW w:w="328" w:type="pct"/>
          </w:tcPr>
          <w:p w14:paraId="2E954D76" w14:textId="77777777" w:rsidR="00D52E53" w:rsidRPr="00643B54" w:rsidRDefault="00D52E53" w:rsidP="000D5A9F">
            <w:pPr>
              <w:jc w:val="center"/>
              <w:rPr>
                <w:b/>
                <w:sz w:val="22"/>
                <w:szCs w:val="22"/>
                <w:lang w:val="pt-BR"/>
              </w:rPr>
            </w:pPr>
          </w:p>
        </w:tc>
        <w:tc>
          <w:tcPr>
            <w:tcW w:w="328" w:type="pct"/>
          </w:tcPr>
          <w:p w14:paraId="30C97306" w14:textId="77777777" w:rsidR="00D52E53" w:rsidRPr="00643B54" w:rsidRDefault="00D52E53" w:rsidP="000D5A9F">
            <w:pPr>
              <w:jc w:val="center"/>
              <w:rPr>
                <w:b/>
                <w:sz w:val="22"/>
                <w:szCs w:val="22"/>
                <w:lang w:val="pt-BR"/>
              </w:rPr>
            </w:pPr>
          </w:p>
        </w:tc>
        <w:tc>
          <w:tcPr>
            <w:tcW w:w="328" w:type="pct"/>
          </w:tcPr>
          <w:p w14:paraId="3B4E67C6" w14:textId="77777777" w:rsidR="00D52E53" w:rsidRPr="00643B54" w:rsidRDefault="00D52E53" w:rsidP="000D5A9F">
            <w:pPr>
              <w:jc w:val="center"/>
              <w:rPr>
                <w:b/>
                <w:sz w:val="22"/>
                <w:szCs w:val="22"/>
                <w:lang w:val="pt-BR"/>
              </w:rPr>
            </w:pPr>
          </w:p>
        </w:tc>
        <w:tc>
          <w:tcPr>
            <w:tcW w:w="328" w:type="pct"/>
          </w:tcPr>
          <w:p w14:paraId="49EFF26B" w14:textId="77777777" w:rsidR="00D52E53" w:rsidRPr="00643B54" w:rsidRDefault="00D52E53" w:rsidP="000D5A9F">
            <w:pPr>
              <w:jc w:val="center"/>
              <w:rPr>
                <w:b/>
                <w:sz w:val="22"/>
                <w:szCs w:val="22"/>
                <w:lang w:val="pt-BR"/>
              </w:rPr>
            </w:pPr>
          </w:p>
        </w:tc>
        <w:tc>
          <w:tcPr>
            <w:tcW w:w="328" w:type="pct"/>
          </w:tcPr>
          <w:p w14:paraId="1533C465" w14:textId="77777777" w:rsidR="00D52E53" w:rsidRPr="00643B54" w:rsidRDefault="00D52E53" w:rsidP="000D5A9F">
            <w:pPr>
              <w:jc w:val="center"/>
              <w:rPr>
                <w:b/>
                <w:sz w:val="22"/>
                <w:szCs w:val="22"/>
                <w:lang w:val="pt-BR"/>
              </w:rPr>
            </w:pPr>
          </w:p>
        </w:tc>
        <w:tc>
          <w:tcPr>
            <w:tcW w:w="328" w:type="pct"/>
          </w:tcPr>
          <w:p w14:paraId="7E022224" w14:textId="77777777" w:rsidR="00D52E53" w:rsidRPr="00643B54" w:rsidRDefault="00D52E53" w:rsidP="000D5A9F">
            <w:pPr>
              <w:jc w:val="center"/>
              <w:rPr>
                <w:b/>
                <w:sz w:val="22"/>
                <w:szCs w:val="22"/>
                <w:lang w:val="pt-BR"/>
              </w:rPr>
            </w:pPr>
          </w:p>
        </w:tc>
        <w:tc>
          <w:tcPr>
            <w:tcW w:w="328" w:type="pct"/>
          </w:tcPr>
          <w:p w14:paraId="32E4BBE9" w14:textId="77777777" w:rsidR="00D52E53" w:rsidRPr="00643B54" w:rsidRDefault="00D52E53" w:rsidP="000D5A9F">
            <w:pPr>
              <w:jc w:val="center"/>
              <w:rPr>
                <w:b/>
                <w:sz w:val="22"/>
                <w:szCs w:val="22"/>
                <w:lang w:val="pt-BR"/>
              </w:rPr>
            </w:pPr>
          </w:p>
        </w:tc>
        <w:tc>
          <w:tcPr>
            <w:tcW w:w="328" w:type="pct"/>
          </w:tcPr>
          <w:p w14:paraId="0C09A4CD" w14:textId="77777777" w:rsidR="00D52E53" w:rsidRPr="00643B54" w:rsidRDefault="00D52E53" w:rsidP="000D5A9F">
            <w:pPr>
              <w:jc w:val="center"/>
              <w:rPr>
                <w:b/>
                <w:sz w:val="22"/>
                <w:szCs w:val="22"/>
                <w:lang w:val="pt-BR"/>
              </w:rPr>
            </w:pPr>
          </w:p>
        </w:tc>
        <w:tc>
          <w:tcPr>
            <w:tcW w:w="355" w:type="pct"/>
          </w:tcPr>
          <w:p w14:paraId="69040710" w14:textId="77777777" w:rsidR="00D52E53" w:rsidRPr="00643B54" w:rsidRDefault="00D52E53" w:rsidP="000D5A9F">
            <w:pPr>
              <w:jc w:val="center"/>
              <w:rPr>
                <w:b/>
                <w:sz w:val="22"/>
                <w:szCs w:val="22"/>
                <w:lang w:val="pt-BR"/>
              </w:rPr>
            </w:pPr>
          </w:p>
        </w:tc>
        <w:tc>
          <w:tcPr>
            <w:tcW w:w="328" w:type="pct"/>
          </w:tcPr>
          <w:p w14:paraId="5A8FF2A9" w14:textId="77777777" w:rsidR="00D52E53" w:rsidRPr="00643B54" w:rsidRDefault="00D52E53" w:rsidP="000D5A9F">
            <w:pPr>
              <w:jc w:val="center"/>
              <w:rPr>
                <w:b/>
                <w:sz w:val="22"/>
                <w:szCs w:val="22"/>
                <w:lang w:val="pt-BR"/>
              </w:rPr>
            </w:pPr>
          </w:p>
        </w:tc>
        <w:tc>
          <w:tcPr>
            <w:tcW w:w="330" w:type="pct"/>
          </w:tcPr>
          <w:p w14:paraId="5F5D3547" w14:textId="77777777" w:rsidR="00D52E53" w:rsidRPr="00643B54" w:rsidRDefault="00D52E53" w:rsidP="000D5A9F">
            <w:pPr>
              <w:jc w:val="center"/>
              <w:rPr>
                <w:b/>
                <w:sz w:val="22"/>
                <w:szCs w:val="22"/>
                <w:lang w:val="pt-BR"/>
              </w:rPr>
            </w:pPr>
          </w:p>
        </w:tc>
      </w:tr>
    </w:tbl>
    <w:p w14:paraId="2E22F524" w14:textId="77777777" w:rsidR="00696A51" w:rsidRPr="00643B54" w:rsidRDefault="00696A51" w:rsidP="000305B3">
      <w:pPr>
        <w:spacing w:before="120"/>
        <w:jc w:val="both"/>
        <w:rPr>
          <w:b/>
          <w:i/>
          <w:sz w:val="22"/>
          <w:szCs w:val="22"/>
          <w:lang w:val="pt-BR"/>
        </w:rPr>
      </w:pPr>
      <w:r w:rsidRPr="00643B54">
        <w:rPr>
          <w:b/>
          <w:i/>
          <w:sz w:val="22"/>
          <w:szCs w:val="22"/>
          <w:lang w:val="pt-BR"/>
        </w:rPr>
        <w:t xml:space="preserve">Ghi chú: </w:t>
      </w:r>
    </w:p>
    <w:p w14:paraId="3DD04552" w14:textId="77777777" w:rsidR="000305B3" w:rsidRPr="00643B54" w:rsidRDefault="000305B3">
      <w:pPr>
        <w:rPr>
          <w:i/>
          <w:sz w:val="22"/>
          <w:szCs w:val="22"/>
          <w:lang w:val="pt-BR"/>
        </w:rPr>
      </w:pPr>
      <w:r w:rsidRPr="00643B54">
        <w:rPr>
          <w:i/>
          <w:sz w:val="22"/>
          <w:szCs w:val="22"/>
          <w:lang w:val="pt-BR"/>
        </w:rPr>
        <w:t>(1): Ghi số thứ tự</w:t>
      </w:r>
    </w:p>
    <w:p w14:paraId="0694A4AA" w14:textId="77777777" w:rsidR="000305B3" w:rsidRPr="00643B54" w:rsidRDefault="000305B3">
      <w:pPr>
        <w:rPr>
          <w:i/>
          <w:sz w:val="22"/>
          <w:szCs w:val="22"/>
          <w:lang w:val="pt-BR"/>
        </w:rPr>
      </w:pPr>
      <w:r w:rsidRPr="00643B54">
        <w:rPr>
          <w:i/>
          <w:sz w:val="22"/>
          <w:szCs w:val="22"/>
          <w:lang w:val="pt-BR"/>
        </w:rPr>
        <w:t>(2): Ghi đầy đủ họ và tên</w:t>
      </w:r>
    </w:p>
    <w:p w14:paraId="6385CDB5" w14:textId="52A3469A" w:rsidR="000305B3" w:rsidRPr="00643B54" w:rsidRDefault="000305B3">
      <w:pPr>
        <w:rPr>
          <w:i/>
          <w:sz w:val="22"/>
          <w:szCs w:val="22"/>
          <w:lang w:val="pt-BR"/>
        </w:rPr>
      </w:pPr>
      <w:r w:rsidRPr="00643B54">
        <w:rPr>
          <w:i/>
          <w:sz w:val="22"/>
          <w:szCs w:val="22"/>
          <w:lang w:val="pt-BR"/>
        </w:rPr>
        <w:t>(3): Ghi số tuổi theo năm dương lịch</w:t>
      </w:r>
    </w:p>
    <w:p w14:paraId="64AB387F" w14:textId="77777777" w:rsidR="000305B3" w:rsidRPr="00643B54" w:rsidRDefault="000305B3">
      <w:pPr>
        <w:rPr>
          <w:i/>
          <w:sz w:val="22"/>
          <w:szCs w:val="22"/>
          <w:lang w:val="pt-BR"/>
        </w:rPr>
      </w:pPr>
      <w:r w:rsidRPr="00643B54">
        <w:rPr>
          <w:i/>
          <w:sz w:val="22"/>
          <w:szCs w:val="22"/>
          <w:lang w:val="pt-BR"/>
        </w:rPr>
        <w:t>(4): Ghi giới tính: 1 – nam, 2 – nữ</w:t>
      </w:r>
    </w:p>
    <w:p w14:paraId="3C7970B7" w14:textId="77777777" w:rsidR="000305B3" w:rsidRPr="00643B54" w:rsidRDefault="000305B3">
      <w:pPr>
        <w:rPr>
          <w:i/>
          <w:sz w:val="22"/>
          <w:szCs w:val="22"/>
          <w:lang w:val="pt-BR"/>
        </w:rPr>
      </w:pPr>
      <w:r w:rsidRPr="00643B54">
        <w:rPr>
          <w:i/>
          <w:sz w:val="22"/>
          <w:szCs w:val="22"/>
          <w:lang w:val="pt-BR"/>
        </w:rPr>
        <w:t>(5): Ghi rõ quốc tịch</w:t>
      </w:r>
    </w:p>
    <w:p w14:paraId="6579C2A2" w14:textId="71ADD20E" w:rsidR="000305B3" w:rsidRPr="00643B54" w:rsidRDefault="000305B3">
      <w:pPr>
        <w:rPr>
          <w:i/>
          <w:sz w:val="22"/>
          <w:szCs w:val="22"/>
          <w:lang w:val="pt-BR"/>
        </w:rPr>
      </w:pPr>
      <w:r w:rsidRPr="00643B54">
        <w:rPr>
          <w:i/>
          <w:sz w:val="22"/>
          <w:szCs w:val="22"/>
          <w:lang w:val="pt-BR"/>
        </w:rPr>
        <w:t>(6): Ghi đầy đủ địa chỉ nơi ở (thôn/xã/huyện/tỉnh)</w:t>
      </w:r>
    </w:p>
    <w:p w14:paraId="5CE91E44" w14:textId="77777777" w:rsidR="000305B3" w:rsidRPr="00643B54" w:rsidRDefault="000305B3">
      <w:pPr>
        <w:rPr>
          <w:i/>
          <w:sz w:val="22"/>
          <w:szCs w:val="22"/>
          <w:lang w:val="pt-BR"/>
        </w:rPr>
      </w:pPr>
      <w:r w:rsidRPr="00643B54">
        <w:rPr>
          <w:i/>
          <w:sz w:val="22"/>
          <w:szCs w:val="22"/>
          <w:lang w:val="pt-BR"/>
        </w:rPr>
        <w:t>(7): Ghi đầy đủ các yếu tố dịch tễ liên quan</w:t>
      </w:r>
    </w:p>
    <w:p w14:paraId="0B8C5DF8" w14:textId="77777777" w:rsidR="000305B3" w:rsidRPr="00643B54" w:rsidRDefault="000305B3">
      <w:pPr>
        <w:rPr>
          <w:i/>
          <w:sz w:val="22"/>
          <w:szCs w:val="22"/>
          <w:lang w:val="pt-BR"/>
        </w:rPr>
      </w:pPr>
      <w:r w:rsidRPr="00643B54">
        <w:rPr>
          <w:i/>
          <w:sz w:val="22"/>
          <w:szCs w:val="22"/>
          <w:lang w:val="pt-BR"/>
        </w:rPr>
        <w:t>(8): Ghi đầy đủ các triệu chứng (sốt, ho, khó thở, viêm phổi...)</w:t>
      </w:r>
    </w:p>
    <w:p w14:paraId="768790BF" w14:textId="60AE14EE" w:rsidR="000305B3" w:rsidRPr="00643B54" w:rsidRDefault="000305B3">
      <w:pPr>
        <w:rPr>
          <w:i/>
          <w:sz w:val="22"/>
          <w:szCs w:val="22"/>
          <w:lang w:val="pt-BR"/>
        </w:rPr>
      </w:pPr>
      <w:r w:rsidRPr="00643B54">
        <w:rPr>
          <w:i/>
          <w:sz w:val="22"/>
          <w:szCs w:val="22"/>
          <w:lang w:val="pt-BR"/>
        </w:rPr>
        <w:t>(9): Ghi đầy đủ ngày khởi phát (ngày/tháng/năm)</w:t>
      </w:r>
    </w:p>
    <w:p w14:paraId="23058F76" w14:textId="608E5AA7" w:rsidR="000305B3" w:rsidRPr="00643B54" w:rsidRDefault="000305B3" w:rsidP="000305B3">
      <w:pPr>
        <w:rPr>
          <w:i/>
          <w:sz w:val="22"/>
          <w:szCs w:val="22"/>
          <w:lang w:val="pt-BR"/>
        </w:rPr>
      </w:pPr>
      <w:r w:rsidRPr="00643B54">
        <w:rPr>
          <w:i/>
          <w:sz w:val="22"/>
          <w:szCs w:val="22"/>
          <w:lang w:val="pt-BR"/>
        </w:rPr>
        <w:t>(10): Ghi đầy đủ ngày nhập viện (ngày/tháng/năm)</w:t>
      </w:r>
    </w:p>
    <w:p w14:paraId="5038B1AD" w14:textId="49FBE1DE" w:rsidR="000305B3" w:rsidRPr="00643B54" w:rsidRDefault="000305B3" w:rsidP="000305B3">
      <w:pPr>
        <w:rPr>
          <w:i/>
          <w:sz w:val="22"/>
          <w:szCs w:val="22"/>
          <w:lang w:val="pt-BR"/>
        </w:rPr>
      </w:pPr>
      <w:r w:rsidRPr="00643B54">
        <w:rPr>
          <w:i/>
          <w:sz w:val="22"/>
          <w:szCs w:val="22"/>
          <w:lang w:val="pt-BR"/>
        </w:rPr>
        <w:t>(11): Ghi đầy đủ ngày lấy mẫu (ngày/tháng/năm)</w:t>
      </w:r>
    </w:p>
    <w:p w14:paraId="3E99B78E" w14:textId="0D803F91" w:rsidR="000305B3" w:rsidRPr="00643B54" w:rsidRDefault="000305B3" w:rsidP="000305B3">
      <w:pPr>
        <w:rPr>
          <w:i/>
          <w:sz w:val="22"/>
          <w:szCs w:val="22"/>
          <w:lang w:val="pt-BR"/>
        </w:rPr>
      </w:pPr>
      <w:r w:rsidRPr="00643B54">
        <w:rPr>
          <w:i/>
          <w:sz w:val="22"/>
          <w:szCs w:val="22"/>
          <w:lang w:val="pt-BR"/>
        </w:rPr>
        <w:t>(12): Ghi đầy đủ ngày trả kết quả xét nghiệm (ngày/tháng/năm)</w:t>
      </w:r>
    </w:p>
    <w:p w14:paraId="69BDCA27" w14:textId="4A3813DF" w:rsidR="000305B3" w:rsidRPr="00643B54" w:rsidRDefault="000305B3" w:rsidP="000305B3">
      <w:pPr>
        <w:rPr>
          <w:i/>
          <w:sz w:val="22"/>
          <w:szCs w:val="22"/>
          <w:lang w:val="pt-BR"/>
        </w:rPr>
      </w:pPr>
      <w:r w:rsidRPr="00643B54">
        <w:rPr>
          <w:i/>
          <w:sz w:val="22"/>
          <w:szCs w:val="22"/>
          <w:lang w:val="pt-BR"/>
        </w:rPr>
        <w:t>(13): Ghi kết quả xét nghiệm (0 – dương tính, 1 – dương tính, 2 – chờ kết quả xét nghiệm)</w:t>
      </w:r>
    </w:p>
    <w:p w14:paraId="6F685FD6" w14:textId="36C36F8F" w:rsidR="000305B3" w:rsidRPr="00643B54" w:rsidRDefault="000305B3" w:rsidP="000305B3">
      <w:pPr>
        <w:rPr>
          <w:i/>
          <w:sz w:val="22"/>
          <w:szCs w:val="22"/>
          <w:lang w:val="pt-BR"/>
        </w:rPr>
      </w:pPr>
      <w:r w:rsidRPr="00643B54">
        <w:rPr>
          <w:i/>
          <w:sz w:val="22"/>
          <w:szCs w:val="22"/>
          <w:lang w:val="pt-BR"/>
        </w:rPr>
        <w:t>(14): Ghi đầy đủ tình trạng sức khỏe hiện tại tính đến ngày báo cáo (1 - ổn định, 2 – diễn biến nặng, 3 – không rõ)</w:t>
      </w:r>
    </w:p>
    <w:p w14:paraId="68905CC9" w14:textId="2039C804" w:rsidR="000305B3" w:rsidRPr="00643B54" w:rsidRDefault="000305B3" w:rsidP="000305B3">
      <w:pPr>
        <w:rPr>
          <w:i/>
          <w:sz w:val="22"/>
          <w:szCs w:val="22"/>
          <w:lang w:val="pt-BR"/>
        </w:rPr>
      </w:pPr>
      <w:r w:rsidRPr="00643B54">
        <w:rPr>
          <w:i/>
          <w:sz w:val="22"/>
          <w:szCs w:val="22"/>
          <w:lang w:val="pt-BR"/>
        </w:rPr>
        <w:t>(15): Ghi đầy đủ nơi cách ly, điều trị hiện tại tính đến ngày báo cáo</w:t>
      </w:r>
    </w:p>
    <w:p w14:paraId="771EC5A5" w14:textId="77777777" w:rsidR="006F0B7C" w:rsidRPr="00643B54" w:rsidRDefault="006F0B7C" w:rsidP="006F0B7C">
      <w:pPr>
        <w:jc w:val="right"/>
        <w:rPr>
          <w:b/>
          <w:lang w:val="en-US"/>
        </w:rPr>
      </w:pPr>
      <w:r w:rsidRPr="00643B54">
        <w:rPr>
          <w:b/>
          <w:lang w:val="en-US"/>
        </w:rPr>
        <w:lastRenderedPageBreak/>
        <w:t>Biểu m</w:t>
      </w:r>
      <w:r w:rsidRPr="00643B54">
        <w:rPr>
          <w:b/>
        </w:rPr>
        <w:t xml:space="preserve">ẫu </w:t>
      </w:r>
      <w:r w:rsidRPr="00643B54">
        <w:rPr>
          <w:b/>
          <w:lang w:val="en-US"/>
        </w:rPr>
        <w:t>5</w:t>
      </w:r>
    </w:p>
    <w:tbl>
      <w:tblPr>
        <w:tblW w:w="5000" w:type="pct"/>
        <w:jc w:val="center"/>
        <w:tblLook w:val="04A0" w:firstRow="1" w:lastRow="0" w:firstColumn="1" w:lastColumn="0" w:noHBand="0" w:noVBand="1"/>
      </w:tblPr>
      <w:tblGrid>
        <w:gridCol w:w="14560"/>
      </w:tblGrid>
      <w:tr w:rsidR="006F0B7C" w:rsidRPr="00643B54" w14:paraId="4C780B1E" w14:textId="77777777" w:rsidTr="000E37D7">
        <w:trPr>
          <w:jc w:val="center"/>
        </w:trPr>
        <w:tc>
          <w:tcPr>
            <w:tcW w:w="5000" w:type="pct"/>
            <w:vAlign w:val="center"/>
          </w:tcPr>
          <w:p w14:paraId="72915508" w14:textId="77777777" w:rsidR="006F0B7C" w:rsidRPr="00643B54" w:rsidRDefault="006F0B7C" w:rsidP="000E37D7">
            <w:pPr>
              <w:spacing w:before="60" w:after="60"/>
              <w:jc w:val="center"/>
              <w:rPr>
                <w:b/>
                <w:sz w:val="28"/>
                <w:szCs w:val="28"/>
                <w:lang w:val="sv-SE"/>
              </w:rPr>
            </w:pPr>
            <w:r w:rsidRPr="00643B54">
              <w:rPr>
                <w:b/>
                <w:sz w:val="28"/>
                <w:szCs w:val="28"/>
                <w:lang w:val="sv-SE"/>
              </w:rPr>
              <w:t>PHIẾU THEO DÕI SỨC KHỎE HÀNG NGÀY NGƯỜI ĐƯỢC CÁCH LY CHƯA CÓ TRIỆU CHỨNG</w:t>
            </w:r>
          </w:p>
        </w:tc>
      </w:tr>
    </w:tbl>
    <w:p w14:paraId="344F5770" w14:textId="77777777" w:rsidR="006F0B7C" w:rsidRPr="00643B54" w:rsidRDefault="006F0B7C" w:rsidP="006F0B7C">
      <w:pPr>
        <w:spacing w:before="120"/>
        <w:rPr>
          <w:sz w:val="26"/>
          <w:szCs w:val="26"/>
          <w:lang w:val="pt-BR"/>
        </w:rPr>
      </w:pPr>
    </w:p>
    <w:p w14:paraId="62DA3FD9" w14:textId="77777777" w:rsidR="006F0B7C" w:rsidRPr="00643B54" w:rsidRDefault="006F0B7C" w:rsidP="006F0B7C">
      <w:pPr>
        <w:spacing w:line="264" w:lineRule="auto"/>
        <w:jc w:val="both"/>
        <w:rPr>
          <w:sz w:val="26"/>
          <w:szCs w:val="26"/>
          <w:lang w:val="pt-BR"/>
        </w:rPr>
      </w:pPr>
      <w:r w:rsidRPr="00643B54">
        <w:rPr>
          <w:noProof/>
          <w:sz w:val="26"/>
          <w:szCs w:val="26"/>
          <w:lang w:eastAsia="vi-VN"/>
        </w:rPr>
        <mc:AlternateContent>
          <mc:Choice Requires="wps">
            <w:drawing>
              <wp:anchor distT="0" distB="0" distL="114300" distR="114300" simplePos="0" relativeHeight="251671552" behindDoc="0" locked="0" layoutInCell="1" allowOverlap="1" wp14:anchorId="16BFA5D4" wp14:editId="5B69E05F">
                <wp:simplePos x="0" y="0"/>
                <wp:positionH relativeFrom="column">
                  <wp:posOffset>7725631</wp:posOffset>
                </wp:positionH>
                <wp:positionV relativeFrom="paragraph">
                  <wp:posOffset>208280</wp:posOffset>
                </wp:positionV>
                <wp:extent cx="206375" cy="2063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206375" cy="206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rect w14:anchorId="1F39123B" id="Rectangle 40" o:spid="_x0000_s1026" style="position:absolute;margin-left:608.3pt;margin-top:16.4pt;width:16.25pt;height:16.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" filled="f" strokecolor="black [3213]" strokeweight="1pt"/>
            </w:pict>
          </mc:Fallback>
        </mc:AlternateContent>
      </w:r>
      <w:r w:rsidRPr="00643B54">
        <w:rPr>
          <w:noProof/>
          <w:sz w:val="26"/>
          <w:szCs w:val="26"/>
          <w:lang w:eastAsia="vi-VN"/>
        </w:rPr>
        <mc:AlternateContent>
          <mc:Choice Requires="wps">
            <w:drawing>
              <wp:anchor distT="0" distB="0" distL="114300" distR="114300" simplePos="0" relativeHeight="251670528" behindDoc="0" locked="0" layoutInCell="1" allowOverlap="1" wp14:anchorId="077802ED" wp14:editId="2214E5A9">
                <wp:simplePos x="0" y="0"/>
                <wp:positionH relativeFrom="column">
                  <wp:posOffset>3922395</wp:posOffset>
                </wp:positionH>
                <wp:positionV relativeFrom="paragraph">
                  <wp:posOffset>213684</wp:posOffset>
                </wp:positionV>
                <wp:extent cx="206375" cy="206375"/>
                <wp:effectExtent l="0" t="0" r="9525" b="9525"/>
                <wp:wrapNone/>
                <wp:docPr id="41" name="Rectangle 41"/>
                <wp:cNvGraphicFramePr/>
                <a:graphic xmlns:a="http://schemas.openxmlformats.org/drawingml/2006/main">
                  <a:graphicData uri="http://schemas.microsoft.com/office/word/2010/wordprocessingShape">
                    <wps:wsp>
                      <wps:cNvSpPr/>
                      <wps:spPr>
                        <a:xfrm>
                          <a:off x="0" y="0"/>
                          <a:ext cx="206375" cy="206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rect w14:anchorId="475532EE" id="Rectangle 41" o:spid="_x0000_s1026" style="position:absolute;margin-left:308.85pt;margin-top:16.85pt;width:16.25pt;height:16.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" filled="f" strokecolor="black [3213]" strokeweight="1pt"/>
            </w:pict>
          </mc:Fallback>
        </mc:AlternateContent>
      </w:r>
      <w:r w:rsidRPr="00643B54">
        <w:rPr>
          <w:sz w:val="26"/>
          <w:szCs w:val="26"/>
          <w:lang w:val="pt-BR"/>
        </w:rPr>
        <w:t>Tên đơn vị: ..........................................................................................................................................................................................................</w:t>
      </w:r>
    </w:p>
    <w:p w14:paraId="69D051B4" w14:textId="04084B62" w:rsidR="006F0B7C" w:rsidRPr="00643B54" w:rsidRDefault="006F0B7C" w:rsidP="006F0B7C">
      <w:pPr>
        <w:spacing w:line="264" w:lineRule="auto"/>
        <w:jc w:val="both"/>
        <w:rPr>
          <w:sz w:val="26"/>
          <w:szCs w:val="26"/>
          <w:lang w:val="pt-BR"/>
        </w:rPr>
      </w:pPr>
      <w:r w:rsidRPr="00643B54">
        <w:rPr>
          <w:sz w:val="26"/>
          <w:szCs w:val="26"/>
          <w:lang w:val="pt-BR"/>
        </w:rPr>
        <w:t xml:space="preserve">Đối tượng theo dõi:                 </w:t>
      </w:r>
      <w:r w:rsidRPr="00643B54">
        <w:rPr>
          <w:sz w:val="26"/>
          <w:szCs w:val="26"/>
          <w:lang w:val="pt-BR"/>
        </w:rPr>
        <w:tab/>
        <w:t xml:space="preserve">Người cách ly tập trung </w:t>
      </w:r>
      <w:r w:rsidRPr="00643B54">
        <w:rPr>
          <w:sz w:val="26"/>
          <w:szCs w:val="26"/>
          <w:lang w:val="pt-BR"/>
        </w:rPr>
        <w:tab/>
      </w:r>
      <w:r w:rsidRPr="00643B54">
        <w:rPr>
          <w:sz w:val="26"/>
          <w:szCs w:val="26"/>
          <w:lang w:val="pt-BR"/>
        </w:rPr>
        <w:tab/>
      </w:r>
      <w:r w:rsidRPr="00643B54">
        <w:rPr>
          <w:sz w:val="26"/>
          <w:szCs w:val="26"/>
          <w:lang w:val="pt-BR"/>
        </w:rPr>
        <w:tab/>
        <w:t>Người tiếp xúc gần</w:t>
      </w:r>
      <w:r w:rsidR="000D5A9F" w:rsidRPr="00643B54">
        <w:rPr>
          <w:sz w:val="26"/>
          <w:szCs w:val="26"/>
          <w:lang w:val="pt-BR"/>
        </w:rPr>
        <w:t xml:space="preserve"> hoặc liên quan</w:t>
      </w:r>
      <w:r w:rsidRPr="00643B54">
        <w:rPr>
          <w:sz w:val="26"/>
          <w:szCs w:val="26"/>
          <w:lang w:val="pt-BR"/>
        </w:rPr>
        <w:t xml:space="preserve"> </w:t>
      </w:r>
      <w:r w:rsidR="000D5A9F" w:rsidRPr="00643B54">
        <w:rPr>
          <w:sz w:val="26"/>
          <w:szCs w:val="26"/>
          <w:lang w:val="pt-BR"/>
        </w:rPr>
        <w:t>khác</w:t>
      </w:r>
    </w:p>
    <w:p w14:paraId="77DB597A" w14:textId="77777777" w:rsidR="006F0B7C" w:rsidRPr="00643B54" w:rsidRDefault="006F0B7C" w:rsidP="006F0B7C">
      <w:pPr>
        <w:spacing w:line="264" w:lineRule="auto"/>
        <w:jc w:val="both"/>
        <w:rPr>
          <w:sz w:val="26"/>
          <w:szCs w:val="26"/>
          <w:lang w:val="pt-BR"/>
        </w:rPr>
      </w:pPr>
      <w:r w:rsidRPr="00643B54">
        <w:rPr>
          <w:sz w:val="26"/>
          <w:szCs w:val="26"/>
          <w:lang w:val="pt-BR"/>
        </w:rPr>
        <w:t>Họ và tên: ...........................................................................................................................................................................................................</w:t>
      </w:r>
    </w:p>
    <w:p w14:paraId="35049D86" w14:textId="647CC6AC" w:rsidR="006F0B7C" w:rsidRPr="00643B54" w:rsidRDefault="000D5A9F" w:rsidP="006F0B7C">
      <w:pPr>
        <w:spacing w:line="264" w:lineRule="auto"/>
        <w:jc w:val="both"/>
        <w:rPr>
          <w:sz w:val="26"/>
          <w:szCs w:val="26"/>
          <w:lang w:val="pt-BR"/>
        </w:rPr>
      </w:pPr>
      <w:r w:rsidRPr="00643B54">
        <w:rPr>
          <w:noProof/>
          <w:sz w:val="26"/>
          <w:szCs w:val="26"/>
          <w:lang w:eastAsia="vi-VN"/>
        </w:rPr>
        <mc:AlternateContent>
          <mc:Choice Requires="wps">
            <w:drawing>
              <wp:anchor distT="0" distB="0" distL="114300" distR="114300" simplePos="0" relativeHeight="251672576" behindDoc="0" locked="0" layoutInCell="1" allowOverlap="1" wp14:anchorId="16BB5AA4" wp14:editId="6BA0F38C">
                <wp:simplePos x="0" y="0"/>
                <wp:positionH relativeFrom="column">
                  <wp:posOffset>2661920</wp:posOffset>
                </wp:positionH>
                <wp:positionV relativeFrom="paragraph">
                  <wp:posOffset>205105</wp:posOffset>
                </wp:positionV>
                <wp:extent cx="206375" cy="206375"/>
                <wp:effectExtent l="0" t="0" r="9525" b="9525"/>
                <wp:wrapNone/>
                <wp:docPr id="42" name="Rectangle 42"/>
                <wp:cNvGraphicFramePr/>
                <a:graphic xmlns:a="http://schemas.openxmlformats.org/drawingml/2006/main">
                  <a:graphicData uri="http://schemas.microsoft.com/office/word/2010/wordprocessingShape">
                    <wps:wsp>
                      <wps:cNvSpPr/>
                      <wps:spPr>
                        <a:xfrm>
                          <a:off x="0" y="0"/>
                          <a:ext cx="206375" cy="206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rect w14:anchorId="04639F6C" id="Rectangle 42" o:spid="_x0000_s1026" style="position:absolute;margin-left:209.6pt;margin-top:16.15pt;width:16.25pt;height:16.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" filled="f" strokecolor="black [3213]" strokeweight="1pt"/>
            </w:pict>
          </mc:Fallback>
        </mc:AlternateContent>
      </w:r>
      <w:r w:rsidRPr="00643B54">
        <w:rPr>
          <w:noProof/>
          <w:sz w:val="26"/>
          <w:szCs w:val="26"/>
          <w:lang w:eastAsia="vi-VN"/>
        </w:rPr>
        <mc:AlternateContent>
          <mc:Choice Requires="wps">
            <w:drawing>
              <wp:anchor distT="0" distB="0" distL="114300" distR="114300" simplePos="0" relativeHeight="251673600" behindDoc="0" locked="0" layoutInCell="1" allowOverlap="1" wp14:anchorId="5113FB3B" wp14:editId="15B21374">
                <wp:simplePos x="0" y="0"/>
                <wp:positionH relativeFrom="column">
                  <wp:posOffset>3918171</wp:posOffset>
                </wp:positionH>
                <wp:positionV relativeFrom="paragraph">
                  <wp:posOffset>208280</wp:posOffset>
                </wp:positionV>
                <wp:extent cx="206375" cy="206375"/>
                <wp:effectExtent l="0" t="0" r="9525" b="9525"/>
                <wp:wrapNone/>
                <wp:docPr id="43" name="Rectangle 43"/>
                <wp:cNvGraphicFramePr/>
                <a:graphic xmlns:a="http://schemas.openxmlformats.org/drawingml/2006/main">
                  <a:graphicData uri="http://schemas.microsoft.com/office/word/2010/wordprocessingShape">
                    <wps:wsp>
                      <wps:cNvSpPr/>
                      <wps:spPr>
                        <a:xfrm>
                          <a:off x="0" y="0"/>
                          <a:ext cx="206375" cy="206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mv="urn:schemas-microsoft-com:mac:vml" xmlns:mo="http://schemas.microsoft.com/office/mac/office/2008/main">
            <w:pict>
              <v:rect w14:anchorId="63110DFB" id="Rectangle 43" o:spid="_x0000_s1026" style="position:absolute;margin-left:308.5pt;margin-top:16.4pt;width:16.25pt;height:16.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" filled="f" strokecolor="black [3213]" strokeweight="1pt"/>
            </w:pict>
          </mc:Fallback>
        </mc:AlternateContent>
      </w:r>
      <w:r w:rsidR="006F0B7C" w:rsidRPr="00643B54">
        <w:rPr>
          <w:sz w:val="26"/>
          <w:szCs w:val="26"/>
          <w:lang w:val="pt-BR"/>
        </w:rPr>
        <w:t>Ngày tháng năm sinh: ........./.........../20.....</w:t>
      </w:r>
    </w:p>
    <w:p w14:paraId="0D1BEF6E" w14:textId="07D177A1" w:rsidR="006F0B7C" w:rsidRPr="00643B54" w:rsidRDefault="006F0B7C" w:rsidP="006F0B7C">
      <w:pPr>
        <w:spacing w:line="264" w:lineRule="auto"/>
        <w:jc w:val="both"/>
        <w:rPr>
          <w:sz w:val="26"/>
          <w:szCs w:val="26"/>
          <w:lang w:val="pt-BR"/>
        </w:rPr>
      </w:pPr>
      <w:r w:rsidRPr="00643B54">
        <w:rPr>
          <w:sz w:val="26"/>
          <w:szCs w:val="26"/>
          <w:lang w:val="pt-BR"/>
        </w:rPr>
        <w:t xml:space="preserve">Giới tính:  </w:t>
      </w:r>
      <w:r w:rsidRPr="00643B54">
        <w:rPr>
          <w:sz w:val="26"/>
          <w:szCs w:val="26"/>
          <w:lang w:val="pt-BR"/>
        </w:rPr>
        <w:tab/>
      </w:r>
      <w:r w:rsidRPr="00643B54">
        <w:rPr>
          <w:sz w:val="26"/>
          <w:szCs w:val="26"/>
          <w:lang w:val="pt-BR"/>
        </w:rPr>
        <w:tab/>
      </w:r>
      <w:r w:rsidRPr="00643B54">
        <w:rPr>
          <w:sz w:val="26"/>
          <w:szCs w:val="26"/>
          <w:lang w:val="pt-BR"/>
        </w:rPr>
        <w:tab/>
      </w:r>
      <w:r w:rsidRPr="00643B54">
        <w:rPr>
          <w:sz w:val="26"/>
          <w:szCs w:val="26"/>
          <w:lang w:val="pt-BR"/>
        </w:rPr>
        <w:tab/>
        <w:t>Nam</w:t>
      </w:r>
      <w:r w:rsidRPr="00643B54">
        <w:rPr>
          <w:sz w:val="26"/>
          <w:szCs w:val="26"/>
          <w:lang w:val="pt-BR"/>
        </w:rPr>
        <w:tab/>
      </w:r>
      <w:r w:rsidRPr="00643B54">
        <w:rPr>
          <w:sz w:val="26"/>
          <w:szCs w:val="26"/>
          <w:lang w:val="pt-BR"/>
        </w:rPr>
        <w:tab/>
      </w:r>
      <w:r w:rsidRPr="00643B54">
        <w:rPr>
          <w:sz w:val="26"/>
          <w:szCs w:val="26"/>
          <w:lang w:val="pt-BR"/>
        </w:rPr>
        <w:tab/>
        <w:t>Nữ</w:t>
      </w:r>
    </w:p>
    <w:p w14:paraId="03BD08F6" w14:textId="77777777" w:rsidR="006F0B7C" w:rsidRPr="00643B54" w:rsidRDefault="006F0B7C" w:rsidP="006F0B7C">
      <w:pPr>
        <w:spacing w:line="264" w:lineRule="auto"/>
        <w:jc w:val="both"/>
        <w:rPr>
          <w:sz w:val="26"/>
          <w:szCs w:val="26"/>
          <w:lang w:val="pt-BR"/>
        </w:rPr>
      </w:pPr>
      <w:r w:rsidRPr="00643B54">
        <w:rPr>
          <w:sz w:val="26"/>
          <w:szCs w:val="26"/>
          <w:lang w:val="pt-BR"/>
        </w:rPr>
        <w:t>Địa chỉ nơi ở: .......................................................................................................................................................................................................</w:t>
      </w:r>
    </w:p>
    <w:p w14:paraId="060D691D" w14:textId="77777777" w:rsidR="006F0B7C" w:rsidRPr="00643B54" w:rsidRDefault="006F0B7C" w:rsidP="006F0B7C">
      <w:pPr>
        <w:spacing w:line="264" w:lineRule="auto"/>
        <w:jc w:val="both"/>
        <w:rPr>
          <w:sz w:val="26"/>
          <w:szCs w:val="26"/>
          <w:lang w:val="pt-BR"/>
        </w:rPr>
      </w:pPr>
      <w:r w:rsidRPr="00643B54">
        <w:rPr>
          <w:sz w:val="26"/>
          <w:szCs w:val="26"/>
          <w:lang w:val="pt-BR"/>
        </w:rPr>
        <w:t>Nơi cách ly: ..........................................................................................................................................................................................................</w:t>
      </w:r>
    </w:p>
    <w:p w14:paraId="4B86234C" w14:textId="77777777" w:rsidR="006F0B7C" w:rsidRPr="00643B54" w:rsidRDefault="006F0B7C" w:rsidP="006F0B7C">
      <w:pPr>
        <w:spacing w:line="264" w:lineRule="auto"/>
        <w:jc w:val="both"/>
        <w:rPr>
          <w:sz w:val="26"/>
          <w:szCs w:val="26"/>
          <w:lang w:val="pt-BR"/>
        </w:rPr>
      </w:pPr>
      <w:r w:rsidRPr="00643B54">
        <w:rPr>
          <w:sz w:val="26"/>
          <w:szCs w:val="26"/>
          <w:lang w:val="pt-BR"/>
        </w:rPr>
        <w:t>Số điện thoại liên hệ: ...........................................................................................................................................................................................</w:t>
      </w:r>
    </w:p>
    <w:p w14:paraId="7405096D" w14:textId="77777777" w:rsidR="006F0B7C" w:rsidRPr="00643B54" w:rsidRDefault="006F0B7C" w:rsidP="006F0B7C">
      <w:pPr>
        <w:spacing w:after="240" w:line="264" w:lineRule="auto"/>
        <w:jc w:val="both"/>
        <w:rPr>
          <w:b/>
          <w:sz w:val="26"/>
          <w:szCs w:val="26"/>
          <w:lang w:val="pt-BR"/>
        </w:rPr>
      </w:pPr>
      <w:r w:rsidRPr="00643B54">
        <w:rPr>
          <w:sz w:val="26"/>
          <w:szCs w:val="26"/>
          <w:lang w:val="pt-BR"/>
        </w:rPr>
        <w:t>Ngày bắt đầu theo dõi: ........................................................................................................................................................................................</w:t>
      </w:r>
    </w:p>
    <w:tbl>
      <w:tblPr>
        <w:tblStyle w:val="TableGrid"/>
        <w:tblW w:w="5000" w:type="pct"/>
        <w:tblLook w:val="04A0" w:firstRow="1" w:lastRow="0" w:firstColumn="1" w:lastColumn="0" w:noHBand="0" w:noVBand="1"/>
      </w:tblPr>
      <w:tblGrid>
        <w:gridCol w:w="632"/>
        <w:gridCol w:w="1437"/>
        <w:gridCol w:w="418"/>
        <w:gridCol w:w="371"/>
        <w:gridCol w:w="450"/>
        <w:gridCol w:w="453"/>
        <w:gridCol w:w="453"/>
        <w:gridCol w:w="453"/>
        <w:gridCol w:w="453"/>
        <w:gridCol w:w="453"/>
        <w:gridCol w:w="453"/>
        <w:gridCol w:w="453"/>
        <w:gridCol w:w="453"/>
        <w:gridCol w:w="453"/>
        <w:gridCol w:w="453"/>
        <w:gridCol w:w="453"/>
        <w:gridCol w:w="453"/>
        <w:gridCol w:w="453"/>
        <w:gridCol w:w="453"/>
        <w:gridCol w:w="454"/>
        <w:gridCol w:w="454"/>
        <w:gridCol w:w="454"/>
        <w:gridCol w:w="451"/>
        <w:gridCol w:w="454"/>
        <w:gridCol w:w="454"/>
        <w:gridCol w:w="454"/>
        <w:gridCol w:w="454"/>
        <w:gridCol w:w="454"/>
        <w:gridCol w:w="454"/>
        <w:gridCol w:w="363"/>
      </w:tblGrid>
      <w:tr w:rsidR="006F0B7C" w:rsidRPr="00643B54" w14:paraId="6058D6D5" w14:textId="77777777" w:rsidTr="000D5A9F">
        <w:tc>
          <w:tcPr>
            <w:tcW w:w="217" w:type="pct"/>
            <w:vMerge w:val="restart"/>
            <w:vAlign w:val="center"/>
          </w:tcPr>
          <w:p w14:paraId="00478D3E" w14:textId="77777777" w:rsidR="006F0B7C" w:rsidRPr="00643B54" w:rsidRDefault="006F0B7C" w:rsidP="000D5A9F">
            <w:pPr>
              <w:jc w:val="center"/>
              <w:rPr>
                <w:b/>
                <w:sz w:val="22"/>
                <w:szCs w:val="22"/>
                <w:lang w:val="pt-BR"/>
              </w:rPr>
            </w:pPr>
            <w:r w:rsidRPr="00643B54">
              <w:rPr>
                <w:b/>
                <w:sz w:val="22"/>
                <w:szCs w:val="22"/>
                <w:lang w:val="pt-BR"/>
              </w:rPr>
              <w:t>STT</w:t>
            </w:r>
          </w:p>
        </w:tc>
        <w:tc>
          <w:tcPr>
            <w:tcW w:w="494" w:type="pct"/>
            <w:vMerge w:val="restart"/>
            <w:vAlign w:val="center"/>
          </w:tcPr>
          <w:p w14:paraId="540233B4" w14:textId="77777777" w:rsidR="006F0B7C" w:rsidRPr="00643B54" w:rsidRDefault="006F0B7C" w:rsidP="000D5A9F">
            <w:pPr>
              <w:jc w:val="center"/>
              <w:rPr>
                <w:b/>
                <w:sz w:val="22"/>
                <w:szCs w:val="22"/>
                <w:lang w:val="pt-BR"/>
              </w:rPr>
            </w:pPr>
            <w:r w:rsidRPr="00643B54">
              <w:rPr>
                <w:b/>
                <w:sz w:val="22"/>
                <w:szCs w:val="22"/>
                <w:lang w:val="pt-BR"/>
              </w:rPr>
              <w:t>Triệu chứng</w:t>
            </w:r>
          </w:p>
        </w:tc>
        <w:tc>
          <w:tcPr>
            <w:tcW w:w="272" w:type="pct"/>
            <w:gridSpan w:val="2"/>
            <w:vAlign w:val="center"/>
          </w:tcPr>
          <w:p w14:paraId="7386525C" w14:textId="762D91D7" w:rsidR="006F0B7C" w:rsidRPr="00643B54" w:rsidRDefault="006F0B7C" w:rsidP="000D5A9F">
            <w:pPr>
              <w:jc w:val="center"/>
              <w:rPr>
                <w:b/>
                <w:sz w:val="22"/>
                <w:szCs w:val="22"/>
                <w:lang w:val="pt-BR"/>
              </w:rPr>
            </w:pPr>
            <w:r w:rsidRPr="00643B54">
              <w:rPr>
                <w:b/>
                <w:sz w:val="22"/>
                <w:szCs w:val="22"/>
                <w:lang w:val="pt-BR"/>
              </w:rPr>
              <w:t>Ngày</w:t>
            </w:r>
          </w:p>
          <w:p w14:paraId="03129713" w14:textId="77777777" w:rsidR="006F0B7C" w:rsidRPr="00643B54" w:rsidRDefault="006F0B7C" w:rsidP="000D5A9F">
            <w:pPr>
              <w:jc w:val="center"/>
              <w:rPr>
                <w:b/>
              </w:rPr>
            </w:pPr>
            <w:r w:rsidRPr="00643B54">
              <w:rPr>
                <w:b/>
                <w:sz w:val="22"/>
                <w:szCs w:val="22"/>
                <w:lang w:val="pt-BR"/>
              </w:rPr>
              <w:t>1</w:t>
            </w:r>
          </w:p>
        </w:tc>
        <w:tc>
          <w:tcPr>
            <w:tcW w:w="310" w:type="pct"/>
            <w:gridSpan w:val="2"/>
            <w:vAlign w:val="center"/>
          </w:tcPr>
          <w:p w14:paraId="7B3A6CEB" w14:textId="4D40E768" w:rsidR="006F0B7C" w:rsidRPr="00643B54" w:rsidRDefault="006F0B7C" w:rsidP="000D5A9F">
            <w:pPr>
              <w:jc w:val="center"/>
              <w:rPr>
                <w:b/>
                <w:sz w:val="22"/>
                <w:szCs w:val="22"/>
                <w:lang w:val="pt-BR"/>
              </w:rPr>
            </w:pPr>
            <w:r w:rsidRPr="00643B54">
              <w:rPr>
                <w:b/>
                <w:sz w:val="22"/>
                <w:szCs w:val="22"/>
                <w:lang w:val="pt-BR"/>
              </w:rPr>
              <w:t>Ngày</w:t>
            </w:r>
          </w:p>
          <w:p w14:paraId="0B717C59" w14:textId="77777777" w:rsidR="006F0B7C" w:rsidRPr="00643B54" w:rsidRDefault="006F0B7C" w:rsidP="000D5A9F">
            <w:pPr>
              <w:jc w:val="center"/>
              <w:rPr>
                <w:b/>
              </w:rPr>
            </w:pPr>
            <w:r w:rsidRPr="00643B54">
              <w:rPr>
                <w:b/>
                <w:sz w:val="22"/>
                <w:szCs w:val="22"/>
                <w:lang w:val="pt-BR"/>
              </w:rPr>
              <w:t>2</w:t>
            </w:r>
          </w:p>
        </w:tc>
        <w:tc>
          <w:tcPr>
            <w:tcW w:w="311" w:type="pct"/>
            <w:gridSpan w:val="2"/>
            <w:vAlign w:val="center"/>
          </w:tcPr>
          <w:p w14:paraId="1BBC0806" w14:textId="4DFA55D3" w:rsidR="006F0B7C" w:rsidRPr="00643B54" w:rsidRDefault="006F0B7C" w:rsidP="000D5A9F">
            <w:pPr>
              <w:jc w:val="center"/>
              <w:rPr>
                <w:b/>
                <w:sz w:val="22"/>
                <w:szCs w:val="22"/>
                <w:lang w:val="pt-BR"/>
              </w:rPr>
            </w:pPr>
            <w:r w:rsidRPr="00643B54">
              <w:rPr>
                <w:b/>
                <w:sz w:val="22"/>
                <w:szCs w:val="22"/>
                <w:lang w:val="pt-BR"/>
              </w:rPr>
              <w:t>Ngày</w:t>
            </w:r>
          </w:p>
          <w:p w14:paraId="178C8FAB" w14:textId="77777777" w:rsidR="006F0B7C" w:rsidRPr="00643B54" w:rsidRDefault="006F0B7C" w:rsidP="000D5A9F">
            <w:pPr>
              <w:jc w:val="center"/>
              <w:rPr>
                <w:b/>
              </w:rPr>
            </w:pPr>
            <w:r w:rsidRPr="00643B54">
              <w:rPr>
                <w:b/>
                <w:sz w:val="22"/>
                <w:szCs w:val="22"/>
                <w:lang w:val="pt-BR"/>
              </w:rPr>
              <w:t>3</w:t>
            </w:r>
          </w:p>
        </w:tc>
        <w:tc>
          <w:tcPr>
            <w:tcW w:w="311" w:type="pct"/>
            <w:gridSpan w:val="2"/>
            <w:vAlign w:val="center"/>
          </w:tcPr>
          <w:p w14:paraId="06706386" w14:textId="17BB5FB7" w:rsidR="006F0B7C" w:rsidRPr="00643B54" w:rsidRDefault="006F0B7C" w:rsidP="000D5A9F">
            <w:pPr>
              <w:jc w:val="center"/>
              <w:rPr>
                <w:b/>
                <w:sz w:val="22"/>
                <w:szCs w:val="22"/>
                <w:lang w:val="pt-BR"/>
              </w:rPr>
            </w:pPr>
            <w:r w:rsidRPr="00643B54">
              <w:rPr>
                <w:b/>
                <w:sz w:val="22"/>
                <w:szCs w:val="22"/>
                <w:lang w:val="pt-BR"/>
              </w:rPr>
              <w:t>Ngày</w:t>
            </w:r>
          </w:p>
          <w:p w14:paraId="20A6BB56" w14:textId="77777777" w:rsidR="006F0B7C" w:rsidRPr="00643B54" w:rsidRDefault="006F0B7C" w:rsidP="000D5A9F">
            <w:pPr>
              <w:jc w:val="center"/>
              <w:rPr>
                <w:b/>
              </w:rPr>
            </w:pPr>
            <w:r w:rsidRPr="00643B54">
              <w:rPr>
                <w:b/>
                <w:sz w:val="22"/>
                <w:szCs w:val="22"/>
                <w:lang w:val="pt-BR"/>
              </w:rPr>
              <w:t>4</w:t>
            </w:r>
          </w:p>
        </w:tc>
        <w:tc>
          <w:tcPr>
            <w:tcW w:w="311" w:type="pct"/>
            <w:gridSpan w:val="2"/>
            <w:vAlign w:val="center"/>
          </w:tcPr>
          <w:p w14:paraId="376D99CD" w14:textId="0A539DB7" w:rsidR="006F0B7C" w:rsidRPr="00643B54" w:rsidRDefault="006F0B7C" w:rsidP="000D5A9F">
            <w:pPr>
              <w:jc w:val="center"/>
              <w:rPr>
                <w:b/>
                <w:sz w:val="22"/>
                <w:szCs w:val="22"/>
                <w:lang w:val="pt-BR"/>
              </w:rPr>
            </w:pPr>
            <w:r w:rsidRPr="00643B54">
              <w:rPr>
                <w:b/>
                <w:sz w:val="22"/>
                <w:szCs w:val="22"/>
                <w:lang w:val="pt-BR"/>
              </w:rPr>
              <w:t>Ngày</w:t>
            </w:r>
          </w:p>
          <w:p w14:paraId="02B212DC" w14:textId="77777777" w:rsidR="006F0B7C" w:rsidRPr="00643B54" w:rsidRDefault="006F0B7C" w:rsidP="000D5A9F">
            <w:pPr>
              <w:jc w:val="center"/>
              <w:rPr>
                <w:b/>
              </w:rPr>
            </w:pPr>
            <w:r w:rsidRPr="00643B54">
              <w:rPr>
                <w:b/>
                <w:sz w:val="22"/>
                <w:szCs w:val="22"/>
                <w:lang w:val="pt-BR"/>
              </w:rPr>
              <w:t>5</w:t>
            </w:r>
          </w:p>
        </w:tc>
        <w:tc>
          <w:tcPr>
            <w:tcW w:w="311" w:type="pct"/>
            <w:gridSpan w:val="2"/>
            <w:vAlign w:val="center"/>
          </w:tcPr>
          <w:p w14:paraId="048A3D0B" w14:textId="44D62BBB" w:rsidR="006F0B7C" w:rsidRPr="00643B54" w:rsidRDefault="006F0B7C" w:rsidP="000D5A9F">
            <w:pPr>
              <w:jc w:val="center"/>
              <w:rPr>
                <w:b/>
                <w:sz w:val="22"/>
                <w:szCs w:val="22"/>
                <w:lang w:val="pt-BR"/>
              </w:rPr>
            </w:pPr>
            <w:r w:rsidRPr="00643B54">
              <w:rPr>
                <w:b/>
                <w:sz w:val="22"/>
                <w:szCs w:val="22"/>
                <w:lang w:val="pt-BR"/>
              </w:rPr>
              <w:t>Ngày</w:t>
            </w:r>
          </w:p>
          <w:p w14:paraId="46548E8A" w14:textId="77777777" w:rsidR="006F0B7C" w:rsidRPr="00643B54" w:rsidRDefault="006F0B7C" w:rsidP="000D5A9F">
            <w:pPr>
              <w:jc w:val="center"/>
              <w:rPr>
                <w:b/>
              </w:rPr>
            </w:pPr>
            <w:r w:rsidRPr="00643B54">
              <w:rPr>
                <w:b/>
                <w:sz w:val="22"/>
                <w:szCs w:val="22"/>
                <w:lang w:val="pt-BR"/>
              </w:rPr>
              <w:t>6</w:t>
            </w:r>
          </w:p>
        </w:tc>
        <w:tc>
          <w:tcPr>
            <w:tcW w:w="311" w:type="pct"/>
            <w:gridSpan w:val="2"/>
            <w:vAlign w:val="center"/>
          </w:tcPr>
          <w:p w14:paraId="34ED0FCD" w14:textId="67586BE3" w:rsidR="006F0B7C" w:rsidRPr="00643B54" w:rsidRDefault="006F0B7C" w:rsidP="000D5A9F">
            <w:pPr>
              <w:jc w:val="center"/>
              <w:rPr>
                <w:b/>
                <w:sz w:val="22"/>
                <w:szCs w:val="22"/>
                <w:lang w:val="pt-BR"/>
              </w:rPr>
            </w:pPr>
            <w:r w:rsidRPr="00643B54">
              <w:rPr>
                <w:b/>
                <w:sz w:val="22"/>
                <w:szCs w:val="22"/>
                <w:lang w:val="pt-BR"/>
              </w:rPr>
              <w:t>Ngày</w:t>
            </w:r>
          </w:p>
          <w:p w14:paraId="05840790" w14:textId="77777777" w:rsidR="006F0B7C" w:rsidRPr="00643B54" w:rsidRDefault="006F0B7C" w:rsidP="000D5A9F">
            <w:pPr>
              <w:jc w:val="center"/>
              <w:rPr>
                <w:b/>
              </w:rPr>
            </w:pPr>
            <w:r w:rsidRPr="00643B54">
              <w:rPr>
                <w:b/>
                <w:sz w:val="22"/>
                <w:szCs w:val="22"/>
                <w:lang w:val="pt-BR"/>
              </w:rPr>
              <w:t>7</w:t>
            </w:r>
          </w:p>
        </w:tc>
        <w:tc>
          <w:tcPr>
            <w:tcW w:w="311" w:type="pct"/>
            <w:gridSpan w:val="2"/>
            <w:vAlign w:val="center"/>
          </w:tcPr>
          <w:p w14:paraId="3522DBDB" w14:textId="462FE431" w:rsidR="006F0B7C" w:rsidRPr="00643B54" w:rsidRDefault="006F0B7C" w:rsidP="000D5A9F">
            <w:pPr>
              <w:jc w:val="center"/>
              <w:rPr>
                <w:b/>
                <w:sz w:val="22"/>
                <w:szCs w:val="22"/>
                <w:lang w:val="pt-BR"/>
              </w:rPr>
            </w:pPr>
            <w:r w:rsidRPr="00643B54">
              <w:rPr>
                <w:b/>
                <w:sz w:val="22"/>
                <w:szCs w:val="22"/>
                <w:lang w:val="pt-BR"/>
              </w:rPr>
              <w:t>Ngày</w:t>
            </w:r>
          </w:p>
          <w:p w14:paraId="15593169" w14:textId="77777777" w:rsidR="006F0B7C" w:rsidRPr="00643B54" w:rsidRDefault="006F0B7C" w:rsidP="000D5A9F">
            <w:pPr>
              <w:jc w:val="center"/>
              <w:rPr>
                <w:b/>
              </w:rPr>
            </w:pPr>
            <w:r w:rsidRPr="00643B54">
              <w:rPr>
                <w:b/>
                <w:sz w:val="22"/>
                <w:szCs w:val="22"/>
                <w:lang w:val="pt-BR"/>
              </w:rPr>
              <w:t>8</w:t>
            </w:r>
          </w:p>
        </w:tc>
        <w:tc>
          <w:tcPr>
            <w:tcW w:w="312" w:type="pct"/>
            <w:gridSpan w:val="2"/>
            <w:vAlign w:val="center"/>
          </w:tcPr>
          <w:p w14:paraId="19C93C40" w14:textId="365207E3" w:rsidR="006F0B7C" w:rsidRPr="00643B54" w:rsidRDefault="006F0B7C" w:rsidP="000D5A9F">
            <w:pPr>
              <w:jc w:val="center"/>
              <w:rPr>
                <w:b/>
                <w:sz w:val="22"/>
                <w:szCs w:val="22"/>
                <w:lang w:val="pt-BR"/>
              </w:rPr>
            </w:pPr>
            <w:r w:rsidRPr="00643B54">
              <w:rPr>
                <w:b/>
                <w:sz w:val="22"/>
                <w:szCs w:val="22"/>
                <w:lang w:val="pt-BR"/>
              </w:rPr>
              <w:t>Ngày</w:t>
            </w:r>
          </w:p>
          <w:p w14:paraId="58191214" w14:textId="77777777" w:rsidR="006F0B7C" w:rsidRPr="00643B54" w:rsidRDefault="006F0B7C" w:rsidP="000D5A9F">
            <w:pPr>
              <w:jc w:val="center"/>
              <w:rPr>
                <w:b/>
              </w:rPr>
            </w:pPr>
            <w:r w:rsidRPr="00643B54">
              <w:rPr>
                <w:b/>
                <w:sz w:val="22"/>
                <w:szCs w:val="22"/>
                <w:lang w:val="pt-BR"/>
              </w:rPr>
              <w:t>9</w:t>
            </w:r>
          </w:p>
        </w:tc>
        <w:tc>
          <w:tcPr>
            <w:tcW w:w="312" w:type="pct"/>
            <w:gridSpan w:val="2"/>
            <w:vAlign w:val="center"/>
          </w:tcPr>
          <w:p w14:paraId="54D77742" w14:textId="77777777" w:rsidR="006F0B7C" w:rsidRPr="00643B54" w:rsidRDefault="006F0B7C" w:rsidP="000D5A9F">
            <w:pPr>
              <w:jc w:val="center"/>
              <w:rPr>
                <w:b/>
              </w:rPr>
            </w:pPr>
            <w:r w:rsidRPr="00643B54">
              <w:rPr>
                <w:b/>
                <w:sz w:val="22"/>
                <w:szCs w:val="22"/>
                <w:lang w:val="pt-BR"/>
              </w:rPr>
              <w:t>Ngày 10</w:t>
            </w:r>
          </w:p>
        </w:tc>
        <w:tc>
          <w:tcPr>
            <w:tcW w:w="311" w:type="pct"/>
            <w:gridSpan w:val="2"/>
            <w:vAlign w:val="center"/>
          </w:tcPr>
          <w:p w14:paraId="690711B1" w14:textId="77777777" w:rsidR="006F0B7C" w:rsidRPr="00643B54" w:rsidRDefault="006F0B7C" w:rsidP="000D5A9F">
            <w:pPr>
              <w:jc w:val="center"/>
              <w:rPr>
                <w:b/>
              </w:rPr>
            </w:pPr>
            <w:r w:rsidRPr="00643B54">
              <w:rPr>
                <w:b/>
                <w:sz w:val="22"/>
                <w:szCs w:val="22"/>
                <w:lang w:val="pt-BR"/>
              </w:rPr>
              <w:t>Ngày 11</w:t>
            </w:r>
          </w:p>
        </w:tc>
        <w:tc>
          <w:tcPr>
            <w:tcW w:w="312" w:type="pct"/>
            <w:gridSpan w:val="2"/>
            <w:vAlign w:val="center"/>
          </w:tcPr>
          <w:p w14:paraId="4F3E90A9" w14:textId="77777777" w:rsidR="006F0B7C" w:rsidRPr="00643B54" w:rsidRDefault="006F0B7C" w:rsidP="000D5A9F">
            <w:pPr>
              <w:jc w:val="center"/>
              <w:rPr>
                <w:b/>
              </w:rPr>
            </w:pPr>
            <w:r w:rsidRPr="00643B54">
              <w:rPr>
                <w:b/>
                <w:sz w:val="22"/>
                <w:szCs w:val="22"/>
                <w:lang w:val="pt-BR"/>
              </w:rPr>
              <w:t>Ngày 12</w:t>
            </w:r>
          </w:p>
        </w:tc>
        <w:tc>
          <w:tcPr>
            <w:tcW w:w="312" w:type="pct"/>
            <w:gridSpan w:val="2"/>
            <w:vAlign w:val="center"/>
          </w:tcPr>
          <w:p w14:paraId="2E4089AC" w14:textId="77777777" w:rsidR="006F0B7C" w:rsidRPr="00643B54" w:rsidRDefault="006F0B7C" w:rsidP="000D5A9F">
            <w:pPr>
              <w:jc w:val="center"/>
              <w:rPr>
                <w:b/>
              </w:rPr>
            </w:pPr>
            <w:r w:rsidRPr="00643B54">
              <w:rPr>
                <w:b/>
                <w:sz w:val="22"/>
                <w:szCs w:val="22"/>
                <w:lang w:val="pt-BR"/>
              </w:rPr>
              <w:t>Ngày 13</w:t>
            </w:r>
          </w:p>
        </w:tc>
        <w:tc>
          <w:tcPr>
            <w:tcW w:w="281" w:type="pct"/>
            <w:gridSpan w:val="2"/>
            <w:vAlign w:val="center"/>
          </w:tcPr>
          <w:p w14:paraId="7CEE62FF" w14:textId="77777777" w:rsidR="006F0B7C" w:rsidRPr="00643B54" w:rsidRDefault="006F0B7C" w:rsidP="000D5A9F">
            <w:pPr>
              <w:jc w:val="center"/>
              <w:rPr>
                <w:b/>
              </w:rPr>
            </w:pPr>
            <w:r w:rsidRPr="00643B54">
              <w:rPr>
                <w:b/>
                <w:sz w:val="22"/>
                <w:szCs w:val="22"/>
                <w:lang w:val="pt-BR"/>
              </w:rPr>
              <w:t>Ngày 14</w:t>
            </w:r>
          </w:p>
        </w:tc>
      </w:tr>
      <w:tr w:rsidR="006F0B7C" w:rsidRPr="00643B54" w14:paraId="66C13B65" w14:textId="77777777" w:rsidTr="000D5A9F">
        <w:tc>
          <w:tcPr>
            <w:tcW w:w="217" w:type="pct"/>
            <w:vMerge/>
            <w:vAlign w:val="center"/>
          </w:tcPr>
          <w:p w14:paraId="4B368F81" w14:textId="77777777" w:rsidR="006F0B7C" w:rsidRPr="00643B54" w:rsidRDefault="006F0B7C" w:rsidP="000D5A9F">
            <w:pPr>
              <w:jc w:val="center"/>
              <w:rPr>
                <w:b/>
                <w:sz w:val="22"/>
                <w:szCs w:val="22"/>
                <w:lang w:val="pt-BR"/>
              </w:rPr>
            </w:pPr>
          </w:p>
        </w:tc>
        <w:tc>
          <w:tcPr>
            <w:tcW w:w="494" w:type="pct"/>
            <w:vMerge/>
            <w:vAlign w:val="center"/>
          </w:tcPr>
          <w:p w14:paraId="072C37CF" w14:textId="77777777" w:rsidR="006F0B7C" w:rsidRPr="00643B54" w:rsidRDefault="006F0B7C" w:rsidP="000D5A9F">
            <w:pPr>
              <w:jc w:val="center"/>
              <w:rPr>
                <w:b/>
                <w:sz w:val="22"/>
                <w:szCs w:val="22"/>
                <w:lang w:val="pt-BR"/>
              </w:rPr>
            </w:pPr>
          </w:p>
        </w:tc>
        <w:tc>
          <w:tcPr>
            <w:tcW w:w="144" w:type="pct"/>
            <w:vAlign w:val="center"/>
          </w:tcPr>
          <w:p w14:paraId="4665C1E9" w14:textId="77777777" w:rsidR="006F0B7C" w:rsidRPr="00643B54" w:rsidRDefault="006F0B7C" w:rsidP="000D5A9F">
            <w:pPr>
              <w:jc w:val="center"/>
              <w:rPr>
                <w:i/>
                <w:sz w:val="22"/>
                <w:szCs w:val="22"/>
                <w:lang w:val="pt-BR"/>
              </w:rPr>
            </w:pPr>
            <w:r w:rsidRPr="00643B54">
              <w:rPr>
                <w:i/>
                <w:sz w:val="22"/>
                <w:szCs w:val="22"/>
                <w:lang w:val="pt-BR"/>
              </w:rPr>
              <w:t>S</w:t>
            </w:r>
          </w:p>
        </w:tc>
        <w:tc>
          <w:tcPr>
            <w:tcW w:w="128" w:type="pct"/>
            <w:vAlign w:val="center"/>
          </w:tcPr>
          <w:p w14:paraId="48CCECF3" w14:textId="77777777" w:rsidR="006F0B7C" w:rsidRPr="00643B54" w:rsidRDefault="006F0B7C" w:rsidP="000D5A9F">
            <w:pPr>
              <w:jc w:val="center"/>
              <w:rPr>
                <w:i/>
                <w:sz w:val="22"/>
                <w:szCs w:val="22"/>
                <w:lang w:val="pt-BR"/>
              </w:rPr>
            </w:pPr>
            <w:r w:rsidRPr="00643B54">
              <w:rPr>
                <w:i/>
                <w:sz w:val="22"/>
                <w:szCs w:val="22"/>
                <w:lang w:val="pt-BR"/>
              </w:rPr>
              <w:t>C</w:t>
            </w:r>
          </w:p>
        </w:tc>
        <w:tc>
          <w:tcPr>
            <w:tcW w:w="155" w:type="pct"/>
            <w:vAlign w:val="center"/>
          </w:tcPr>
          <w:p w14:paraId="78AAEFEE"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50C36C81"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74267231"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01F7C022"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1892956C"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4A7B0523"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6C80E355"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279E28FE"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79976E83"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41779A6A"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246BB40B"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52E6D42D"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7C669571"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067FFAC1"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76C36466"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40EF964A"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42656AD3"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47C0079B" w14:textId="77777777" w:rsidR="006F0B7C" w:rsidRPr="00643B54" w:rsidRDefault="006F0B7C" w:rsidP="000D5A9F">
            <w:pPr>
              <w:jc w:val="center"/>
              <w:rPr>
                <w:i/>
                <w:sz w:val="22"/>
                <w:szCs w:val="22"/>
                <w:lang w:val="pt-BR"/>
              </w:rPr>
            </w:pPr>
            <w:r w:rsidRPr="00643B54">
              <w:rPr>
                <w:i/>
                <w:sz w:val="22"/>
                <w:szCs w:val="22"/>
                <w:lang w:val="pt-BR"/>
              </w:rPr>
              <w:t>C</w:t>
            </w:r>
          </w:p>
        </w:tc>
        <w:tc>
          <w:tcPr>
            <w:tcW w:w="155" w:type="pct"/>
            <w:vAlign w:val="center"/>
          </w:tcPr>
          <w:p w14:paraId="2CF08ED1"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23A3A2AC"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57A4638B"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588BBB23"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03972049" w14:textId="77777777" w:rsidR="006F0B7C" w:rsidRPr="00643B54" w:rsidRDefault="006F0B7C" w:rsidP="000D5A9F">
            <w:pPr>
              <w:jc w:val="center"/>
              <w:rPr>
                <w:i/>
                <w:sz w:val="22"/>
                <w:szCs w:val="22"/>
                <w:lang w:val="pt-BR"/>
              </w:rPr>
            </w:pPr>
            <w:r w:rsidRPr="00643B54">
              <w:rPr>
                <w:i/>
                <w:sz w:val="22"/>
                <w:szCs w:val="22"/>
                <w:lang w:val="pt-BR"/>
              </w:rPr>
              <w:t>S</w:t>
            </w:r>
          </w:p>
        </w:tc>
        <w:tc>
          <w:tcPr>
            <w:tcW w:w="156" w:type="pct"/>
            <w:vAlign w:val="center"/>
          </w:tcPr>
          <w:p w14:paraId="57BE3994" w14:textId="77777777" w:rsidR="006F0B7C" w:rsidRPr="00643B54" w:rsidRDefault="006F0B7C" w:rsidP="000D5A9F">
            <w:pPr>
              <w:jc w:val="center"/>
              <w:rPr>
                <w:i/>
                <w:sz w:val="22"/>
                <w:szCs w:val="22"/>
                <w:lang w:val="pt-BR"/>
              </w:rPr>
            </w:pPr>
            <w:r w:rsidRPr="00643B54">
              <w:rPr>
                <w:i/>
                <w:sz w:val="22"/>
                <w:szCs w:val="22"/>
                <w:lang w:val="pt-BR"/>
              </w:rPr>
              <w:t>C</w:t>
            </w:r>
          </w:p>
        </w:tc>
        <w:tc>
          <w:tcPr>
            <w:tcW w:w="156" w:type="pct"/>
            <w:vAlign w:val="center"/>
          </w:tcPr>
          <w:p w14:paraId="37B3D149" w14:textId="77777777" w:rsidR="006F0B7C" w:rsidRPr="00643B54" w:rsidRDefault="006F0B7C" w:rsidP="000D5A9F">
            <w:pPr>
              <w:jc w:val="center"/>
              <w:rPr>
                <w:i/>
                <w:sz w:val="22"/>
                <w:szCs w:val="22"/>
                <w:lang w:val="pt-BR"/>
              </w:rPr>
            </w:pPr>
            <w:r w:rsidRPr="00643B54">
              <w:rPr>
                <w:i/>
                <w:sz w:val="22"/>
                <w:szCs w:val="22"/>
                <w:lang w:val="pt-BR"/>
              </w:rPr>
              <w:t>S</w:t>
            </w:r>
          </w:p>
        </w:tc>
        <w:tc>
          <w:tcPr>
            <w:tcW w:w="125" w:type="pct"/>
            <w:vAlign w:val="center"/>
          </w:tcPr>
          <w:p w14:paraId="0870B44A" w14:textId="77777777" w:rsidR="006F0B7C" w:rsidRPr="00643B54" w:rsidRDefault="006F0B7C" w:rsidP="000D5A9F">
            <w:pPr>
              <w:jc w:val="center"/>
              <w:rPr>
                <w:i/>
                <w:sz w:val="22"/>
                <w:szCs w:val="22"/>
                <w:lang w:val="pt-BR"/>
              </w:rPr>
            </w:pPr>
            <w:r w:rsidRPr="00643B54">
              <w:rPr>
                <w:i/>
                <w:sz w:val="22"/>
                <w:szCs w:val="22"/>
                <w:lang w:val="pt-BR"/>
              </w:rPr>
              <w:t>C</w:t>
            </w:r>
          </w:p>
        </w:tc>
      </w:tr>
      <w:tr w:rsidR="006F0B7C" w:rsidRPr="00643B54" w14:paraId="2B98F783" w14:textId="77777777" w:rsidTr="000D5A9F">
        <w:tc>
          <w:tcPr>
            <w:tcW w:w="217" w:type="pct"/>
            <w:vAlign w:val="center"/>
          </w:tcPr>
          <w:p w14:paraId="1E107A98" w14:textId="77777777" w:rsidR="006F0B7C" w:rsidRPr="00643B54" w:rsidRDefault="006F0B7C" w:rsidP="000D5A9F">
            <w:pPr>
              <w:jc w:val="center"/>
              <w:rPr>
                <w:sz w:val="22"/>
                <w:szCs w:val="22"/>
                <w:lang w:val="pt-BR"/>
              </w:rPr>
            </w:pPr>
            <w:r w:rsidRPr="00643B54">
              <w:rPr>
                <w:sz w:val="22"/>
                <w:szCs w:val="22"/>
                <w:lang w:val="pt-BR"/>
              </w:rPr>
              <w:t>1</w:t>
            </w:r>
          </w:p>
        </w:tc>
        <w:tc>
          <w:tcPr>
            <w:tcW w:w="494" w:type="pct"/>
            <w:vAlign w:val="center"/>
          </w:tcPr>
          <w:p w14:paraId="793BD815" w14:textId="77777777" w:rsidR="006F0B7C" w:rsidRPr="00643B54" w:rsidRDefault="006F0B7C" w:rsidP="000D5A9F">
            <w:pPr>
              <w:jc w:val="center"/>
              <w:rPr>
                <w:sz w:val="22"/>
                <w:szCs w:val="22"/>
                <w:lang w:val="pt-BR"/>
              </w:rPr>
            </w:pPr>
            <w:r w:rsidRPr="00643B54">
              <w:rPr>
                <w:sz w:val="22"/>
                <w:szCs w:val="22"/>
                <w:lang w:val="pt-BR"/>
              </w:rPr>
              <w:t>Thân nhiệt *</w:t>
            </w:r>
          </w:p>
        </w:tc>
        <w:tc>
          <w:tcPr>
            <w:tcW w:w="144" w:type="pct"/>
            <w:vAlign w:val="center"/>
          </w:tcPr>
          <w:p w14:paraId="07DD86AF" w14:textId="77777777" w:rsidR="006F0B7C" w:rsidRPr="00643B54" w:rsidRDefault="006F0B7C" w:rsidP="000D5A9F">
            <w:pPr>
              <w:jc w:val="center"/>
              <w:rPr>
                <w:b/>
                <w:sz w:val="22"/>
                <w:szCs w:val="22"/>
                <w:lang w:val="pt-BR"/>
              </w:rPr>
            </w:pPr>
          </w:p>
        </w:tc>
        <w:tc>
          <w:tcPr>
            <w:tcW w:w="128" w:type="pct"/>
            <w:vAlign w:val="center"/>
          </w:tcPr>
          <w:p w14:paraId="58848E29" w14:textId="77777777" w:rsidR="006F0B7C" w:rsidRPr="00643B54" w:rsidRDefault="006F0B7C" w:rsidP="000D5A9F">
            <w:pPr>
              <w:jc w:val="center"/>
              <w:rPr>
                <w:b/>
                <w:sz w:val="22"/>
                <w:szCs w:val="22"/>
                <w:lang w:val="pt-BR"/>
              </w:rPr>
            </w:pPr>
          </w:p>
        </w:tc>
        <w:tc>
          <w:tcPr>
            <w:tcW w:w="155" w:type="pct"/>
            <w:vAlign w:val="center"/>
          </w:tcPr>
          <w:p w14:paraId="704EA9A3" w14:textId="77777777" w:rsidR="006F0B7C" w:rsidRPr="00643B54" w:rsidRDefault="006F0B7C" w:rsidP="000D5A9F">
            <w:pPr>
              <w:jc w:val="center"/>
              <w:rPr>
                <w:b/>
                <w:sz w:val="22"/>
                <w:szCs w:val="22"/>
                <w:lang w:val="pt-BR"/>
              </w:rPr>
            </w:pPr>
          </w:p>
        </w:tc>
        <w:tc>
          <w:tcPr>
            <w:tcW w:w="156" w:type="pct"/>
            <w:vAlign w:val="center"/>
          </w:tcPr>
          <w:p w14:paraId="14CEBDE4" w14:textId="77777777" w:rsidR="006F0B7C" w:rsidRPr="00643B54" w:rsidRDefault="006F0B7C" w:rsidP="000D5A9F">
            <w:pPr>
              <w:jc w:val="center"/>
              <w:rPr>
                <w:b/>
                <w:sz w:val="22"/>
                <w:szCs w:val="22"/>
                <w:lang w:val="pt-BR"/>
              </w:rPr>
            </w:pPr>
          </w:p>
        </w:tc>
        <w:tc>
          <w:tcPr>
            <w:tcW w:w="156" w:type="pct"/>
            <w:vAlign w:val="center"/>
          </w:tcPr>
          <w:p w14:paraId="5A57880D" w14:textId="77777777" w:rsidR="006F0B7C" w:rsidRPr="00643B54" w:rsidRDefault="006F0B7C" w:rsidP="000D5A9F">
            <w:pPr>
              <w:jc w:val="center"/>
              <w:rPr>
                <w:b/>
                <w:sz w:val="22"/>
                <w:szCs w:val="22"/>
                <w:lang w:val="pt-BR"/>
              </w:rPr>
            </w:pPr>
          </w:p>
        </w:tc>
        <w:tc>
          <w:tcPr>
            <w:tcW w:w="156" w:type="pct"/>
            <w:vAlign w:val="center"/>
          </w:tcPr>
          <w:p w14:paraId="6B0B4BB6" w14:textId="77777777" w:rsidR="006F0B7C" w:rsidRPr="00643B54" w:rsidRDefault="006F0B7C" w:rsidP="000D5A9F">
            <w:pPr>
              <w:jc w:val="center"/>
              <w:rPr>
                <w:b/>
                <w:sz w:val="22"/>
                <w:szCs w:val="22"/>
                <w:lang w:val="pt-BR"/>
              </w:rPr>
            </w:pPr>
          </w:p>
        </w:tc>
        <w:tc>
          <w:tcPr>
            <w:tcW w:w="156" w:type="pct"/>
            <w:vAlign w:val="center"/>
          </w:tcPr>
          <w:p w14:paraId="2B648206" w14:textId="77777777" w:rsidR="006F0B7C" w:rsidRPr="00643B54" w:rsidRDefault="006F0B7C" w:rsidP="000D5A9F">
            <w:pPr>
              <w:jc w:val="center"/>
              <w:rPr>
                <w:b/>
                <w:sz w:val="22"/>
                <w:szCs w:val="22"/>
                <w:lang w:val="pt-BR"/>
              </w:rPr>
            </w:pPr>
          </w:p>
        </w:tc>
        <w:tc>
          <w:tcPr>
            <w:tcW w:w="156" w:type="pct"/>
            <w:vAlign w:val="center"/>
          </w:tcPr>
          <w:p w14:paraId="49DCF23A" w14:textId="77777777" w:rsidR="006F0B7C" w:rsidRPr="00643B54" w:rsidRDefault="006F0B7C" w:rsidP="000D5A9F">
            <w:pPr>
              <w:jc w:val="center"/>
              <w:rPr>
                <w:b/>
                <w:sz w:val="22"/>
                <w:szCs w:val="22"/>
                <w:lang w:val="pt-BR"/>
              </w:rPr>
            </w:pPr>
          </w:p>
        </w:tc>
        <w:tc>
          <w:tcPr>
            <w:tcW w:w="156" w:type="pct"/>
            <w:vAlign w:val="center"/>
          </w:tcPr>
          <w:p w14:paraId="3C4570F0" w14:textId="77777777" w:rsidR="006F0B7C" w:rsidRPr="00643B54" w:rsidRDefault="006F0B7C" w:rsidP="000D5A9F">
            <w:pPr>
              <w:jc w:val="center"/>
              <w:rPr>
                <w:b/>
                <w:sz w:val="22"/>
                <w:szCs w:val="22"/>
                <w:lang w:val="pt-BR"/>
              </w:rPr>
            </w:pPr>
          </w:p>
        </w:tc>
        <w:tc>
          <w:tcPr>
            <w:tcW w:w="156" w:type="pct"/>
            <w:vAlign w:val="center"/>
          </w:tcPr>
          <w:p w14:paraId="4F0A872C" w14:textId="77777777" w:rsidR="006F0B7C" w:rsidRPr="00643B54" w:rsidRDefault="006F0B7C" w:rsidP="000D5A9F">
            <w:pPr>
              <w:jc w:val="center"/>
              <w:rPr>
                <w:b/>
                <w:sz w:val="22"/>
                <w:szCs w:val="22"/>
                <w:lang w:val="pt-BR"/>
              </w:rPr>
            </w:pPr>
          </w:p>
        </w:tc>
        <w:tc>
          <w:tcPr>
            <w:tcW w:w="156" w:type="pct"/>
            <w:vAlign w:val="center"/>
          </w:tcPr>
          <w:p w14:paraId="61F0709C" w14:textId="77777777" w:rsidR="006F0B7C" w:rsidRPr="00643B54" w:rsidRDefault="006F0B7C" w:rsidP="000D5A9F">
            <w:pPr>
              <w:jc w:val="center"/>
              <w:rPr>
                <w:b/>
                <w:sz w:val="22"/>
                <w:szCs w:val="22"/>
                <w:lang w:val="pt-BR"/>
              </w:rPr>
            </w:pPr>
          </w:p>
        </w:tc>
        <w:tc>
          <w:tcPr>
            <w:tcW w:w="156" w:type="pct"/>
            <w:vAlign w:val="center"/>
          </w:tcPr>
          <w:p w14:paraId="601CF167" w14:textId="77777777" w:rsidR="006F0B7C" w:rsidRPr="00643B54" w:rsidRDefault="006F0B7C" w:rsidP="000D5A9F">
            <w:pPr>
              <w:jc w:val="center"/>
              <w:rPr>
                <w:b/>
                <w:sz w:val="22"/>
                <w:szCs w:val="22"/>
                <w:lang w:val="pt-BR"/>
              </w:rPr>
            </w:pPr>
          </w:p>
        </w:tc>
        <w:tc>
          <w:tcPr>
            <w:tcW w:w="156" w:type="pct"/>
            <w:vAlign w:val="center"/>
          </w:tcPr>
          <w:p w14:paraId="5165E95D" w14:textId="77777777" w:rsidR="006F0B7C" w:rsidRPr="00643B54" w:rsidRDefault="006F0B7C" w:rsidP="000D5A9F">
            <w:pPr>
              <w:jc w:val="center"/>
              <w:rPr>
                <w:b/>
                <w:sz w:val="22"/>
                <w:szCs w:val="22"/>
                <w:lang w:val="pt-BR"/>
              </w:rPr>
            </w:pPr>
          </w:p>
        </w:tc>
        <w:tc>
          <w:tcPr>
            <w:tcW w:w="156" w:type="pct"/>
            <w:vAlign w:val="center"/>
          </w:tcPr>
          <w:p w14:paraId="4DB672AB" w14:textId="77777777" w:rsidR="006F0B7C" w:rsidRPr="00643B54" w:rsidRDefault="006F0B7C" w:rsidP="000D5A9F">
            <w:pPr>
              <w:jc w:val="center"/>
              <w:rPr>
                <w:b/>
                <w:sz w:val="22"/>
                <w:szCs w:val="22"/>
                <w:lang w:val="pt-BR"/>
              </w:rPr>
            </w:pPr>
          </w:p>
        </w:tc>
        <w:tc>
          <w:tcPr>
            <w:tcW w:w="156" w:type="pct"/>
            <w:vAlign w:val="center"/>
          </w:tcPr>
          <w:p w14:paraId="6B59FAD0" w14:textId="77777777" w:rsidR="006F0B7C" w:rsidRPr="00643B54" w:rsidRDefault="006F0B7C" w:rsidP="000D5A9F">
            <w:pPr>
              <w:jc w:val="center"/>
              <w:rPr>
                <w:b/>
                <w:sz w:val="22"/>
                <w:szCs w:val="22"/>
                <w:lang w:val="pt-BR"/>
              </w:rPr>
            </w:pPr>
          </w:p>
        </w:tc>
        <w:tc>
          <w:tcPr>
            <w:tcW w:w="156" w:type="pct"/>
            <w:vAlign w:val="center"/>
          </w:tcPr>
          <w:p w14:paraId="75F7DE97" w14:textId="77777777" w:rsidR="006F0B7C" w:rsidRPr="00643B54" w:rsidRDefault="006F0B7C" w:rsidP="000D5A9F">
            <w:pPr>
              <w:jc w:val="center"/>
              <w:rPr>
                <w:b/>
                <w:sz w:val="22"/>
                <w:szCs w:val="22"/>
                <w:lang w:val="pt-BR"/>
              </w:rPr>
            </w:pPr>
          </w:p>
        </w:tc>
        <w:tc>
          <w:tcPr>
            <w:tcW w:w="156" w:type="pct"/>
            <w:vAlign w:val="center"/>
          </w:tcPr>
          <w:p w14:paraId="41234FC0" w14:textId="77777777" w:rsidR="006F0B7C" w:rsidRPr="00643B54" w:rsidRDefault="006F0B7C" w:rsidP="000D5A9F">
            <w:pPr>
              <w:jc w:val="center"/>
              <w:rPr>
                <w:b/>
                <w:sz w:val="22"/>
                <w:szCs w:val="22"/>
                <w:lang w:val="pt-BR"/>
              </w:rPr>
            </w:pPr>
          </w:p>
        </w:tc>
        <w:tc>
          <w:tcPr>
            <w:tcW w:w="156" w:type="pct"/>
            <w:vAlign w:val="center"/>
          </w:tcPr>
          <w:p w14:paraId="02B74D33" w14:textId="77777777" w:rsidR="006F0B7C" w:rsidRPr="00643B54" w:rsidRDefault="006F0B7C" w:rsidP="000D5A9F">
            <w:pPr>
              <w:jc w:val="center"/>
              <w:rPr>
                <w:b/>
                <w:sz w:val="22"/>
                <w:szCs w:val="22"/>
                <w:lang w:val="pt-BR"/>
              </w:rPr>
            </w:pPr>
          </w:p>
        </w:tc>
        <w:tc>
          <w:tcPr>
            <w:tcW w:w="156" w:type="pct"/>
            <w:vAlign w:val="center"/>
          </w:tcPr>
          <w:p w14:paraId="4D1945D7" w14:textId="77777777" w:rsidR="006F0B7C" w:rsidRPr="00643B54" w:rsidRDefault="006F0B7C" w:rsidP="000D5A9F">
            <w:pPr>
              <w:jc w:val="center"/>
              <w:rPr>
                <w:b/>
                <w:sz w:val="22"/>
                <w:szCs w:val="22"/>
                <w:lang w:val="pt-BR"/>
              </w:rPr>
            </w:pPr>
          </w:p>
        </w:tc>
        <w:tc>
          <w:tcPr>
            <w:tcW w:w="156" w:type="pct"/>
            <w:vAlign w:val="center"/>
          </w:tcPr>
          <w:p w14:paraId="5D99184E" w14:textId="77777777" w:rsidR="006F0B7C" w:rsidRPr="00643B54" w:rsidRDefault="006F0B7C" w:rsidP="000D5A9F">
            <w:pPr>
              <w:jc w:val="center"/>
              <w:rPr>
                <w:b/>
                <w:sz w:val="22"/>
                <w:szCs w:val="22"/>
                <w:lang w:val="pt-BR"/>
              </w:rPr>
            </w:pPr>
          </w:p>
        </w:tc>
        <w:tc>
          <w:tcPr>
            <w:tcW w:w="155" w:type="pct"/>
            <w:vAlign w:val="center"/>
          </w:tcPr>
          <w:p w14:paraId="554658F4" w14:textId="77777777" w:rsidR="006F0B7C" w:rsidRPr="00643B54" w:rsidRDefault="006F0B7C" w:rsidP="000D5A9F">
            <w:pPr>
              <w:jc w:val="center"/>
              <w:rPr>
                <w:b/>
                <w:sz w:val="22"/>
                <w:szCs w:val="22"/>
                <w:lang w:val="pt-BR"/>
              </w:rPr>
            </w:pPr>
          </w:p>
        </w:tc>
        <w:tc>
          <w:tcPr>
            <w:tcW w:w="156" w:type="pct"/>
            <w:vAlign w:val="center"/>
          </w:tcPr>
          <w:p w14:paraId="06CF62B5" w14:textId="77777777" w:rsidR="006F0B7C" w:rsidRPr="00643B54" w:rsidRDefault="006F0B7C" w:rsidP="000D5A9F">
            <w:pPr>
              <w:jc w:val="center"/>
              <w:rPr>
                <w:b/>
                <w:sz w:val="22"/>
                <w:szCs w:val="22"/>
                <w:lang w:val="pt-BR"/>
              </w:rPr>
            </w:pPr>
          </w:p>
        </w:tc>
        <w:tc>
          <w:tcPr>
            <w:tcW w:w="156" w:type="pct"/>
            <w:vAlign w:val="center"/>
          </w:tcPr>
          <w:p w14:paraId="5D0A79F7" w14:textId="77777777" w:rsidR="006F0B7C" w:rsidRPr="00643B54" w:rsidRDefault="006F0B7C" w:rsidP="000D5A9F">
            <w:pPr>
              <w:jc w:val="center"/>
              <w:rPr>
                <w:b/>
                <w:sz w:val="22"/>
                <w:szCs w:val="22"/>
                <w:lang w:val="pt-BR"/>
              </w:rPr>
            </w:pPr>
          </w:p>
        </w:tc>
        <w:tc>
          <w:tcPr>
            <w:tcW w:w="156" w:type="pct"/>
            <w:vAlign w:val="center"/>
          </w:tcPr>
          <w:p w14:paraId="75F5EC1E" w14:textId="77777777" w:rsidR="006F0B7C" w:rsidRPr="00643B54" w:rsidRDefault="006F0B7C" w:rsidP="000D5A9F">
            <w:pPr>
              <w:jc w:val="center"/>
              <w:rPr>
                <w:b/>
                <w:sz w:val="22"/>
                <w:szCs w:val="22"/>
                <w:lang w:val="pt-BR"/>
              </w:rPr>
            </w:pPr>
          </w:p>
        </w:tc>
        <w:tc>
          <w:tcPr>
            <w:tcW w:w="156" w:type="pct"/>
            <w:vAlign w:val="center"/>
          </w:tcPr>
          <w:p w14:paraId="7670309C" w14:textId="77777777" w:rsidR="006F0B7C" w:rsidRPr="00643B54" w:rsidRDefault="006F0B7C" w:rsidP="000D5A9F">
            <w:pPr>
              <w:jc w:val="center"/>
              <w:rPr>
                <w:b/>
                <w:sz w:val="22"/>
                <w:szCs w:val="22"/>
                <w:lang w:val="pt-BR"/>
              </w:rPr>
            </w:pPr>
          </w:p>
        </w:tc>
        <w:tc>
          <w:tcPr>
            <w:tcW w:w="156" w:type="pct"/>
            <w:vAlign w:val="center"/>
          </w:tcPr>
          <w:p w14:paraId="4905B84C" w14:textId="77777777" w:rsidR="006F0B7C" w:rsidRPr="00643B54" w:rsidRDefault="006F0B7C" w:rsidP="000D5A9F">
            <w:pPr>
              <w:jc w:val="center"/>
              <w:rPr>
                <w:b/>
                <w:sz w:val="22"/>
                <w:szCs w:val="22"/>
                <w:lang w:val="pt-BR"/>
              </w:rPr>
            </w:pPr>
          </w:p>
        </w:tc>
        <w:tc>
          <w:tcPr>
            <w:tcW w:w="156" w:type="pct"/>
            <w:vAlign w:val="center"/>
          </w:tcPr>
          <w:p w14:paraId="7B7C1D8A" w14:textId="77777777" w:rsidR="006F0B7C" w:rsidRPr="00643B54" w:rsidRDefault="006F0B7C" w:rsidP="000D5A9F">
            <w:pPr>
              <w:jc w:val="center"/>
              <w:rPr>
                <w:b/>
                <w:sz w:val="22"/>
                <w:szCs w:val="22"/>
                <w:lang w:val="pt-BR"/>
              </w:rPr>
            </w:pPr>
          </w:p>
        </w:tc>
        <w:tc>
          <w:tcPr>
            <w:tcW w:w="125" w:type="pct"/>
            <w:vAlign w:val="center"/>
          </w:tcPr>
          <w:p w14:paraId="6386207B" w14:textId="77777777" w:rsidR="006F0B7C" w:rsidRPr="00643B54" w:rsidRDefault="006F0B7C" w:rsidP="000D5A9F">
            <w:pPr>
              <w:jc w:val="center"/>
              <w:rPr>
                <w:b/>
                <w:sz w:val="22"/>
                <w:szCs w:val="22"/>
                <w:lang w:val="pt-BR"/>
              </w:rPr>
            </w:pPr>
          </w:p>
        </w:tc>
      </w:tr>
      <w:tr w:rsidR="006F0B7C" w:rsidRPr="00643B54" w14:paraId="2544CEAC" w14:textId="77777777" w:rsidTr="000D5A9F">
        <w:tc>
          <w:tcPr>
            <w:tcW w:w="217" w:type="pct"/>
            <w:vAlign w:val="center"/>
          </w:tcPr>
          <w:p w14:paraId="265C147D" w14:textId="77777777" w:rsidR="006F0B7C" w:rsidRPr="00643B54" w:rsidRDefault="006F0B7C" w:rsidP="000D5A9F">
            <w:pPr>
              <w:jc w:val="center"/>
              <w:rPr>
                <w:sz w:val="22"/>
                <w:szCs w:val="22"/>
                <w:lang w:val="pt-BR"/>
              </w:rPr>
            </w:pPr>
            <w:r w:rsidRPr="00643B54">
              <w:rPr>
                <w:sz w:val="22"/>
                <w:szCs w:val="22"/>
                <w:lang w:val="pt-BR"/>
              </w:rPr>
              <w:t>2</w:t>
            </w:r>
          </w:p>
        </w:tc>
        <w:tc>
          <w:tcPr>
            <w:tcW w:w="494" w:type="pct"/>
            <w:vAlign w:val="center"/>
          </w:tcPr>
          <w:p w14:paraId="358AC638" w14:textId="77777777" w:rsidR="006F0B7C" w:rsidRPr="00643B54" w:rsidRDefault="006F0B7C" w:rsidP="000D5A9F">
            <w:pPr>
              <w:jc w:val="center"/>
              <w:rPr>
                <w:sz w:val="22"/>
                <w:szCs w:val="22"/>
                <w:lang w:val="pt-BR"/>
              </w:rPr>
            </w:pPr>
            <w:r w:rsidRPr="00643B54">
              <w:rPr>
                <w:sz w:val="22"/>
                <w:szCs w:val="22"/>
                <w:lang w:val="pt-BR"/>
              </w:rPr>
              <w:t>Ho**</w:t>
            </w:r>
          </w:p>
        </w:tc>
        <w:tc>
          <w:tcPr>
            <w:tcW w:w="144" w:type="pct"/>
            <w:vAlign w:val="center"/>
          </w:tcPr>
          <w:p w14:paraId="27E31EC6" w14:textId="77777777" w:rsidR="006F0B7C" w:rsidRPr="00643B54" w:rsidRDefault="006F0B7C" w:rsidP="000D5A9F">
            <w:pPr>
              <w:jc w:val="center"/>
              <w:rPr>
                <w:b/>
                <w:sz w:val="22"/>
                <w:szCs w:val="22"/>
                <w:lang w:val="pt-BR"/>
              </w:rPr>
            </w:pPr>
          </w:p>
        </w:tc>
        <w:tc>
          <w:tcPr>
            <w:tcW w:w="128" w:type="pct"/>
            <w:vAlign w:val="center"/>
          </w:tcPr>
          <w:p w14:paraId="4F204FE5" w14:textId="77777777" w:rsidR="006F0B7C" w:rsidRPr="00643B54" w:rsidRDefault="006F0B7C" w:rsidP="000D5A9F">
            <w:pPr>
              <w:jc w:val="center"/>
              <w:rPr>
                <w:b/>
                <w:sz w:val="22"/>
                <w:szCs w:val="22"/>
                <w:lang w:val="pt-BR"/>
              </w:rPr>
            </w:pPr>
          </w:p>
        </w:tc>
        <w:tc>
          <w:tcPr>
            <w:tcW w:w="155" w:type="pct"/>
            <w:vAlign w:val="center"/>
          </w:tcPr>
          <w:p w14:paraId="25A5E659" w14:textId="77777777" w:rsidR="006F0B7C" w:rsidRPr="00643B54" w:rsidRDefault="006F0B7C" w:rsidP="000D5A9F">
            <w:pPr>
              <w:jc w:val="center"/>
              <w:rPr>
                <w:b/>
                <w:sz w:val="22"/>
                <w:szCs w:val="22"/>
                <w:lang w:val="pt-BR"/>
              </w:rPr>
            </w:pPr>
          </w:p>
        </w:tc>
        <w:tc>
          <w:tcPr>
            <w:tcW w:w="156" w:type="pct"/>
            <w:vAlign w:val="center"/>
          </w:tcPr>
          <w:p w14:paraId="6882BC39" w14:textId="77777777" w:rsidR="006F0B7C" w:rsidRPr="00643B54" w:rsidRDefault="006F0B7C" w:rsidP="000D5A9F">
            <w:pPr>
              <w:jc w:val="center"/>
              <w:rPr>
                <w:b/>
                <w:sz w:val="22"/>
                <w:szCs w:val="22"/>
                <w:lang w:val="pt-BR"/>
              </w:rPr>
            </w:pPr>
          </w:p>
        </w:tc>
        <w:tc>
          <w:tcPr>
            <w:tcW w:w="156" w:type="pct"/>
            <w:vAlign w:val="center"/>
          </w:tcPr>
          <w:p w14:paraId="7A7BB304" w14:textId="77777777" w:rsidR="006F0B7C" w:rsidRPr="00643B54" w:rsidRDefault="006F0B7C" w:rsidP="000D5A9F">
            <w:pPr>
              <w:jc w:val="center"/>
              <w:rPr>
                <w:b/>
                <w:sz w:val="22"/>
                <w:szCs w:val="22"/>
                <w:lang w:val="pt-BR"/>
              </w:rPr>
            </w:pPr>
          </w:p>
        </w:tc>
        <w:tc>
          <w:tcPr>
            <w:tcW w:w="156" w:type="pct"/>
            <w:vAlign w:val="center"/>
          </w:tcPr>
          <w:p w14:paraId="768F9843" w14:textId="77777777" w:rsidR="006F0B7C" w:rsidRPr="00643B54" w:rsidRDefault="006F0B7C" w:rsidP="000D5A9F">
            <w:pPr>
              <w:jc w:val="center"/>
              <w:rPr>
                <w:b/>
                <w:sz w:val="22"/>
                <w:szCs w:val="22"/>
                <w:lang w:val="pt-BR"/>
              </w:rPr>
            </w:pPr>
          </w:p>
        </w:tc>
        <w:tc>
          <w:tcPr>
            <w:tcW w:w="156" w:type="pct"/>
            <w:vAlign w:val="center"/>
          </w:tcPr>
          <w:p w14:paraId="7DD12D42" w14:textId="77777777" w:rsidR="006F0B7C" w:rsidRPr="00643B54" w:rsidRDefault="006F0B7C" w:rsidP="000D5A9F">
            <w:pPr>
              <w:jc w:val="center"/>
              <w:rPr>
                <w:b/>
                <w:sz w:val="22"/>
                <w:szCs w:val="22"/>
                <w:lang w:val="pt-BR"/>
              </w:rPr>
            </w:pPr>
          </w:p>
        </w:tc>
        <w:tc>
          <w:tcPr>
            <w:tcW w:w="156" w:type="pct"/>
            <w:vAlign w:val="center"/>
          </w:tcPr>
          <w:p w14:paraId="5CC244F8" w14:textId="77777777" w:rsidR="006F0B7C" w:rsidRPr="00643B54" w:rsidRDefault="006F0B7C" w:rsidP="000D5A9F">
            <w:pPr>
              <w:jc w:val="center"/>
              <w:rPr>
                <w:b/>
                <w:sz w:val="22"/>
                <w:szCs w:val="22"/>
                <w:lang w:val="pt-BR"/>
              </w:rPr>
            </w:pPr>
          </w:p>
        </w:tc>
        <w:tc>
          <w:tcPr>
            <w:tcW w:w="156" w:type="pct"/>
            <w:vAlign w:val="center"/>
          </w:tcPr>
          <w:p w14:paraId="23DCD203" w14:textId="77777777" w:rsidR="006F0B7C" w:rsidRPr="00643B54" w:rsidRDefault="006F0B7C" w:rsidP="000D5A9F">
            <w:pPr>
              <w:jc w:val="center"/>
              <w:rPr>
                <w:b/>
                <w:sz w:val="22"/>
                <w:szCs w:val="22"/>
                <w:lang w:val="pt-BR"/>
              </w:rPr>
            </w:pPr>
          </w:p>
        </w:tc>
        <w:tc>
          <w:tcPr>
            <w:tcW w:w="156" w:type="pct"/>
            <w:vAlign w:val="center"/>
          </w:tcPr>
          <w:p w14:paraId="6971707D" w14:textId="77777777" w:rsidR="006F0B7C" w:rsidRPr="00643B54" w:rsidRDefault="006F0B7C" w:rsidP="000D5A9F">
            <w:pPr>
              <w:jc w:val="center"/>
              <w:rPr>
                <w:b/>
                <w:sz w:val="22"/>
                <w:szCs w:val="22"/>
                <w:lang w:val="pt-BR"/>
              </w:rPr>
            </w:pPr>
          </w:p>
        </w:tc>
        <w:tc>
          <w:tcPr>
            <w:tcW w:w="156" w:type="pct"/>
            <w:vAlign w:val="center"/>
          </w:tcPr>
          <w:p w14:paraId="3FF55C7A" w14:textId="77777777" w:rsidR="006F0B7C" w:rsidRPr="00643B54" w:rsidRDefault="006F0B7C" w:rsidP="000D5A9F">
            <w:pPr>
              <w:jc w:val="center"/>
              <w:rPr>
                <w:b/>
                <w:sz w:val="22"/>
                <w:szCs w:val="22"/>
                <w:lang w:val="pt-BR"/>
              </w:rPr>
            </w:pPr>
          </w:p>
        </w:tc>
        <w:tc>
          <w:tcPr>
            <w:tcW w:w="156" w:type="pct"/>
            <w:vAlign w:val="center"/>
          </w:tcPr>
          <w:p w14:paraId="42E991D5" w14:textId="77777777" w:rsidR="006F0B7C" w:rsidRPr="00643B54" w:rsidRDefault="006F0B7C" w:rsidP="000D5A9F">
            <w:pPr>
              <w:jc w:val="center"/>
              <w:rPr>
                <w:b/>
                <w:sz w:val="22"/>
                <w:szCs w:val="22"/>
                <w:lang w:val="pt-BR"/>
              </w:rPr>
            </w:pPr>
          </w:p>
        </w:tc>
        <w:tc>
          <w:tcPr>
            <w:tcW w:w="156" w:type="pct"/>
            <w:vAlign w:val="center"/>
          </w:tcPr>
          <w:p w14:paraId="158C663B" w14:textId="77777777" w:rsidR="006F0B7C" w:rsidRPr="00643B54" w:rsidRDefault="006F0B7C" w:rsidP="000D5A9F">
            <w:pPr>
              <w:jc w:val="center"/>
              <w:rPr>
                <w:b/>
                <w:sz w:val="22"/>
                <w:szCs w:val="22"/>
                <w:lang w:val="pt-BR"/>
              </w:rPr>
            </w:pPr>
          </w:p>
        </w:tc>
        <w:tc>
          <w:tcPr>
            <w:tcW w:w="156" w:type="pct"/>
            <w:vAlign w:val="center"/>
          </w:tcPr>
          <w:p w14:paraId="463AB4B5" w14:textId="77777777" w:rsidR="006F0B7C" w:rsidRPr="00643B54" w:rsidRDefault="006F0B7C" w:rsidP="000D5A9F">
            <w:pPr>
              <w:jc w:val="center"/>
              <w:rPr>
                <w:b/>
                <w:sz w:val="22"/>
                <w:szCs w:val="22"/>
                <w:lang w:val="pt-BR"/>
              </w:rPr>
            </w:pPr>
          </w:p>
        </w:tc>
        <w:tc>
          <w:tcPr>
            <w:tcW w:w="156" w:type="pct"/>
            <w:vAlign w:val="center"/>
          </w:tcPr>
          <w:p w14:paraId="55336456" w14:textId="77777777" w:rsidR="006F0B7C" w:rsidRPr="00643B54" w:rsidRDefault="006F0B7C" w:rsidP="000D5A9F">
            <w:pPr>
              <w:jc w:val="center"/>
              <w:rPr>
                <w:b/>
                <w:sz w:val="22"/>
                <w:szCs w:val="22"/>
                <w:lang w:val="pt-BR"/>
              </w:rPr>
            </w:pPr>
          </w:p>
        </w:tc>
        <w:tc>
          <w:tcPr>
            <w:tcW w:w="156" w:type="pct"/>
            <w:vAlign w:val="center"/>
          </w:tcPr>
          <w:p w14:paraId="2F9D1641" w14:textId="77777777" w:rsidR="006F0B7C" w:rsidRPr="00643B54" w:rsidRDefault="006F0B7C" w:rsidP="000D5A9F">
            <w:pPr>
              <w:jc w:val="center"/>
              <w:rPr>
                <w:b/>
                <w:sz w:val="22"/>
                <w:szCs w:val="22"/>
                <w:lang w:val="pt-BR"/>
              </w:rPr>
            </w:pPr>
          </w:p>
        </w:tc>
        <w:tc>
          <w:tcPr>
            <w:tcW w:w="156" w:type="pct"/>
            <w:vAlign w:val="center"/>
          </w:tcPr>
          <w:p w14:paraId="386B7B61" w14:textId="77777777" w:rsidR="006F0B7C" w:rsidRPr="00643B54" w:rsidRDefault="006F0B7C" w:rsidP="000D5A9F">
            <w:pPr>
              <w:jc w:val="center"/>
              <w:rPr>
                <w:b/>
                <w:sz w:val="22"/>
                <w:szCs w:val="22"/>
                <w:lang w:val="pt-BR"/>
              </w:rPr>
            </w:pPr>
          </w:p>
        </w:tc>
        <w:tc>
          <w:tcPr>
            <w:tcW w:w="156" w:type="pct"/>
            <w:vAlign w:val="center"/>
          </w:tcPr>
          <w:p w14:paraId="0E6901D2" w14:textId="77777777" w:rsidR="006F0B7C" w:rsidRPr="00643B54" w:rsidRDefault="006F0B7C" w:rsidP="000D5A9F">
            <w:pPr>
              <w:jc w:val="center"/>
              <w:rPr>
                <w:b/>
                <w:sz w:val="22"/>
                <w:szCs w:val="22"/>
                <w:lang w:val="pt-BR"/>
              </w:rPr>
            </w:pPr>
          </w:p>
        </w:tc>
        <w:tc>
          <w:tcPr>
            <w:tcW w:w="156" w:type="pct"/>
            <w:vAlign w:val="center"/>
          </w:tcPr>
          <w:p w14:paraId="6D779700" w14:textId="77777777" w:rsidR="006F0B7C" w:rsidRPr="00643B54" w:rsidRDefault="006F0B7C" w:rsidP="000D5A9F">
            <w:pPr>
              <w:jc w:val="center"/>
              <w:rPr>
                <w:b/>
                <w:sz w:val="22"/>
                <w:szCs w:val="22"/>
                <w:lang w:val="pt-BR"/>
              </w:rPr>
            </w:pPr>
          </w:p>
        </w:tc>
        <w:tc>
          <w:tcPr>
            <w:tcW w:w="156" w:type="pct"/>
            <w:vAlign w:val="center"/>
          </w:tcPr>
          <w:p w14:paraId="1FE8C04E" w14:textId="77777777" w:rsidR="006F0B7C" w:rsidRPr="00643B54" w:rsidRDefault="006F0B7C" w:rsidP="000D5A9F">
            <w:pPr>
              <w:jc w:val="center"/>
              <w:rPr>
                <w:b/>
                <w:sz w:val="22"/>
                <w:szCs w:val="22"/>
                <w:lang w:val="pt-BR"/>
              </w:rPr>
            </w:pPr>
          </w:p>
        </w:tc>
        <w:tc>
          <w:tcPr>
            <w:tcW w:w="155" w:type="pct"/>
            <w:vAlign w:val="center"/>
          </w:tcPr>
          <w:p w14:paraId="3F2639FE" w14:textId="77777777" w:rsidR="006F0B7C" w:rsidRPr="00643B54" w:rsidRDefault="006F0B7C" w:rsidP="000D5A9F">
            <w:pPr>
              <w:jc w:val="center"/>
              <w:rPr>
                <w:b/>
                <w:sz w:val="22"/>
                <w:szCs w:val="22"/>
                <w:lang w:val="pt-BR"/>
              </w:rPr>
            </w:pPr>
          </w:p>
        </w:tc>
        <w:tc>
          <w:tcPr>
            <w:tcW w:w="156" w:type="pct"/>
            <w:vAlign w:val="center"/>
          </w:tcPr>
          <w:p w14:paraId="388B8DF4" w14:textId="77777777" w:rsidR="006F0B7C" w:rsidRPr="00643B54" w:rsidRDefault="006F0B7C" w:rsidP="000D5A9F">
            <w:pPr>
              <w:jc w:val="center"/>
              <w:rPr>
                <w:b/>
                <w:sz w:val="22"/>
                <w:szCs w:val="22"/>
                <w:lang w:val="pt-BR"/>
              </w:rPr>
            </w:pPr>
          </w:p>
        </w:tc>
        <w:tc>
          <w:tcPr>
            <w:tcW w:w="156" w:type="pct"/>
            <w:vAlign w:val="center"/>
          </w:tcPr>
          <w:p w14:paraId="5CD1AAD2" w14:textId="77777777" w:rsidR="006F0B7C" w:rsidRPr="00643B54" w:rsidRDefault="006F0B7C" w:rsidP="000D5A9F">
            <w:pPr>
              <w:jc w:val="center"/>
              <w:rPr>
                <w:b/>
                <w:sz w:val="22"/>
                <w:szCs w:val="22"/>
                <w:lang w:val="pt-BR"/>
              </w:rPr>
            </w:pPr>
          </w:p>
        </w:tc>
        <w:tc>
          <w:tcPr>
            <w:tcW w:w="156" w:type="pct"/>
            <w:vAlign w:val="center"/>
          </w:tcPr>
          <w:p w14:paraId="72932AAE" w14:textId="77777777" w:rsidR="006F0B7C" w:rsidRPr="00643B54" w:rsidRDefault="006F0B7C" w:rsidP="000D5A9F">
            <w:pPr>
              <w:jc w:val="center"/>
              <w:rPr>
                <w:b/>
                <w:sz w:val="22"/>
                <w:szCs w:val="22"/>
                <w:lang w:val="pt-BR"/>
              </w:rPr>
            </w:pPr>
          </w:p>
        </w:tc>
        <w:tc>
          <w:tcPr>
            <w:tcW w:w="156" w:type="pct"/>
            <w:vAlign w:val="center"/>
          </w:tcPr>
          <w:p w14:paraId="12D940BC" w14:textId="77777777" w:rsidR="006F0B7C" w:rsidRPr="00643B54" w:rsidRDefault="006F0B7C" w:rsidP="000D5A9F">
            <w:pPr>
              <w:jc w:val="center"/>
              <w:rPr>
                <w:b/>
                <w:sz w:val="22"/>
                <w:szCs w:val="22"/>
                <w:lang w:val="pt-BR"/>
              </w:rPr>
            </w:pPr>
          </w:p>
        </w:tc>
        <w:tc>
          <w:tcPr>
            <w:tcW w:w="156" w:type="pct"/>
            <w:vAlign w:val="center"/>
          </w:tcPr>
          <w:p w14:paraId="339538F3" w14:textId="77777777" w:rsidR="006F0B7C" w:rsidRPr="00643B54" w:rsidRDefault="006F0B7C" w:rsidP="000D5A9F">
            <w:pPr>
              <w:jc w:val="center"/>
              <w:rPr>
                <w:b/>
                <w:sz w:val="22"/>
                <w:szCs w:val="22"/>
                <w:lang w:val="pt-BR"/>
              </w:rPr>
            </w:pPr>
          </w:p>
        </w:tc>
        <w:tc>
          <w:tcPr>
            <w:tcW w:w="156" w:type="pct"/>
            <w:vAlign w:val="center"/>
          </w:tcPr>
          <w:p w14:paraId="7EB69525" w14:textId="77777777" w:rsidR="006F0B7C" w:rsidRPr="00643B54" w:rsidRDefault="006F0B7C" w:rsidP="000D5A9F">
            <w:pPr>
              <w:jc w:val="center"/>
              <w:rPr>
                <w:b/>
                <w:sz w:val="22"/>
                <w:szCs w:val="22"/>
                <w:lang w:val="pt-BR"/>
              </w:rPr>
            </w:pPr>
          </w:p>
        </w:tc>
        <w:tc>
          <w:tcPr>
            <w:tcW w:w="125" w:type="pct"/>
            <w:vAlign w:val="center"/>
          </w:tcPr>
          <w:p w14:paraId="3D84A899" w14:textId="77777777" w:rsidR="006F0B7C" w:rsidRPr="00643B54" w:rsidRDefault="006F0B7C" w:rsidP="000D5A9F">
            <w:pPr>
              <w:jc w:val="center"/>
              <w:rPr>
                <w:b/>
                <w:sz w:val="22"/>
                <w:szCs w:val="22"/>
                <w:lang w:val="pt-BR"/>
              </w:rPr>
            </w:pPr>
          </w:p>
        </w:tc>
      </w:tr>
      <w:tr w:rsidR="006F0B7C" w:rsidRPr="00643B54" w14:paraId="278DF578" w14:textId="77777777" w:rsidTr="000D5A9F">
        <w:tc>
          <w:tcPr>
            <w:tcW w:w="217" w:type="pct"/>
            <w:vAlign w:val="center"/>
          </w:tcPr>
          <w:p w14:paraId="5BB97533" w14:textId="77777777" w:rsidR="006F0B7C" w:rsidRPr="00643B54" w:rsidRDefault="006F0B7C" w:rsidP="000D5A9F">
            <w:pPr>
              <w:jc w:val="center"/>
              <w:rPr>
                <w:sz w:val="22"/>
                <w:szCs w:val="22"/>
                <w:lang w:val="pt-BR"/>
              </w:rPr>
            </w:pPr>
            <w:r w:rsidRPr="00643B54">
              <w:rPr>
                <w:sz w:val="22"/>
                <w:szCs w:val="22"/>
                <w:lang w:val="pt-BR"/>
              </w:rPr>
              <w:t>3</w:t>
            </w:r>
          </w:p>
        </w:tc>
        <w:tc>
          <w:tcPr>
            <w:tcW w:w="494" w:type="pct"/>
            <w:vAlign w:val="center"/>
          </w:tcPr>
          <w:p w14:paraId="74D201C3" w14:textId="77777777" w:rsidR="006F0B7C" w:rsidRPr="00643B54" w:rsidRDefault="006F0B7C" w:rsidP="000D5A9F">
            <w:pPr>
              <w:jc w:val="center"/>
              <w:rPr>
                <w:sz w:val="22"/>
                <w:szCs w:val="22"/>
                <w:lang w:val="pt-BR"/>
              </w:rPr>
            </w:pPr>
            <w:r w:rsidRPr="00643B54">
              <w:rPr>
                <w:sz w:val="22"/>
                <w:szCs w:val="22"/>
                <w:lang w:val="pt-BR"/>
              </w:rPr>
              <w:t>Khó thở **</w:t>
            </w:r>
          </w:p>
        </w:tc>
        <w:tc>
          <w:tcPr>
            <w:tcW w:w="144" w:type="pct"/>
            <w:vAlign w:val="center"/>
          </w:tcPr>
          <w:p w14:paraId="379A86AF" w14:textId="77777777" w:rsidR="006F0B7C" w:rsidRPr="00643B54" w:rsidRDefault="006F0B7C" w:rsidP="000D5A9F">
            <w:pPr>
              <w:jc w:val="center"/>
              <w:rPr>
                <w:b/>
                <w:sz w:val="22"/>
                <w:szCs w:val="22"/>
                <w:lang w:val="pt-BR"/>
              </w:rPr>
            </w:pPr>
          </w:p>
        </w:tc>
        <w:tc>
          <w:tcPr>
            <w:tcW w:w="128" w:type="pct"/>
            <w:vAlign w:val="center"/>
          </w:tcPr>
          <w:p w14:paraId="3E2DB054" w14:textId="77777777" w:rsidR="006F0B7C" w:rsidRPr="00643B54" w:rsidRDefault="006F0B7C" w:rsidP="000D5A9F">
            <w:pPr>
              <w:jc w:val="center"/>
              <w:rPr>
                <w:b/>
                <w:sz w:val="22"/>
                <w:szCs w:val="22"/>
                <w:lang w:val="pt-BR"/>
              </w:rPr>
            </w:pPr>
          </w:p>
        </w:tc>
        <w:tc>
          <w:tcPr>
            <w:tcW w:w="155" w:type="pct"/>
            <w:vAlign w:val="center"/>
          </w:tcPr>
          <w:p w14:paraId="79D26EAA" w14:textId="77777777" w:rsidR="006F0B7C" w:rsidRPr="00643B54" w:rsidRDefault="006F0B7C" w:rsidP="000D5A9F">
            <w:pPr>
              <w:jc w:val="center"/>
              <w:rPr>
                <w:b/>
                <w:sz w:val="22"/>
                <w:szCs w:val="22"/>
                <w:lang w:val="pt-BR"/>
              </w:rPr>
            </w:pPr>
          </w:p>
        </w:tc>
        <w:tc>
          <w:tcPr>
            <w:tcW w:w="156" w:type="pct"/>
            <w:vAlign w:val="center"/>
          </w:tcPr>
          <w:p w14:paraId="18EC5C08" w14:textId="77777777" w:rsidR="006F0B7C" w:rsidRPr="00643B54" w:rsidRDefault="006F0B7C" w:rsidP="000D5A9F">
            <w:pPr>
              <w:jc w:val="center"/>
              <w:rPr>
                <w:b/>
                <w:sz w:val="22"/>
                <w:szCs w:val="22"/>
                <w:lang w:val="pt-BR"/>
              </w:rPr>
            </w:pPr>
          </w:p>
        </w:tc>
        <w:tc>
          <w:tcPr>
            <w:tcW w:w="156" w:type="pct"/>
            <w:vAlign w:val="center"/>
          </w:tcPr>
          <w:p w14:paraId="3E936484" w14:textId="77777777" w:rsidR="006F0B7C" w:rsidRPr="00643B54" w:rsidRDefault="006F0B7C" w:rsidP="000D5A9F">
            <w:pPr>
              <w:jc w:val="center"/>
              <w:rPr>
                <w:b/>
                <w:sz w:val="22"/>
                <w:szCs w:val="22"/>
                <w:lang w:val="pt-BR"/>
              </w:rPr>
            </w:pPr>
          </w:p>
        </w:tc>
        <w:tc>
          <w:tcPr>
            <w:tcW w:w="156" w:type="pct"/>
            <w:vAlign w:val="center"/>
          </w:tcPr>
          <w:p w14:paraId="3783EBFA" w14:textId="77777777" w:rsidR="006F0B7C" w:rsidRPr="00643B54" w:rsidRDefault="006F0B7C" w:rsidP="000D5A9F">
            <w:pPr>
              <w:jc w:val="center"/>
              <w:rPr>
                <w:b/>
                <w:sz w:val="22"/>
                <w:szCs w:val="22"/>
                <w:lang w:val="pt-BR"/>
              </w:rPr>
            </w:pPr>
          </w:p>
        </w:tc>
        <w:tc>
          <w:tcPr>
            <w:tcW w:w="156" w:type="pct"/>
            <w:vAlign w:val="center"/>
          </w:tcPr>
          <w:p w14:paraId="5B00AF5C" w14:textId="77777777" w:rsidR="006F0B7C" w:rsidRPr="00643B54" w:rsidRDefault="006F0B7C" w:rsidP="000D5A9F">
            <w:pPr>
              <w:jc w:val="center"/>
              <w:rPr>
                <w:b/>
                <w:sz w:val="22"/>
                <w:szCs w:val="22"/>
                <w:lang w:val="pt-BR"/>
              </w:rPr>
            </w:pPr>
          </w:p>
        </w:tc>
        <w:tc>
          <w:tcPr>
            <w:tcW w:w="156" w:type="pct"/>
            <w:vAlign w:val="center"/>
          </w:tcPr>
          <w:p w14:paraId="44543895" w14:textId="77777777" w:rsidR="006F0B7C" w:rsidRPr="00643B54" w:rsidRDefault="006F0B7C" w:rsidP="000D5A9F">
            <w:pPr>
              <w:jc w:val="center"/>
              <w:rPr>
                <w:b/>
                <w:sz w:val="22"/>
                <w:szCs w:val="22"/>
                <w:lang w:val="pt-BR"/>
              </w:rPr>
            </w:pPr>
          </w:p>
        </w:tc>
        <w:tc>
          <w:tcPr>
            <w:tcW w:w="156" w:type="pct"/>
            <w:vAlign w:val="center"/>
          </w:tcPr>
          <w:p w14:paraId="6E0B9600" w14:textId="77777777" w:rsidR="006F0B7C" w:rsidRPr="00643B54" w:rsidRDefault="006F0B7C" w:rsidP="000D5A9F">
            <w:pPr>
              <w:jc w:val="center"/>
              <w:rPr>
                <w:b/>
                <w:sz w:val="22"/>
                <w:szCs w:val="22"/>
                <w:lang w:val="pt-BR"/>
              </w:rPr>
            </w:pPr>
          </w:p>
        </w:tc>
        <w:tc>
          <w:tcPr>
            <w:tcW w:w="156" w:type="pct"/>
            <w:vAlign w:val="center"/>
          </w:tcPr>
          <w:p w14:paraId="4D867117" w14:textId="77777777" w:rsidR="006F0B7C" w:rsidRPr="00643B54" w:rsidRDefault="006F0B7C" w:rsidP="000D5A9F">
            <w:pPr>
              <w:jc w:val="center"/>
              <w:rPr>
                <w:b/>
                <w:sz w:val="22"/>
                <w:szCs w:val="22"/>
                <w:lang w:val="pt-BR"/>
              </w:rPr>
            </w:pPr>
          </w:p>
        </w:tc>
        <w:tc>
          <w:tcPr>
            <w:tcW w:w="156" w:type="pct"/>
            <w:vAlign w:val="center"/>
          </w:tcPr>
          <w:p w14:paraId="39AD5932" w14:textId="77777777" w:rsidR="006F0B7C" w:rsidRPr="00643B54" w:rsidRDefault="006F0B7C" w:rsidP="000D5A9F">
            <w:pPr>
              <w:jc w:val="center"/>
              <w:rPr>
                <w:b/>
                <w:sz w:val="22"/>
                <w:szCs w:val="22"/>
                <w:lang w:val="pt-BR"/>
              </w:rPr>
            </w:pPr>
          </w:p>
        </w:tc>
        <w:tc>
          <w:tcPr>
            <w:tcW w:w="156" w:type="pct"/>
            <w:vAlign w:val="center"/>
          </w:tcPr>
          <w:p w14:paraId="4A43A4D6" w14:textId="77777777" w:rsidR="006F0B7C" w:rsidRPr="00643B54" w:rsidRDefault="006F0B7C" w:rsidP="000D5A9F">
            <w:pPr>
              <w:jc w:val="center"/>
              <w:rPr>
                <w:b/>
                <w:sz w:val="22"/>
                <w:szCs w:val="22"/>
                <w:lang w:val="pt-BR"/>
              </w:rPr>
            </w:pPr>
          </w:p>
        </w:tc>
        <w:tc>
          <w:tcPr>
            <w:tcW w:w="156" w:type="pct"/>
            <w:vAlign w:val="center"/>
          </w:tcPr>
          <w:p w14:paraId="20177F22" w14:textId="77777777" w:rsidR="006F0B7C" w:rsidRPr="00643B54" w:rsidRDefault="006F0B7C" w:rsidP="000D5A9F">
            <w:pPr>
              <w:jc w:val="center"/>
              <w:rPr>
                <w:b/>
                <w:sz w:val="22"/>
                <w:szCs w:val="22"/>
                <w:lang w:val="pt-BR"/>
              </w:rPr>
            </w:pPr>
          </w:p>
        </w:tc>
        <w:tc>
          <w:tcPr>
            <w:tcW w:w="156" w:type="pct"/>
            <w:vAlign w:val="center"/>
          </w:tcPr>
          <w:p w14:paraId="40750994" w14:textId="77777777" w:rsidR="006F0B7C" w:rsidRPr="00643B54" w:rsidRDefault="006F0B7C" w:rsidP="000D5A9F">
            <w:pPr>
              <w:jc w:val="center"/>
              <w:rPr>
                <w:b/>
                <w:sz w:val="22"/>
                <w:szCs w:val="22"/>
                <w:lang w:val="pt-BR"/>
              </w:rPr>
            </w:pPr>
          </w:p>
        </w:tc>
        <w:tc>
          <w:tcPr>
            <w:tcW w:w="156" w:type="pct"/>
            <w:vAlign w:val="center"/>
          </w:tcPr>
          <w:p w14:paraId="64FD3E84" w14:textId="77777777" w:rsidR="006F0B7C" w:rsidRPr="00643B54" w:rsidRDefault="006F0B7C" w:rsidP="000D5A9F">
            <w:pPr>
              <w:jc w:val="center"/>
              <w:rPr>
                <w:b/>
                <w:sz w:val="22"/>
                <w:szCs w:val="22"/>
                <w:lang w:val="pt-BR"/>
              </w:rPr>
            </w:pPr>
          </w:p>
        </w:tc>
        <w:tc>
          <w:tcPr>
            <w:tcW w:w="156" w:type="pct"/>
            <w:vAlign w:val="center"/>
          </w:tcPr>
          <w:p w14:paraId="6254404B" w14:textId="77777777" w:rsidR="006F0B7C" w:rsidRPr="00643B54" w:rsidRDefault="006F0B7C" w:rsidP="000D5A9F">
            <w:pPr>
              <w:jc w:val="center"/>
              <w:rPr>
                <w:b/>
                <w:sz w:val="22"/>
                <w:szCs w:val="22"/>
                <w:lang w:val="pt-BR"/>
              </w:rPr>
            </w:pPr>
          </w:p>
        </w:tc>
        <w:tc>
          <w:tcPr>
            <w:tcW w:w="156" w:type="pct"/>
            <w:vAlign w:val="center"/>
          </w:tcPr>
          <w:p w14:paraId="55335E21" w14:textId="77777777" w:rsidR="006F0B7C" w:rsidRPr="00643B54" w:rsidRDefault="006F0B7C" w:rsidP="000D5A9F">
            <w:pPr>
              <w:jc w:val="center"/>
              <w:rPr>
                <w:b/>
                <w:sz w:val="22"/>
                <w:szCs w:val="22"/>
                <w:lang w:val="pt-BR"/>
              </w:rPr>
            </w:pPr>
          </w:p>
        </w:tc>
        <w:tc>
          <w:tcPr>
            <w:tcW w:w="156" w:type="pct"/>
            <w:vAlign w:val="center"/>
          </w:tcPr>
          <w:p w14:paraId="2EAEEC82" w14:textId="77777777" w:rsidR="006F0B7C" w:rsidRPr="00643B54" w:rsidRDefault="006F0B7C" w:rsidP="000D5A9F">
            <w:pPr>
              <w:jc w:val="center"/>
              <w:rPr>
                <w:b/>
                <w:sz w:val="22"/>
                <w:szCs w:val="22"/>
                <w:lang w:val="pt-BR"/>
              </w:rPr>
            </w:pPr>
          </w:p>
        </w:tc>
        <w:tc>
          <w:tcPr>
            <w:tcW w:w="156" w:type="pct"/>
            <w:vAlign w:val="center"/>
          </w:tcPr>
          <w:p w14:paraId="07B40CE0" w14:textId="77777777" w:rsidR="006F0B7C" w:rsidRPr="00643B54" w:rsidRDefault="006F0B7C" w:rsidP="000D5A9F">
            <w:pPr>
              <w:jc w:val="center"/>
              <w:rPr>
                <w:b/>
                <w:sz w:val="22"/>
                <w:szCs w:val="22"/>
                <w:lang w:val="pt-BR"/>
              </w:rPr>
            </w:pPr>
          </w:p>
        </w:tc>
        <w:tc>
          <w:tcPr>
            <w:tcW w:w="156" w:type="pct"/>
            <w:vAlign w:val="center"/>
          </w:tcPr>
          <w:p w14:paraId="215E9218" w14:textId="77777777" w:rsidR="006F0B7C" w:rsidRPr="00643B54" w:rsidRDefault="006F0B7C" w:rsidP="000D5A9F">
            <w:pPr>
              <w:jc w:val="center"/>
              <w:rPr>
                <w:b/>
                <w:sz w:val="22"/>
                <w:szCs w:val="22"/>
                <w:lang w:val="pt-BR"/>
              </w:rPr>
            </w:pPr>
          </w:p>
        </w:tc>
        <w:tc>
          <w:tcPr>
            <w:tcW w:w="155" w:type="pct"/>
            <w:vAlign w:val="center"/>
          </w:tcPr>
          <w:p w14:paraId="44175658" w14:textId="77777777" w:rsidR="006F0B7C" w:rsidRPr="00643B54" w:rsidRDefault="006F0B7C" w:rsidP="000D5A9F">
            <w:pPr>
              <w:jc w:val="center"/>
              <w:rPr>
                <w:b/>
                <w:sz w:val="22"/>
                <w:szCs w:val="22"/>
                <w:lang w:val="pt-BR"/>
              </w:rPr>
            </w:pPr>
          </w:p>
        </w:tc>
        <w:tc>
          <w:tcPr>
            <w:tcW w:w="156" w:type="pct"/>
            <w:vAlign w:val="center"/>
          </w:tcPr>
          <w:p w14:paraId="4E584D94" w14:textId="77777777" w:rsidR="006F0B7C" w:rsidRPr="00643B54" w:rsidRDefault="006F0B7C" w:rsidP="000D5A9F">
            <w:pPr>
              <w:jc w:val="center"/>
              <w:rPr>
                <w:b/>
                <w:sz w:val="22"/>
                <w:szCs w:val="22"/>
                <w:lang w:val="pt-BR"/>
              </w:rPr>
            </w:pPr>
          </w:p>
        </w:tc>
        <w:tc>
          <w:tcPr>
            <w:tcW w:w="156" w:type="pct"/>
            <w:vAlign w:val="center"/>
          </w:tcPr>
          <w:p w14:paraId="2CA4F7EA" w14:textId="77777777" w:rsidR="006F0B7C" w:rsidRPr="00643B54" w:rsidRDefault="006F0B7C" w:rsidP="000D5A9F">
            <w:pPr>
              <w:jc w:val="center"/>
              <w:rPr>
                <w:b/>
                <w:sz w:val="22"/>
                <w:szCs w:val="22"/>
                <w:lang w:val="pt-BR"/>
              </w:rPr>
            </w:pPr>
          </w:p>
        </w:tc>
        <w:tc>
          <w:tcPr>
            <w:tcW w:w="156" w:type="pct"/>
            <w:vAlign w:val="center"/>
          </w:tcPr>
          <w:p w14:paraId="4FC79AFB" w14:textId="77777777" w:rsidR="006F0B7C" w:rsidRPr="00643B54" w:rsidRDefault="006F0B7C" w:rsidP="000D5A9F">
            <w:pPr>
              <w:jc w:val="center"/>
              <w:rPr>
                <w:b/>
                <w:sz w:val="22"/>
                <w:szCs w:val="22"/>
                <w:lang w:val="pt-BR"/>
              </w:rPr>
            </w:pPr>
          </w:p>
        </w:tc>
        <w:tc>
          <w:tcPr>
            <w:tcW w:w="156" w:type="pct"/>
            <w:vAlign w:val="center"/>
          </w:tcPr>
          <w:p w14:paraId="37917A42" w14:textId="77777777" w:rsidR="006F0B7C" w:rsidRPr="00643B54" w:rsidRDefault="006F0B7C" w:rsidP="000D5A9F">
            <w:pPr>
              <w:jc w:val="center"/>
              <w:rPr>
                <w:b/>
                <w:sz w:val="22"/>
                <w:szCs w:val="22"/>
                <w:lang w:val="pt-BR"/>
              </w:rPr>
            </w:pPr>
          </w:p>
        </w:tc>
        <w:tc>
          <w:tcPr>
            <w:tcW w:w="156" w:type="pct"/>
            <w:vAlign w:val="center"/>
          </w:tcPr>
          <w:p w14:paraId="630BFF1B" w14:textId="77777777" w:rsidR="006F0B7C" w:rsidRPr="00643B54" w:rsidRDefault="006F0B7C" w:rsidP="000D5A9F">
            <w:pPr>
              <w:jc w:val="center"/>
              <w:rPr>
                <w:b/>
                <w:sz w:val="22"/>
                <w:szCs w:val="22"/>
                <w:lang w:val="pt-BR"/>
              </w:rPr>
            </w:pPr>
          </w:p>
        </w:tc>
        <w:tc>
          <w:tcPr>
            <w:tcW w:w="156" w:type="pct"/>
            <w:vAlign w:val="center"/>
          </w:tcPr>
          <w:p w14:paraId="5E469370" w14:textId="77777777" w:rsidR="006F0B7C" w:rsidRPr="00643B54" w:rsidRDefault="006F0B7C" w:rsidP="000D5A9F">
            <w:pPr>
              <w:jc w:val="center"/>
              <w:rPr>
                <w:b/>
                <w:sz w:val="22"/>
                <w:szCs w:val="22"/>
                <w:lang w:val="pt-BR"/>
              </w:rPr>
            </w:pPr>
          </w:p>
        </w:tc>
        <w:tc>
          <w:tcPr>
            <w:tcW w:w="125" w:type="pct"/>
            <w:vAlign w:val="center"/>
          </w:tcPr>
          <w:p w14:paraId="5493075A" w14:textId="77777777" w:rsidR="006F0B7C" w:rsidRPr="00643B54" w:rsidRDefault="006F0B7C" w:rsidP="000D5A9F">
            <w:pPr>
              <w:jc w:val="center"/>
              <w:rPr>
                <w:b/>
                <w:sz w:val="22"/>
                <w:szCs w:val="22"/>
                <w:lang w:val="pt-BR"/>
              </w:rPr>
            </w:pPr>
          </w:p>
        </w:tc>
      </w:tr>
      <w:tr w:rsidR="006F0B7C" w:rsidRPr="00643B54" w14:paraId="2A5D38B0" w14:textId="77777777" w:rsidTr="000D5A9F">
        <w:tc>
          <w:tcPr>
            <w:tcW w:w="217" w:type="pct"/>
            <w:vAlign w:val="center"/>
          </w:tcPr>
          <w:p w14:paraId="0C0EB40B" w14:textId="77777777" w:rsidR="006F0B7C" w:rsidRPr="00643B54" w:rsidRDefault="006F0B7C" w:rsidP="000D5A9F">
            <w:pPr>
              <w:jc w:val="center"/>
              <w:rPr>
                <w:sz w:val="22"/>
                <w:szCs w:val="22"/>
                <w:lang w:val="pt-BR"/>
              </w:rPr>
            </w:pPr>
            <w:r w:rsidRPr="00643B54">
              <w:rPr>
                <w:sz w:val="22"/>
                <w:szCs w:val="22"/>
                <w:lang w:val="pt-BR"/>
              </w:rPr>
              <w:t>4</w:t>
            </w:r>
          </w:p>
        </w:tc>
        <w:tc>
          <w:tcPr>
            <w:tcW w:w="494" w:type="pct"/>
            <w:vAlign w:val="center"/>
          </w:tcPr>
          <w:p w14:paraId="2B1DCD5C" w14:textId="04057260" w:rsidR="006F0B7C" w:rsidRPr="00643B54" w:rsidRDefault="006F0B7C" w:rsidP="000D5A9F">
            <w:pPr>
              <w:jc w:val="center"/>
              <w:rPr>
                <w:sz w:val="22"/>
                <w:szCs w:val="22"/>
                <w:lang w:val="pt-BR"/>
              </w:rPr>
            </w:pPr>
            <w:r w:rsidRPr="00643B54">
              <w:rPr>
                <w:sz w:val="22"/>
                <w:szCs w:val="22"/>
                <w:lang w:val="pt-BR"/>
              </w:rPr>
              <w:t>Viêm phổi**</w:t>
            </w:r>
          </w:p>
        </w:tc>
        <w:tc>
          <w:tcPr>
            <w:tcW w:w="144" w:type="pct"/>
            <w:vAlign w:val="center"/>
          </w:tcPr>
          <w:p w14:paraId="315C0137" w14:textId="77777777" w:rsidR="006F0B7C" w:rsidRPr="00643B54" w:rsidRDefault="006F0B7C" w:rsidP="000D5A9F">
            <w:pPr>
              <w:jc w:val="center"/>
              <w:rPr>
                <w:b/>
                <w:sz w:val="22"/>
                <w:szCs w:val="22"/>
                <w:lang w:val="pt-BR"/>
              </w:rPr>
            </w:pPr>
          </w:p>
        </w:tc>
        <w:tc>
          <w:tcPr>
            <w:tcW w:w="128" w:type="pct"/>
            <w:vAlign w:val="center"/>
          </w:tcPr>
          <w:p w14:paraId="31A756B3" w14:textId="77777777" w:rsidR="006F0B7C" w:rsidRPr="00643B54" w:rsidRDefault="006F0B7C" w:rsidP="000D5A9F">
            <w:pPr>
              <w:jc w:val="center"/>
              <w:rPr>
                <w:b/>
                <w:sz w:val="22"/>
                <w:szCs w:val="22"/>
                <w:lang w:val="pt-BR"/>
              </w:rPr>
            </w:pPr>
          </w:p>
        </w:tc>
        <w:tc>
          <w:tcPr>
            <w:tcW w:w="155" w:type="pct"/>
            <w:vAlign w:val="center"/>
          </w:tcPr>
          <w:p w14:paraId="7BB5E1F2" w14:textId="77777777" w:rsidR="006F0B7C" w:rsidRPr="00643B54" w:rsidRDefault="006F0B7C" w:rsidP="000D5A9F">
            <w:pPr>
              <w:jc w:val="center"/>
              <w:rPr>
                <w:b/>
                <w:sz w:val="22"/>
                <w:szCs w:val="22"/>
                <w:lang w:val="pt-BR"/>
              </w:rPr>
            </w:pPr>
          </w:p>
        </w:tc>
        <w:tc>
          <w:tcPr>
            <w:tcW w:w="156" w:type="pct"/>
            <w:vAlign w:val="center"/>
          </w:tcPr>
          <w:p w14:paraId="0BAA07B7" w14:textId="77777777" w:rsidR="006F0B7C" w:rsidRPr="00643B54" w:rsidRDefault="006F0B7C" w:rsidP="000D5A9F">
            <w:pPr>
              <w:jc w:val="center"/>
              <w:rPr>
                <w:b/>
                <w:sz w:val="22"/>
                <w:szCs w:val="22"/>
                <w:lang w:val="pt-BR"/>
              </w:rPr>
            </w:pPr>
          </w:p>
        </w:tc>
        <w:tc>
          <w:tcPr>
            <w:tcW w:w="156" w:type="pct"/>
            <w:vAlign w:val="center"/>
          </w:tcPr>
          <w:p w14:paraId="14F6A244" w14:textId="77777777" w:rsidR="006F0B7C" w:rsidRPr="00643B54" w:rsidRDefault="006F0B7C" w:rsidP="000D5A9F">
            <w:pPr>
              <w:jc w:val="center"/>
              <w:rPr>
                <w:b/>
                <w:sz w:val="22"/>
                <w:szCs w:val="22"/>
                <w:lang w:val="pt-BR"/>
              </w:rPr>
            </w:pPr>
          </w:p>
        </w:tc>
        <w:tc>
          <w:tcPr>
            <w:tcW w:w="156" w:type="pct"/>
            <w:vAlign w:val="center"/>
          </w:tcPr>
          <w:p w14:paraId="54BBD9AD" w14:textId="77777777" w:rsidR="006F0B7C" w:rsidRPr="00643B54" w:rsidRDefault="006F0B7C" w:rsidP="000D5A9F">
            <w:pPr>
              <w:jc w:val="center"/>
              <w:rPr>
                <w:b/>
                <w:sz w:val="22"/>
                <w:szCs w:val="22"/>
                <w:lang w:val="pt-BR"/>
              </w:rPr>
            </w:pPr>
          </w:p>
        </w:tc>
        <w:tc>
          <w:tcPr>
            <w:tcW w:w="156" w:type="pct"/>
            <w:vAlign w:val="center"/>
          </w:tcPr>
          <w:p w14:paraId="459AACEC" w14:textId="77777777" w:rsidR="006F0B7C" w:rsidRPr="00643B54" w:rsidRDefault="006F0B7C" w:rsidP="000D5A9F">
            <w:pPr>
              <w:jc w:val="center"/>
              <w:rPr>
                <w:b/>
                <w:sz w:val="22"/>
                <w:szCs w:val="22"/>
                <w:lang w:val="pt-BR"/>
              </w:rPr>
            </w:pPr>
          </w:p>
        </w:tc>
        <w:tc>
          <w:tcPr>
            <w:tcW w:w="156" w:type="pct"/>
            <w:vAlign w:val="center"/>
          </w:tcPr>
          <w:p w14:paraId="59E8A2DD" w14:textId="77777777" w:rsidR="006F0B7C" w:rsidRPr="00643B54" w:rsidRDefault="006F0B7C" w:rsidP="000D5A9F">
            <w:pPr>
              <w:jc w:val="center"/>
              <w:rPr>
                <w:b/>
                <w:sz w:val="22"/>
                <w:szCs w:val="22"/>
                <w:lang w:val="pt-BR"/>
              </w:rPr>
            </w:pPr>
          </w:p>
        </w:tc>
        <w:tc>
          <w:tcPr>
            <w:tcW w:w="156" w:type="pct"/>
            <w:vAlign w:val="center"/>
          </w:tcPr>
          <w:p w14:paraId="4CBCDCEA" w14:textId="77777777" w:rsidR="006F0B7C" w:rsidRPr="00643B54" w:rsidRDefault="006F0B7C" w:rsidP="000D5A9F">
            <w:pPr>
              <w:jc w:val="center"/>
              <w:rPr>
                <w:b/>
                <w:sz w:val="22"/>
                <w:szCs w:val="22"/>
                <w:lang w:val="pt-BR"/>
              </w:rPr>
            </w:pPr>
          </w:p>
        </w:tc>
        <w:tc>
          <w:tcPr>
            <w:tcW w:w="156" w:type="pct"/>
            <w:vAlign w:val="center"/>
          </w:tcPr>
          <w:p w14:paraId="0473D4AE" w14:textId="77777777" w:rsidR="006F0B7C" w:rsidRPr="00643B54" w:rsidRDefault="006F0B7C" w:rsidP="000D5A9F">
            <w:pPr>
              <w:jc w:val="center"/>
              <w:rPr>
                <w:b/>
                <w:sz w:val="22"/>
                <w:szCs w:val="22"/>
                <w:lang w:val="pt-BR"/>
              </w:rPr>
            </w:pPr>
          </w:p>
        </w:tc>
        <w:tc>
          <w:tcPr>
            <w:tcW w:w="156" w:type="pct"/>
            <w:vAlign w:val="center"/>
          </w:tcPr>
          <w:p w14:paraId="6AB2B841" w14:textId="77777777" w:rsidR="006F0B7C" w:rsidRPr="00643B54" w:rsidRDefault="006F0B7C" w:rsidP="000D5A9F">
            <w:pPr>
              <w:jc w:val="center"/>
              <w:rPr>
                <w:b/>
                <w:sz w:val="22"/>
                <w:szCs w:val="22"/>
                <w:lang w:val="pt-BR"/>
              </w:rPr>
            </w:pPr>
          </w:p>
        </w:tc>
        <w:tc>
          <w:tcPr>
            <w:tcW w:w="156" w:type="pct"/>
            <w:vAlign w:val="center"/>
          </w:tcPr>
          <w:p w14:paraId="6553736C" w14:textId="77777777" w:rsidR="006F0B7C" w:rsidRPr="00643B54" w:rsidRDefault="006F0B7C" w:rsidP="000D5A9F">
            <w:pPr>
              <w:jc w:val="center"/>
              <w:rPr>
                <w:b/>
                <w:sz w:val="22"/>
                <w:szCs w:val="22"/>
                <w:lang w:val="pt-BR"/>
              </w:rPr>
            </w:pPr>
          </w:p>
        </w:tc>
        <w:tc>
          <w:tcPr>
            <w:tcW w:w="156" w:type="pct"/>
            <w:vAlign w:val="center"/>
          </w:tcPr>
          <w:p w14:paraId="4D7FDFF5" w14:textId="77777777" w:rsidR="006F0B7C" w:rsidRPr="00643B54" w:rsidRDefault="006F0B7C" w:rsidP="000D5A9F">
            <w:pPr>
              <w:jc w:val="center"/>
              <w:rPr>
                <w:b/>
                <w:sz w:val="22"/>
                <w:szCs w:val="22"/>
                <w:lang w:val="pt-BR"/>
              </w:rPr>
            </w:pPr>
          </w:p>
        </w:tc>
        <w:tc>
          <w:tcPr>
            <w:tcW w:w="156" w:type="pct"/>
            <w:vAlign w:val="center"/>
          </w:tcPr>
          <w:p w14:paraId="3DBF9F28" w14:textId="77777777" w:rsidR="006F0B7C" w:rsidRPr="00643B54" w:rsidRDefault="006F0B7C" w:rsidP="000D5A9F">
            <w:pPr>
              <w:jc w:val="center"/>
              <w:rPr>
                <w:b/>
                <w:sz w:val="22"/>
                <w:szCs w:val="22"/>
                <w:lang w:val="pt-BR"/>
              </w:rPr>
            </w:pPr>
          </w:p>
        </w:tc>
        <w:tc>
          <w:tcPr>
            <w:tcW w:w="156" w:type="pct"/>
            <w:vAlign w:val="center"/>
          </w:tcPr>
          <w:p w14:paraId="7B49A39C" w14:textId="77777777" w:rsidR="006F0B7C" w:rsidRPr="00643B54" w:rsidRDefault="006F0B7C" w:rsidP="000D5A9F">
            <w:pPr>
              <w:jc w:val="center"/>
              <w:rPr>
                <w:b/>
                <w:sz w:val="22"/>
                <w:szCs w:val="22"/>
                <w:lang w:val="pt-BR"/>
              </w:rPr>
            </w:pPr>
          </w:p>
        </w:tc>
        <w:tc>
          <w:tcPr>
            <w:tcW w:w="156" w:type="pct"/>
            <w:vAlign w:val="center"/>
          </w:tcPr>
          <w:p w14:paraId="53168EF5" w14:textId="77777777" w:rsidR="006F0B7C" w:rsidRPr="00643B54" w:rsidRDefault="006F0B7C" w:rsidP="000D5A9F">
            <w:pPr>
              <w:jc w:val="center"/>
              <w:rPr>
                <w:b/>
                <w:sz w:val="22"/>
                <w:szCs w:val="22"/>
                <w:lang w:val="pt-BR"/>
              </w:rPr>
            </w:pPr>
          </w:p>
        </w:tc>
        <w:tc>
          <w:tcPr>
            <w:tcW w:w="156" w:type="pct"/>
            <w:vAlign w:val="center"/>
          </w:tcPr>
          <w:p w14:paraId="23772D70" w14:textId="77777777" w:rsidR="006F0B7C" w:rsidRPr="00643B54" w:rsidRDefault="006F0B7C" w:rsidP="000D5A9F">
            <w:pPr>
              <w:jc w:val="center"/>
              <w:rPr>
                <w:b/>
                <w:sz w:val="22"/>
                <w:szCs w:val="22"/>
                <w:lang w:val="pt-BR"/>
              </w:rPr>
            </w:pPr>
          </w:p>
        </w:tc>
        <w:tc>
          <w:tcPr>
            <w:tcW w:w="156" w:type="pct"/>
            <w:vAlign w:val="center"/>
          </w:tcPr>
          <w:p w14:paraId="2E16F2C3" w14:textId="77777777" w:rsidR="006F0B7C" w:rsidRPr="00643B54" w:rsidRDefault="006F0B7C" w:rsidP="000D5A9F">
            <w:pPr>
              <w:jc w:val="center"/>
              <w:rPr>
                <w:b/>
                <w:sz w:val="22"/>
                <w:szCs w:val="22"/>
                <w:lang w:val="pt-BR"/>
              </w:rPr>
            </w:pPr>
          </w:p>
        </w:tc>
        <w:tc>
          <w:tcPr>
            <w:tcW w:w="156" w:type="pct"/>
            <w:vAlign w:val="center"/>
          </w:tcPr>
          <w:p w14:paraId="416BEAD9" w14:textId="77777777" w:rsidR="006F0B7C" w:rsidRPr="00643B54" w:rsidRDefault="006F0B7C" w:rsidP="000D5A9F">
            <w:pPr>
              <w:jc w:val="center"/>
              <w:rPr>
                <w:b/>
                <w:sz w:val="22"/>
                <w:szCs w:val="22"/>
                <w:lang w:val="pt-BR"/>
              </w:rPr>
            </w:pPr>
          </w:p>
        </w:tc>
        <w:tc>
          <w:tcPr>
            <w:tcW w:w="156" w:type="pct"/>
            <w:vAlign w:val="center"/>
          </w:tcPr>
          <w:p w14:paraId="641D4FA9" w14:textId="77777777" w:rsidR="006F0B7C" w:rsidRPr="00643B54" w:rsidRDefault="006F0B7C" w:rsidP="000D5A9F">
            <w:pPr>
              <w:jc w:val="center"/>
              <w:rPr>
                <w:b/>
                <w:sz w:val="22"/>
                <w:szCs w:val="22"/>
                <w:lang w:val="pt-BR"/>
              </w:rPr>
            </w:pPr>
          </w:p>
        </w:tc>
        <w:tc>
          <w:tcPr>
            <w:tcW w:w="155" w:type="pct"/>
            <w:vAlign w:val="center"/>
          </w:tcPr>
          <w:p w14:paraId="5385F583" w14:textId="77777777" w:rsidR="006F0B7C" w:rsidRPr="00643B54" w:rsidRDefault="006F0B7C" w:rsidP="000D5A9F">
            <w:pPr>
              <w:jc w:val="center"/>
              <w:rPr>
                <w:b/>
                <w:sz w:val="22"/>
                <w:szCs w:val="22"/>
                <w:lang w:val="pt-BR"/>
              </w:rPr>
            </w:pPr>
          </w:p>
        </w:tc>
        <w:tc>
          <w:tcPr>
            <w:tcW w:w="156" w:type="pct"/>
            <w:vAlign w:val="center"/>
          </w:tcPr>
          <w:p w14:paraId="55288ABD" w14:textId="77777777" w:rsidR="006F0B7C" w:rsidRPr="00643B54" w:rsidRDefault="006F0B7C" w:rsidP="000D5A9F">
            <w:pPr>
              <w:jc w:val="center"/>
              <w:rPr>
                <w:b/>
                <w:sz w:val="22"/>
                <w:szCs w:val="22"/>
                <w:lang w:val="pt-BR"/>
              </w:rPr>
            </w:pPr>
          </w:p>
        </w:tc>
        <w:tc>
          <w:tcPr>
            <w:tcW w:w="156" w:type="pct"/>
            <w:vAlign w:val="center"/>
          </w:tcPr>
          <w:p w14:paraId="0F5F60EF" w14:textId="77777777" w:rsidR="006F0B7C" w:rsidRPr="00643B54" w:rsidRDefault="006F0B7C" w:rsidP="000D5A9F">
            <w:pPr>
              <w:jc w:val="center"/>
              <w:rPr>
                <w:b/>
                <w:sz w:val="22"/>
                <w:szCs w:val="22"/>
                <w:lang w:val="pt-BR"/>
              </w:rPr>
            </w:pPr>
          </w:p>
        </w:tc>
        <w:tc>
          <w:tcPr>
            <w:tcW w:w="156" w:type="pct"/>
            <w:vAlign w:val="center"/>
          </w:tcPr>
          <w:p w14:paraId="5916765B" w14:textId="77777777" w:rsidR="006F0B7C" w:rsidRPr="00643B54" w:rsidRDefault="006F0B7C" w:rsidP="000D5A9F">
            <w:pPr>
              <w:jc w:val="center"/>
              <w:rPr>
                <w:b/>
                <w:sz w:val="22"/>
                <w:szCs w:val="22"/>
                <w:lang w:val="pt-BR"/>
              </w:rPr>
            </w:pPr>
          </w:p>
        </w:tc>
        <w:tc>
          <w:tcPr>
            <w:tcW w:w="156" w:type="pct"/>
            <w:vAlign w:val="center"/>
          </w:tcPr>
          <w:p w14:paraId="4DC7707A" w14:textId="77777777" w:rsidR="006F0B7C" w:rsidRPr="00643B54" w:rsidRDefault="006F0B7C" w:rsidP="000D5A9F">
            <w:pPr>
              <w:jc w:val="center"/>
              <w:rPr>
                <w:b/>
                <w:sz w:val="22"/>
                <w:szCs w:val="22"/>
                <w:lang w:val="pt-BR"/>
              </w:rPr>
            </w:pPr>
          </w:p>
        </w:tc>
        <w:tc>
          <w:tcPr>
            <w:tcW w:w="156" w:type="pct"/>
            <w:vAlign w:val="center"/>
          </w:tcPr>
          <w:p w14:paraId="7732D5FA" w14:textId="77777777" w:rsidR="006F0B7C" w:rsidRPr="00643B54" w:rsidRDefault="006F0B7C" w:rsidP="000D5A9F">
            <w:pPr>
              <w:jc w:val="center"/>
              <w:rPr>
                <w:b/>
                <w:sz w:val="22"/>
                <w:szCs w:val="22"/>
                <w:lang w:val="pt-BR"/>
              </w:rPr>
            </w:pPr>
          </w:p>
        </w:tc>
        <w:tc>
          <w:tcPr>
            <w:tcW w:w="156" w:type="pct"/>
            <w:vAlign w:val="center"/>
          </w:tcPr>
          <w:p w14:paraId="7447D9F8" w14:textId="77777777" w:rsidR="006F0B7C" w:rsidRPr="00643B54" w:rsidRDefault="006F0B7C" w:rsidP="000D5A9F">
            <w:pPr>
              <w:jc w:val="center"/>
              <w:rPr>
                <w:b/>
                <w:sz w:val="22"/>
                <w:szCs w:val="22"/>
                <w:lang w:val="pt-BR"/>
              </w:rPr>
            </w:pPr>
          </w:p>
        </w:tc>
        <w:tc>
          <w:tcPr>
            <w:tcW w:w="125" w:type="pct"/>
            <w:vAlign w:val="center"/>
          </w:tcPr>
          <w:p w14:paraId="0381EC91" w14:textId="77777777" w:rsidR="006F0B7C" w:rsidRPr="00643B54" w:rsidRDefault="006F0B7C" w:rsidP="000D5A9F">
            <w:pPr>
              <w:jc w:val="center"/>
              <w:rPr>
                <w:b/>
                <w:sz w:val="22"/>
                <w:szCs w:val="22"/>
                <w:lang w:val="pt-BR"/>
              </w:rPr>
            </w:pPr>
          </w:p>
        </w:tc>
      </w:tr>
    </w:tbl>
    <w:p w14:paraId="555492C0" w14:textId="77777777" w:rsidR="006F0B7C" w:rsidRPr="00643B54" w:rsidRDefault="006F0B7C" w:rsidP="006F0B7C">
      <w:pPr>
        <w:spacing w:before="240" w:line="264" w:lineRule="auto"/>
        <w:jc w:val="both"/>
        <w:rPr>
          <w:b/>
          <w:i/>
          <w:sz w:val="22"/>
          <w:szCs w:val="22"/>
          <w:lang w:val="pt-BR"/>
        </w:rPr>
      </w:pPr>
      <w:r w:rsidRPr="00643B54">
        <w:rPr>
          <w:b/>
          <w:i/>
          <w:sz w:val="22"/>
          <w:szCs w:val="22"/>
          <w:lang w:val="pt-BR"/>
        </w:rPr>
        <w:t xml:space="preserve">Ghi chú: </w:t>
      </w:r>
    </w:p>
    <w:p w14:paraId="288EAF49" w14:textId="7422DAE3" w:rsidR="006F0B7C" w:rsidRPr="00643B54" w:rsidRDefault="006F0B7C" w:rsidP="006F0B7C">
      <w:pPr>
        <w:spacing w:line="264" w:lineRule="auto"/>
        <w:jc w:val="both"/>
        <w:rPr>
          <w:i/>
          <w:sz w:val="22"/>
          <w:szCs w:val="22"/>
          <w:lang w:val="pt-BR"/>
        </w:rPr>
      </w:pPr>
      <w:r w:rsidRPr="00643B54">
        <w:rPr>
          <w:i/>
          <w:sz w:val="22"/>
          <w:szCs w:val="22"/>
          <w:lang w:val="pt-BR"/>
        </w:rPr>
        <w:t xml:space="preserve">* </w:t>
      </w:r>
      <w:r w:rsidR="000305B3" w:rsidRPr="00643B54">
        <w:rPr>
          <w:i/>
          <w:sz w:val="22"/>
          <w:szCs w:val="22"/>
          <w:lang w:val="pt-BR"/>
        </w:rPr>
        <w:t>G</w:t>
      </w:r>
      <w:r w:rsidRPr="00643B54">
        <w:rPr>
          <w:i/>
          <w:sz w:val="22"/>
          <w:szCs w:val="22"/>
          <w:lang w:val="pt-BR"/>
        </w:rPr>
        <w:t xml:space="preserve">hi nhiệt độ; </w:t>
      </w:r>
    </w:p>
    <w:p w14:paraId="04E74DB4" w14:textId="6E365E2C" w:rsidR="006F0B7C" w:rsidRPr="00643B54" w:rsidRDefault="006F0B7C" w:rsidP="006F0B7C">
      <w:pPr>
        <w:spacing w:line="264" w:lineRule="auto"/>
        <w:jc w:val="both"/>
        <w:rPr>
          <w:i/>
          <w:sz w:val="22"/>
          <w:szCs w:val="22"/>
          <w:lang w:val="pt-BR"/>
        </w:rPr>
      </w:pPr>
      <w:r w:rsidRPr="00643B54">
        <w:rPr>
          <w:i/>
          <w:sz w:val="22"/>
          <w:szCs w:val="22"/>
          <w:lang w:val="pt-BR"/>
        </w:rPr>
        <w:t xml:space="preserve">** </w:t>
      </w:r>
      <w:r w:rsidR="001967CC" w:rsidRPr="00643B54">
        <w:rPr>
          <w:i/>
          <w:sz w:val="22"/>
          <w:szCs w:val="22"/>
          <w:lang w:val="pt-BR"/>
        </w:rPr>
        <w:t xml:space="preserve">Ghi: 0 – Không, </w:t>
      </w:r>
      <w:r w:rsidRPr="00643B54">
        <w:rPr>
          <w:i/>
          <w:sz w:val="22"/>
          <w:szCs w:val="22"/>
          <w:lang w:val="pt-BR"/>
        </w:rPr>
        <w:t>1</w:t>
      </w:r>
      <w:r w:rsidR="001967CC" w:rsidRPr="00643B54">
        <w:rPr>
          <w:i/>
          <w:sz w:val="22"/>
          <w:szCs w:val="22"/>
          <w:lang w:val="pt-BR"/>
        </w:rPr>
        <w:t xml:space="preserve"> – Có</w:t>
      </w:r>
      <w:r w:rsidRPr="00643B54">
        <w:rPr>
          <w:i/>
          <w:sz w:val="22"/>
          <w:szCs w:val="22"/>
          <w:lang w:val="pt-BR"/>
        </w:rPr>
        <w:t xml:space="preserve">  </w:t>
      </w:r>
    </w:p>
    <w:p w14:paraId="389C9F20" w14:textId="77777777" w:rsidR="001231D8" w:rsidRPr="00643B54" w:rsidRDefault="001231D8">
      <w:pPr>
        <w:rPr>
          <w:b/>
          <w:sz w:val="26"/>
          <w:szCs w:val="26"/>
          <w:lang w:val="pt-BR"/>
        </w:rPr>
      </w:pPr>
      <w:r w:rsidRPr="00643B54">
        <w:rPr>
          <w:b/>
          <w:sz w:val="26"/>
          <w:szCs w:val="26"/>
          <w:lang w:val="pt-BR"/>
        </w:rPr>
        <w:br w:type="page"/>
      </w:r>
    </w:p>
    <w:p w14:paraId="6B9152F5" w14:textId="1773C008" w:rsidR="001231D8" w:rsidRPr="00643B54" w:rsidRDefault="000D5A9F" w:rsidP="001231D8">
      <w:pPr>
        <w:jc w:val="right"/>
        <w:rPr>
          <w:b/>
          <w:lang w:val="en-US"/>
        </w:rPr>
      </w:pPr>
      <w:r w:rsidRPr="00643B54">
        <w:rPr>
          <w:b/>
          <w:lang w:val="en-US"/>
        </w:rPr>
        <w:lastRenderedPageBreak/>
        <w:t>Biểu m</w:t>
      </w:r>
      <w:r w:rsidR="001231D8" w:rsidRPr="00643B54">
        <w:rPr>
          <w:b/>
        </w:rPr>
        <w:t xml:space="preserve">ẫu </w:t>
      </w:r>
      <w:r w:rsidR="001231D8" w:rsidRPr="00643B54">
        <w:rPr>
          <w:b/>
          <w:lang w:val="en-US"/>
        </w:rPr>
        <w:t>6</w:t>
      </w:r>
    </w:p>
    <w:tbl>
      <w:tblPr>
        <w:tblW w:w="5000" w:type="pct"/>
        <w:jc w:val="center"/>
        <w:tblLook w:val="04A0" w:firstRow="1" w:lastRow="0" w:firstColumn="1" w:lastColumn="0" w:noHBand="0" w:noVBand="1"/>
      </w:tblPr>
      <w:tblGrid>
        <w:gridCol w:w="14560"/>
      </w:tblGrid>
      <w:tr w:rsidR="001231D8" w:rsidRPr="00643B54" w14:paraId="47F7B6C3" w14:textId="77777777" w:rsidTr="000E37D7">
        <w:trPr>
          <w:jc w:val="center"/>
        </w:trPr>
        <w:tc>
          <w:tcPr>
            <w:tcW w:w="5000" w:type="pct"/>
            <w:vAlign w:val="center"/>
          </w:tcPr>
          <w:p w14:paraId="41287405" w14:textId="62006CB1" w:rsidR="001231D8" w:rsidRPr="00643B54" w:rsidRDefault="00D52E53" w:rsidP="00E6143E">
            <w:pPr>
              <w:spacing w:before="60" w:after="60"/>
              <w:jc w:val="center"/>
              <w:rPr>
                <w:b/>
                <w:sz w:val="28"/>
                <w:szCs w:val="28"/>
                <w:lang w:val="sv-SE"/>
              </w:rPr>
            </w:pPr>
            <w:r w:rsidRPr="00643B54">
              <w:rPr>
                <w:b/>
                <w:sz w:val="28"/>
                <w:szCs w:val="28"/>
                <w:lang w:val="sv-SE"/>
              </w:rPr>
              <w:t xml:space="preserve">BÁO CÁO DANH SÁCH </w:t>
            </w:r>
            <w:r w:rsidR="004D2725" w:rsidRPr="00643B54">
              <w:rPr>
                <w:b/>
                <w:sz w:val="28"/>
                <w:szCs w:val="28"/>
                <w:lang w:val="sv-SE"/>
              </w:rPr>
              <w:t>NGƯỜI</w:t>
            </w:r>
            <w:r w:rsidRPr="00643B54">
              <w:rPr>
                <w:b/>
                <w:sz w:val="28"/>
                <w:szCs w:val="28"/>
                <w:lang w:val="sv-SE"/>
              </w:rPr>
              <w:t xml:space="preserve"> CÓ TIẾP XÚC GẦN / </w:t>
            </w:r>
            <w:r w:rsidR="004D2725" w:rsidRPr="00643B54">
              <w:rPr>
                <w:b/>
                <w:sz w:val="28"/>
                <w:szCs w:val="28"/>
                <w:lang w:val="sv-SE"/>
              </w:rPr>
              <w:t>CA</w:t>
            </w:r>
            <w:r w:rsidRPr="00643B54">
              <w:rPr>
                <w:b/>
                <w:sz w:val="28"/>
                <w:szCs w:val="28"/>
                <w:lang w:val="sv-SE"/>
              </w:rPr>
              <w:t xml:space="preserve"> CÓ LIÊN QUAN KHÁC</w:t>
            </w:r>
            <w:r w:rsidR="001967CC" w:rsidRPr="00643B54">
              <w:rPr>
                <w:b/>
                <w:sz w:val="28"/>
                <w:szCs w:val="28"/>
                <w:lang w:val="sv-SE"/>
              </w:rPr>
              <w:t xml:space="preserve"> VỚI </w:t>
            </w:r>
            <w:r w:rsidR="004D2725" w:rsidRPr="00643B54">
              <w:rPr>
                <w:b/>
                <w:sz w:val="28"/>
                <w:szCs w:val="28"/>
                <w:lang w:val="sv-SE"/>
              </w:rPr>
              <w:t>CA</w:t>
            </w:r>
            <w:r w:rsidR="001967CC" w:rsidRPr="00643B54">
              <w:rPr>
                <w:b/>
                <w:sz w:val="28"/>
                <w:szCs w:val="28"/>
                <w:lang w:val="sv-SE"/>
              </w:rPr>
              <w:t xml:space="preserve"> BỆNH XÁC ĐỊNH / </w:t>
            </w:r>
            <w:r w:rsidR="004D2725" w:rsidRPr="00643B54">
              <w:rPr>
                <w:b/>
                <w:sz w:val="28"/>
                <w:szCs w:val="28"/>
                <w:lang w:val="sv-SE"/>
              </w:rPr>
              <w:t>CA</w:t>
            </w:r>
            <w:r w:rsidR="001967CC" w:rsidRPr="00643B54">
              <w:rPr>
                <w:b/>
                <w:sz w:val="28"/>
                <w:szCs w:val="28"/>
                <w:lang w:val="sv-SE"/>
              </w:rPr>
              <w:t xml:space="preserve"> BỆNH NGHI NGỜ </w:t>
            </w:r>
            <w:r w:rsidR="00E6143E" w:rsidRPr="00643B54">
              <w:rPr>
                <w:b/>
                <w:sz w:val="28"/>
                <w:szCs w:val="28"/>
                <w:lang w:val="sv-SE"/>
              </w:rPr>
              <w:t>COVID-19</w:t>
            </w:r>
          </w:p>
        </w:tc>
      </w:tr>
    </w:tbl>
    <w:p w14:paraId="052B339B" w14:textId="77777777" w:rsidR="001231D8" w:rsidRPr="00643B54" w:rsidRDefault="001231D8" w:rsidP="001231D8">
      <w:pPr>
        <w:spacing w:before="120"/>
        <w:rPr>
          <w:sz w:val="26"/>
          <w:szCs w:val="26"/>
          <w:lang w:val="pt-BR"/>
        </w:rPr>
      </w:pPr>
    </w:p>
    <w:p w14:paraId="65676FD6" w14:textId="77777777" w:rsidR="001231D8" w:rsidRPr="00643B54" w:rsidRDefault="001231D8" w:rsidP="001231D8">
      <w:pPr>
        <w:spacing w:line="264" w:lineRule="auto"/>
        <w:jc w:val="both"/>
        <w:rPr>
          <w:sz w:val="26"/>
          <w:szCs w:val="26"/>
          <w:lang w:val="pt-BR"/>
        </w:rPr>
      </w:pPr>
      <w:r w:rsidRPr="00643B54">
        <w:rPr>
          <w:sz w:val="26"/>
          <w:szCs w:val="26"/>
          <w:lang w:val="pt-BR"/>
        </w:rPr>
        <w:t>Tên đơn vị: ..........................................................................................................................................................................................................</w:t>
      </w:r>
    </w:p>
    <w:p w14:paraId="4C3A5D3A" w14:textId="77777777" w:rsidR="001231D8" w:rsidRPr="00643B54" w:rsidRDefault="001231D8" w:rsidP="001231D8">
      <w:pPr>
        <w:spacing w:after="240" w:line="264" w:lineRule="auto"/>
        <w:jc w:val="both"/>
        <w:rPr>
          <w:b/>
          <w:sz w:val="26"/>
          <w:szCs w:val="26"/>
          <w:lang w:val="pt-BR"/>
        </w:rPr>
      </w:pPr>
      <w:r w:rsidRPr="00643B54">
        <w:rPr>
          <w:sz w:val="26"/>
          <w:szCs w:val="26"/>
          <w:lang w:val="pt-BR"/>
        </w:rPr>
        <w:t>Ngày báo cáo: ....../....../20......</w:t>
      </w:r>
    </w:p>
    <w:tbl>
      <w:tblPr>
        <w:tblStyle w:val="TableGrid"/>
        <w:tblW w:w="5000" w:type="pct"/>
        <w:tblLook w:val="04A0" w:firstRow="1" w:lastRow="0" w:firstColumn="1" w:lastColumn="0" w:noHBand="0" w:noVBand="1"/>
      </w:tblPr>
      <w:tblGrid>
        <w:gridCol w:w="667"/>
        <w:gridCol w:w="1517"/>
        <w:gridCol w:w="830"/>
        <w:gridCol w:w="953"/>
        <w:gridCol w:w="954"/>
        <w:gridCol w:w="954"/>
        <w:gridCol w:w="954"/>
        <w:gridCol w:w="954"/>
        <w:gridCol w:w="954"/>
        <w:gridCol w:w="954"/>
        <w:gridCol w:w="954"/>
        <w:gridCol w:w="954"/>
        <w:gridCol w:w="1013"/>
        <w:gridCol w:w="975"/>
        <w:gridCol w:w="963"/>
      </w:tblGrid>
      <w:tr w:rsidR="001967CC" w:rsidRPr="00643B54" w14:paraId="54E56133" w14:textId="77777777" w:rsidTr="001967CC">
        <w:tc>
          <w:tcPr>
            <w:tcW w:w="229" w:type="pct"/>
            <w:vMerge w:val="restart"/>
            <w:vAlign w:val="center"/>
          </w:tcPr>
          <w:p w14:paraId="761756E7" w14:textId="77777777" w:rsidR="001967CC" w:rsidRPr="00643B54" w:rsidRDefault="001967CC" w:rsidP="000D5A9F">
            <w:pPr>
              <w:jc w:val="center"/>
              <w:rPr>
                <w:b/>
                <w:sz w:val="22"/>
                <w:szCs w:val="22"/>
                <w:lang w:val="pt-BR"/>
              </w:rPr>
            </w:pPr>
            <w:r w:rsidRPr="00643B54">
              <w:rPr>
                <w:b/>
                <w:sz w:val="22"/>
                <w:szCs w:val="22"/>
                <w:lang w:val="pt-BR"/>
              </w:rPr>
              <w:t>STT</w:t>
            </w:r>
          </w:p>
        </w:tc>
        <w:tc>
          <w:tcPr>
            <w:tcW w:w="521" w:type="pct"/>
            <w:vMerge w:val="restart"/>
            <w:vAlign w:val="center"/>
          </w:tcPr>
          <w:p w14:paraId="786DDE24" w14:textId="77777777" w:rsidR="001967CC" w:rsidRPr="00643B54" w:rsidRDefault="001967CC" w:rsidP="000D5A9F">
            <w:pPr>
              <w:jc w:val="center"/>
              <w:rPr>
                <w:b/>
                <w:sz w:val="22"/>
                <w:szCs w:val="22"/>
                <w:lang w:val="pt-BR"/>
              </w:rPr>
            </w:pPr>
            <w:r w:rsidRPr="00643B54">
              <w:rPr>
                <w:b/>
                <w:sz w:val="22"/>
                <w:szCs w:val="22"/>
                <w:lang w:val="pt-BR"/>
              </w:rPr>
              <w:t>Họ và tên</w:t>
            </w:r>
          </w:p>
        </w:tc>
        <w:tc>
          <w:tcPr>
            <w:tcW w:w="285" w:type="pct"/>
            <w:vMerge w:val="restart"/>
            <w:vAlign w:val="center"/>
          </w:tcPr>
          <w:p w14:paraId="29EFFF98" w14:textId="77777777" w:rsidR="001967CC" w:rsidRPr="00643B54" w:rsidRDefault="001967CC" w:rsidP="000D5A9F">
            <w:pPr>
              <w:jc w:val="center"/>
              <w:rPr>
                <w:b/>
              </w:rPr>
            </w:pPr>
            <w:r w:rsidRPr="00643B54">
              <w:rPr>
                <w:b/>
                <w:sz w:val="22"/>
                <w:szCs w:val="22"/>
                <w:lang w:val="pt-BR"/>
              </w:rPr>
              <w:t>Tuổi</w:t>
            </w:r>
          </w:p>
        </w:tc>
        <w:tc>
          <w:tcPr>
            <w:tcW w:w="327" w:type="pct"/>
            <w:vMerge w:val="restart"/>
            <w:vAlign w:val="center"/>
          </w:tcPr>
          <w:p w14:paraId="772D2F13" w14:textId="77777777" w:rsidR="001967CC" w:rsidRPr="00643B54" w:rsidRDefault="001967CC" w:rsidP="000D5A9F">
            <w:pPr>
              <w:jc w:val="center"/>
              <w:rPr>
                <w:b/>
              </w:rPr>
            </w:pPr>
            <w:r w:rsidRPr="00643B54">
              <w:rPr>
                <w:b/>
                <w:sz w:val="22"/>
                <w:szCs w:val="22"/>
                <w:lang w:val="pt-BR"/>
              </w:rPr>
              <w:t>Giới tính</w:t>
            </w:r>
          </w:p>
        </w:tc>
        <w:tc>
          <w:tcPr>
            <w:tcW w:w="328" w:type="pct"/>
            <w:vMerge w:val="restart"/>
            <w:vAlign w:val="center"/>
          </w:tcPr>
          <w:p w14:paraId="1B73E956" w14:textId="77777777" w:rsidR="001967CC" w:rsidRPr="00643B54" w:rsidRDefault="001967CC" w:rsidP="000D5A9F">
            <w:pPr>
              <w:jc w:val="center"/>
              <w:rPr>
                <w:b/>
                <w:lang w:val="en-US"/>
              </w:rPr>
            </w:pPr>
            <w:r w:rsidRPr="00643B54">
              <w:rPr>
                <w:b/>
                <w:lang w:val="en-US"/>
              </w:rPr>
              <w:t>Quốc tịch</w:t>
            </w:r>
          </w:p>
        </w:tc>
        <w:tc>
          <w:tcPr>
            <w:tcW w:w="328" w:type="pct"/>
            <w:vMerge w:val="restart"/>
            <w:vAlign w:val="center"/>
          </w:tcPr>
          <w:p w14:paraId="48CB3E6A" w14:textId="77777777" w:rsidR="001967CC" w:rsidRPr="00643B54" w:rsidRDefault="001967CC" w:rsidP="000D5A9F">
            <w:pPr>
              <w:jc w:val="center"/>
              <w:rPr>
                <w:b/>
              </w:rPr>
            </w:pPr>
            <w:r w:rsidRPr="00643B54">
              <w:rPr>
                <w:b/>
              </w:rPr>
              <w:t>Địa ch</w:t>
            </w:r>
            <w:r w:rsidRPr="00643B54">
              <w:rPr>
                <w:b/>
                <w:lang w:val="en-US"/>
              </w:rPr>
              <w:t>ỉ nơi ở/ lưu trú</w:t>
            </w:r>
          </w:p>
        </w:tc>
        <w:tc>
          <w:tcPr>
            <w:tcW w:w="328" w:type="pct"/>
            <w:vMerge w:val="restart"/>
            <w:vAlign w:val="center"/>
          </w:tcPr>
          <w:p w14:paraId="38264EDC" w14:textId="3BE2FDE4" w:rsidR="001967CC" w:rsidRPr="00643B54" w:rsidRDefault="001967CC" w:rsidP="000D5A9F">
            <w:pPr>
              <w:jc w:val="center"/>
              <w:rPr>
                <w:b/>
              </w:rPr>
            </w:pPr>
            <w:r w:rsidRPr="00643B54">
              <w:rPr>
                <w:b/>
                <w:sz w:val="22"/>
                <w:szCs w:val="22"/>
                <w:lang w:val="pt-BR"/>
              </w:rPr>
              <w:t>Loại tiếp xúc</w:t>
            </w:r>
          </w:p>
        </w:tc>
        <w:tc>
          <w:tcPr>
            <w:tcW w:w="328" w:type="pct"/>
            <w:vMerge w:val="restart"/>
            <w:vAlign w:val="center"/>
          </w:tcPr>
          <w:p w14:paraId="30AC2C68" w14:textId="23C1BBC9" w:rsidR="001967CC" w:rsidRPr="00643B54" w:rsidRDefault="001967CC" w:rsidP="000D5A9F">
            <w:pPr>
              <w:jc w:val="center"/>
              <w:rPr>
                <w:b/>
              </w:rPr>
            </w:pPr>
            <w:r w:rsidRPr="00643B54">
              <w:rPr>
                <w:b/>
                <w:sz w:val="22"/>
                <w:szCs w:val="22"/>
                <w:lang w:val="pt-BR"/>
              </w:rPr>
              <w:t>Ngày tiếp xúc lần cuối</w:t>
            </w:r>
          </w:p>
        </w:tc>
        <w:tc>
          <w:tcPr>
            <w:tcW w:w="1995" w:type="pct"/>
            <w:gridSpan w:val="6"/>
            <w:vAlign w:val="center"/>
          </w:tcPr>
          <w:p w14:paraId="353BFE74" w14:textId="349A217E" w:rsidR="001967CC" w:rsidRPr="00643B54" w:rsidRDefault="001967CC" w:rsidP="000D5A9F">
            <w:pPr>
              <w:jc w:val="center"/>
              <w:rPr>
                <w:b/>
              </w:rPr>
            </w:pPr>
            <w:r w:rsidRPr="00643B54">
              <w:rPr>
                <w:b/>
                <w:sz w:val="22"/>
                <w:szCs w:val="22"/>
                <w:lang w:val="pt-BR"/>
              </w:rPr>
              <w:t>Tình trạng sức khỏe</w:t>
            </w:r>
          </w:p>
        </w:tc>
        <w:tc>
          <w:tcPr>
            <w:tcW w:w="331" w:type="pct"/>
            <w:vMerge w:val="restart"/>
            <w:vAlign w:val="center"/>
          </w:tcPr>
          <w:p w14:paraId="58306D7E" w14:textId="6E02FACB" w:rsidR="001967CC" w:rsidRPr="00643B54" w:rsidRDefault="001967CC" w:rsidP="000D5A9F">
            <w:pPr>
              <w:jc w:val="center"/>
              <w:rPr>
                <w:b/>
              </w:rPr>
            </w:pPr>
            <w:r w:rsidRPr="00643B54">
              <w:rPr>
                <w:b/>
                <w:lang w:val="en-US"/>
              </w:rPr>
              <w:t>Biện pháp xử lý</w:t>
            </w:r>
          </w:p>
        </w:tc>
      </w:tr>
      <w:tr w:rsidR="001967CC" w:rsidRPr="00643B54" w14:paraId="1D547AA3" w14:textId="77777777" w:rsidTr="001967CC">
        <w:tc>
          <w:tcPr>
            <w:tcW w:w="229" w:type="pct"/>
            <w:vMerge/>
            <w:vAlign w:val="center"/>
          </w:tcPr>
          <w:p w14:paraId="7ECEC6FA" w14:textId="77777777" w:rsidR="001967CC" w:rsidRPr="00643B54" w:rsidRDefault="001967CC" w:rsidP="000D5A9F">
            <w:pPr>
              <w:jc w:val="center"/>
              <w:rPr>
                <w:b/>
                <w:sz w:val="22"/>
                <w:szCs w:val="22"/>
                <w:lang w:val="pt-BR"/>
              </w:rPr>
            </w:pPr>
          </w:p>
        </w:tc>
        <w:tc>
          <w:tcPr>
            <w:tcW w:w="521" w:type="pct"/>
            <w:vMerge/>
            <w:vAlign w:val="center"/>
          </w:tcPr>
          <w:p w14:paraId="5DB462C6" w14:textId="77777777" w:rsidR="001967CC" w:rsidRPr="00643B54" w:rsidRDefault="001967CC" w:rsidP="000D5A9F">
            <w:pPr>
              <w:jc w:val="center"/>
              <w:rPr>
                <w:b/>
                <w:sz w:val="22"/>
                <w:szCs w:val="22"/>
                <w:lang w:val="pt-BR"/>
              </w:rPr>
            </w:pPr>
          </w:p>
        </w:tc>
        <w:tc>
          <w:tcPr>
            <w:tcW w:w="285" w:type="pct"/>
            <w:vMerge/>
            <w:vAlign w:val="center"/>
          </w:tcPr>
          <w:p w14:paraId="6C3E2CCE" w14:textId="77777777" w:rsidR="001967CC" w:rsidRPr="00643B54" w:rsidRDefault="001967CC" w:rsidP="000D5A9F">
            <w:pPr>
              <w:jc w:val="center"/>
              <w:rPr>
                <w:b/>
                <w:sz w:val="22"/>
                <w:szCs w:val="22"/>
                <w:lang w:val="pt-BR"/>
              </w:rPr>
            </w:pPr>
          </w:p>
        </w:tc>
        <w:tc>
          <w:tcPr>
            <w:tcW w:w="327" w:type="pct"/>
            <w:vMerge/>
            <w:vAlign w:val="center"/>
          </w:tcPr>
          <w:p w14:paraId="2849C3BD" w14:textId="77777777" w:rsidR="001967CC" w:rsidRPr="00643B54" w:rsidRDefault="001967CC" w:rsidP="000D5A9F">
            <w:pPr>
              <w:jc w:val="center"/>
              <w:rPr>
                <w:b/>
                <w:sz w:val="22"/>
                <w:szCs w:val="22"/>
                <w:lang w:val="pt-BR"/>
              </w:rPr>
            </w:pPr>
          </w:p>
        </w:tc>
        <w:tc>
          <w:tcPr>
            <w:tcW w:w="328" w:type="pct"/>
            <w:vMerge/>
            <w:vAlign w:val="center"/>
          </w:tcPr>
          <w:p w14:paraId="30E6E887" w14:textId="77777777" w:rsidR="001967CC" w:rsidRPr="00643B54" w:rsidRDefault="001967CC" w:rsidP="000D5A9F">
            <w:pPr>
              <w:jc w:val="center"/>
              <w:rPr>
                <w:b/>
                <w:lang w:val="en-US"/>
              </w:rPr>
            </w:pPr>
          </w:p>
        </w:tc>
        <w:tc>
          <w:tcPr>
            <w:tcW w:w="328" w:type="pct"/>
            <w:vMerge/>
            <w:vAlign w:val="center"/>
          </w:tcPr>
          <w:p w14:paraId="257345BB" w14:textId="77777777" w:rsidR="001967CC" w:rsidRPr="00643B54" w:rsidRDefault="001967CC" w:rsidP="000D5A9F">
            <w:pPr>
              <w:jc w:val="center"/>
              <w:rPr>
                <w:b/>
              </w:rPr>
            </w:pPr>
          </w:p>
        </w:tc>
        <w:tc>
          <w:tcPr>
            <w:tcW w:w="328" w:type="pct"/>
            <w:vMerge/>
            <w:vAlign w:val="center"/>
          </w:tcPr>
          <w:p w14:paraId="5246E3BC" w14:textId="77777777" w:rsidR="001967CC" w:rsidRPr="00643B54" w:rsidRDefault="001967CC" w:rsidP="000D5A9F">
            <w:pPr>
              <w:jc w:val="center"/>
              <w:rPr>
                <w:b/>
                <w:sz w:val="22"/>
                <w:szCs w:val="22"/>
                <w:lang w:val="pt-BR"/>
              </w:rPr>
            </w:pPr>
          </w:p>
        </w:tc>
        <w:tc>
          <w:tcPr>
            <w:tcW w:w="328" w:type="pct"/>
            <w:vMerge/>
            <w:vAlign w:val="center"/>
          </w:tcPr>
          <w:p w14:paraId="049B841C" w14:textId="77777777" w:rsidR="001967CC" w:rsidRPr="00643B54" w:rsidRDefault="001967CC" w:rsidP="000D5A9F">
            <w:pPr>
              <w:jc w:val="center"/>
              <w:rPr>
                <w:b/>
                <w:sz w:val="22"/>
                <w:szCs w:val="22"/>
                <w:lang w:val="pt-BR"/>
              </w:rPr>
            </w:pPr>
          </w:p>
        </w:tc>
        <w:tc>
          <w:tcPr>
            <w:tcW w:w="328" w:type="pct"/>
            <w:vAlign w:val="center"/>
          </w:tcPr>
          <w:p w14:paraId="5D27CD5C" w14:textId="77777777" w:rsidR="001967CC" w:rsidRPr="00643B54" w:rsidRDefault="001967CC" w:rsidP="000D5A9F">
            <w:pPr>
              <w:jc w:val="center"/>
              <w:rPr>
                <w:i/>
                <w:sz w:val="22"/>
                <w:szCs w:val="22"/>
                <w:lang w:val="pt-BR"/>
              </w:rPr>
            </w:pPr>
            <w:r w:rsidRPr="00643B54">
              <w:rPr>
                <w:i/>
                <w:sz w:val="22"/>
                <w:szCs w:val="22"/>
                <w:lang w:val="pt-BR"/>
              </w:rPr>
              <w:t>Bình thường</w:t>
            </w:r>
          </w:p>
        </w:tc>
        <w:tc>
          <w:tcPr>
            <w:tcW w:w="328" w:type="pct"/>
            <w:vAlign w:val="center"/>
          </w:tcPr>
          <w:p w14:paraId="5AFE1C2F" w14:textId="77777777" w:rsidR="001967CC" w:rsidRPr="00643B54" w:rsidRDefault="001967CC" w:rsidP="000D5A9F">
            <w:pPr>
              <w:jc w:val="center"/>
              <w:rPr>
                <w:i/>
                <w:lang w:val="en-US"/>
              </w:rPr>
            </w:pPr>
            <w:r w:rsidRPr="00643B54">
              <w:rPr>
                <w:i/>
                <w:lang w:val="en-US"/>
              </w:rPr>
              <w:t>Sốt</w:t>
            </w:r>
          </w:p>
        </w:tc>
        <w:tc>
          <w:tcPr>
            <w:tcW w:w="328" w:type="pct"/>
            <w:vAlign w:val="center"/>
          </w:tcPr>
          <w:p w14:paraId="618C2824" w14:textId="77777777" w:rsidR="001967CC" w:rsidRPr="00643B54" w:rsidRDefault="001967CC" w:rsidP="000D5A9F">
            <w:pPr>
              <w:jc w:val="center"/>
              <w:rPr>
                <w:i/>
                <w:lang w:val="en-US"/>
              </w:rPr>
            </w:pPr>
            <w:r w:rsidRPr="00643B54">
              <w:rPr>
                <w:i/>
                <w:lang w:val="en-US"/>
              </w:rPr>
              <w:t>Ho</w:t>
            </w:r>
          </w:p>
        </w:tc>
        <w:tc>
          <w:tcPr>
            <w:tcW w:w="328" w:type="pct"/>
            <w:vAlign w:val="center"/>
          </w:tcPr>
          <w:p w14:paraId="58ECCA96" w14:textId="77777777" w:rsidR="001967CC" w:rsidRPr="00643B54" w:rsidRDefault="001967CC" w:rsidP="000D5A9F">
            <w:pPr>
              <w:jc w:val="center"/>
              <w:rPr>
                <w:i/>
                <w:lang w:val="en-US"/>
              </w:rPr>
            </w:pPr>
            <w:r w:rsidRPr="00643B54">
              <w:rPr>
                <w:i/>
                <w:lang w:val="en-US"/>
              </w:rPr>
              <w:t>Khó thở</w:t>
            </w:r>
          </w:p>
        </w:tc>
        <w:tc>
          <w:tcPr>
            <w:tcW w:w="348" w:type="pct"/>
            <w:vAlign w:val="center"/>
          </w:tcPr>
          <w:p w14:paraId="0F24D0B6" w14:textId="77777777" w:rsidR="001967CC" w:rsidRPr="00643B54" w:rsidRDefault="001967CC" w:rsidP="000D5A9F">
            <w:pPr>
              <w:jc w:val="center"/>
              <w:rPr>
                <w:i/>
                <w:lang w:val="en-US"/>
              </w:rPr>
            </w:pPr>
            <w:r w:rsidRPr="00643B54">
              <w:rPr>
                <w:i/>
                <w:lang w:val="en-US"/>
              </w:rPr>
              <w:t>Viêm phổi</w:t>
            </w:r>
          </w:p>
        </w:tc>
        <w:tc>
          <w:tcPr>
            <w:tcW w:w="335" w:type="pct"/>
            <w:vAlign w:val="center"/>
          </w:tcPr>
          <w:p w14:paraId="12677F08" w14:textId="77777777" w:rsidR="001967CC" w:rsidRPr="00643B54" w:rsidRDefault="001967CC" w:rsidP="000D5A9F">
            <w:pPr>
              <w:jc w:val="center"/>
              <w:rPr>
                <w:i/>
                <w:lang w:val="en-US"/>
              </w:rPr>
            </w:pPr>
            <w:r w:rsidRPr="00643B54">
              <w:rPr>
                <w:i/>
                <w:lang w:val="en-US"/>
              </w:rPr>
              <w:t>Diễn biến nặng</w:t>
            </w:r>
          </w:p>
        </w:tc>
        <w:tc>
          <w:tcPr>
            <w:tcW w:w="331" w:type="pct"/>
            <w:vMerge/>
            <w:vAlign w:val="center"/>
          </w:tcPr>
          <w:p w14:paraId="27811021" w14:textId="7782BFBF" w:rsidR="001967CC" w:rsidRPr="00643B54" w:rsidRDefault="001967CC" w:rsidP="000D5A9F">
            <w:pPr>
              <w:jc w:val="center"/>
              <w:rPr>
                <w:i/>
                <w:lang w:val="en-US"/>
              </w:rPr>
            </w:pPr>
          </w:p>
        </w:tc>
      </w:tr>
      <w:tr w:rsidR="001231D8" w:rsidRPr="00643B54" w14:paraId="5565D7A3" w14:textId="77777777" w:rsidTr="001967CC">
        <w:tc>
          <w:tcPr>
            <w:tcW w:w="229" w:type="pct"/>
            <w:vAlign w:val="center"/>
          </w:tcPr>
          <w:p w14:paraId="4CF17EFA" w14:textId="77777777" w:rsidR="001231D8" w:rsidRPr="00643B54" w:rsidRDefault="00C16734" w:rsidP="000D5A9F">
            <w:pPr>
              <w:jc w:val="center"/>
              <w:rPr>
                <w:i/>
                <w:sz w:val="22"/>
                <w:szCs w:val="22"/>
                <w:lang w:val="pt-BR"/>
              </w:rPr>
            </w:pPr>
            <w:r w:rsidRPr="00643B54">
              <w:rPr>
                <w:i/>
                <w:sz w:val="22"/>
                <w:szCs w:val="22"/>
                <w:lang w:val="pt-BR"/>
              </w:rPr>
              <w:t>(1)</w:t>
            </w:r>
          </w:p>
        </w:tc>
        <w:tc>
          <w:tcPr>
            <w:tcW w:w="521" w:type="pct"/>
            <w:vAlign w:val="center"/>
          </w:tcPr>
          <w:p w14:paraId="67A12CC3" w14:textId="77777777" w:rsidR="001231D8" w:rsidRPr="00643B54" w:rsidRDefault="00C16734" w:rsidP="000D5A9F">
            <w:pPr>
              <w:jc w:val="center"/>
              <w:rPr>
                <w:i/>
                <w:sz w:val="22"/>
                <w:szCs w:val="22"/>
                <w:lang w:val="pt-BR"/>
              </w:rPr>
            </w:pPr>
            <w:r w:rsidRPr="00643B54">
              <w:rPr>
                <w:i/>
                <w:sz w:val="22"/>
                <w:szCs w:val="22"/>
                <w:lang w:val="pt-BR"/>
              </w:rPr>
              <w:t>(2)</w:t>
            </w:r>
          </w:p>
        </w:tc>
        <w:tc>
          <w:tcPr>
            <w:tcW w:w="285" w:type="pct"/>
            <w:vAlign w:val="center"/>
          </w:tcPr>
          <w:p w14:paraId="2D3F1CEB" w14:textId="77777777" w:rsidR="001231D8" w:rsidRPr="00643B54" w:rsidRDefault="00C16734" w:rsidP="000D5A9F">
            <w:pPr>
              <w:jc w:val="center"/>
              <w:rPr>
                <w:i/>
                <w:sz w:val="22"/>
                <w:szCs w:val="22"/>
                <w:lang w:val="pt-BR"/>
              </w:rPr>
            </w:pPr>
            <w:r w:rsidRPr="00643B54">
              <w:rPr>
                <w:i/>
                <w:sz w:val="22"/>
                <w:szCs w:val="22"/>
                <w:lang w:val="pt-BR"/>
              </w:rPr>
              <w:t>(3)</w:t>
            </w:r>
          </w:p>
        </w:tc>
        <w:tc>
          <w:tcPr>
            <w:tcW w:w="327" w:type="pct"/>
            <w:vAlign w:val="center"/>
          </w:tcPr>
          <w:p w14:paraId="6945224F" w14:textId="77777777" w:rsidR="001231D8" w:rsidRPr="00643B54" w:rsidRDefault="00C16734" w:rsidP="000D5A9F">
            <w:pPr>
              <w:jc w:val="center"/>
              <w:rPr>
                <w:i/>
                <w:sz w:val="22"/>
                <w:szCs w:val="22"/>
                <w:lang w:val="pt-BR"/>
              </w:rPr>
            </w:pPr>
            <w:r w:rsidRPr="00643B54">
              <w:rPr>
                <w:i/>
                <w:sz w:val="22"/>
                <w:szCs w:val="22"/>
                <w:lang w:val="pt-BR"/>
              </w:rPr>
              <w:t>(4)</w:t>
            </w:r>
          </w:p>
        </w:tc>
        <w:tc>
          <w:tcPr>
            <w:tcW w:w="328" w:type="pct"/>
            <w:vAlign w:val="center"/>
          </w:tcPr>
          <w:p w14:paraId="1C4220B8" w14:textId="77777777" w:rsidR="001231D8" w:rsidRPr="00643B54" w:rsidRDefault="00C16734" w:rsidP="000D5A9F">
            <w:pPr>
              <w:jc w:val="center"/>
              <w:rPr>
                <w:i/>
                <w:sz w:val="22"/>
                <w:szCs w:val="22"/>
                <w:lang w:val="pt-BR"/>
              </w:rPr>
            </w:pPr>
            <w:r w:rsidRPr="00643B54">
              <w:rPr>
                <w:i/>
                <w:sz w:val="22"/>
                <w:szCs w:val="22"/>
                <w:lang w:val="pt-BR"/>
              </w:rPr>
              <w:t>(5)</w:t>
            </w:r>
          </w:p>
        </w:tc>
        <w:tc>
          <w:tcPr>
            <w:tcW w:w="328" w:type="pct"/>
            <w:vAlign w:val="center"/>
          </w:tcPr>
          <w:p w14:paraId="2FEDFB87" w14:textId="77777777" w:rsidR="001231D8" w:rsidRPr="00643B54" w:rsidRDefault="00C16734" w:rsidP="000D5A9F">
            <w:pPr>
              <w:jc w:val="center"/>
              <w:rPr>
                <w:i/>
                <w:sz w:val="22"/>
                <w:szCs w:val="22"/>
                <w:lang w:val="pt-BR"/>
              </w:rPr>
            </w:pPr>
            <w:r w:rsidRPr="00643B54">
              <w:rPr>
                <w:i/>
                <w:sz w:val="22"/>
                <w:szCs w:val="22"/>
                <w:lang w:val="pt-BR"/>
              </w:rPr>
              <w:t>(6)</w:t>
            </w:r>
          </w:p>
        </w:tc>
        <w:tc>
          <w:tcPr>
            <w:tcW w:w="328" w:type="pct"/>
            <w:vAlign w:val="center"/>
          </w:tcPr>
          <w:p w14:paraId="57D724DC" w14:textId="77777777" w:rsidR="001231D8" w:rsidRPr="00643B54" w:rsidRDefault="00C16734" w:rsidP="000D5A9F">
            <w:pPr>
              <w:jc w:val="center"/>
              <w:rPr>
                <w:i/>
                <w:sz w:val="22"/>
                <w:szCs w:val="22"/>
                <w:lang w:val="pt-BR"/>
              </w:rPr>
            </w:pPr>
            <w:r w:rsidRPr="00643B54">
              <w:rPr>
                <w:i/>
                <w:sz w:val="22"/>
                <w:szCs w:val="22"/>
                <w:lang w:val="pt-BR"/>
              </w:rPr>
              <w:t>(7)</w:t>
            </w:r>
          </w:p>
        </w:tc>
        <w:tc>
          <w:tcPr>
            <w:tcW w:w="328" w:type="pct"/>
            <w:vAlign w:val="center"/>
          </w:tcPr>
          <w:p w14:paraId="73ADFC50" w14:textId="77777777" w:rsidR="001231D8" w:rsidRPr="00643B54" w:rsidRDefault="00C16734" w:rsidP="000D5A9F">
            <w:pPr>
              <w:jc w:val="center"/>
              <w:rPr>
                <w:i/>
                <w:sz w:val="22"/>
                <w:szCs w:val="22"/>
                <w:lang w:val="pt-BR"/>
              </w:rPr>
            </w:pPr>
            <w:r w:rsidRPr="00643B54">
              <w:rPr>
                <w:i/>
                <w:sz w:val="22"/>
                <w:szCs w:val="22"/>
                <w:lang w:val="pt-BR"/>
              </w:rPr>
              <w:t>(8)</w:t>
            </w:r>
          </w:p>
        </w:tc>
        <w:tc>
          <w:tcPr>
            <w:tcW w:w="328" w:type="pct"/>
            <w:vAlign w:val="center"/>
          </w:tcPr>
          <w:p w14:paraId="74B57495" w14:textId="6F24E336" w:rsidR="001231D8" w:rsidRPr="00643B54" w:rsidRDefault="00C16734" w:rsidP="000D5A9F">
            <w:pPr>
              <w:jc w:val="center"/>
              <w:rPr>
                <w:i/>
                <w:sz w:val="22"/>
                <w:szCs w:val="22"/>
                <w:lang w:val="pt-BR"/>
              </w:rPr>
            </w:pPr>
            <w:r w:rsidRPr="00643B54">
              <w:rPr>
                <w:i/>
                <w:sz w:val="22"/>
                <w:szCs w:val="22"/>
                <w:lang w:val="pt-BR"/>
              </w:rPr>
              <w:t>(</w:t>
            </w:r>
            <w:r w:rsidR="001967CC" w:rsidRPr="00643B54">
              <w:rPr>
                <w:i/>
                <w:sz w:val="22"/>
                <w:szCs w:val="22"/>
                <w:lang w:val="pt-BR"/>
              </w:rPr>
              <w:t>9</w:t>
            </w:r>
            <w:r w:rsidRPr="00643B54">
              <w:rPr>
                <w:i/>
                <w:sz w:val="22"/>
                <w:szCs w:val="22"/>
                <w:lang w:val="pt-BR"/>
              </w:rPr>
              <w:t>)</w:t>
            </w:r>
          </w:p>
        </w:tc>
        <w:tc>
          <w:tcPr>
            <w:tcW w:w="328" w:type="pct"/>
            <w:vAlign w:val="center"/>
          </w:tcPr>
          <w:p w14:paraId="70466B24" w14:textId="6C757B13" w:rsidR="001231D8" w:rsidRPr="00643B54" w:rsidRDefault="00C16734" w:rsidP="000D5A9F">
            <w:pPr>
              <w:jc w:val="center"/>
              <w:rPr>
                <w:i/>
                <w:sz w:val="22"/>
                <w:szCs w:val="22"/>
                <w:lang w:val="pt-BR"/>
              </w:rPr>
            </w:pPr>
            <w:r w:rsidRPr="00643B54">
              <w:rPr>
                <w:i/>
                <w:sz w:val="22"/>
                <w:szCs w:val="22"/>
                <w:lang w:val="pt-BR"/>
              </w:rPr>
              <w:t>(</w:t>
            </w:r>
            <w:r w:rsidR="001967CC" w:rsidRPr="00643B54">
              <w:rPr>
                <w:i/>
                <w:sz w:val="22"/>
                <w:szCs w:val="22"/>
                <w:lang w:val="pt-BR"/>
              </w:rPr>
              <w:t>10</w:t>
            </w:r>
            <w:r w:rsidRPr="00643B54">
              <w:rPr>
                <w:i/>
                <w:sz w:val="22"/>
                <w:szCs w:val="22"/>
                <w:lang w:val="pt-BR"/>
              </w:rPr>
              <w:t>)</w:t>
            </w:r>
          </w:p>
        </w:tc>
        <w:tc>
          <w:tcPr>
            <w:tcW w:w="328" w:type="pct"/>
            <w:vAlign w:val="center"/>
          </w:tcPr>
          <w:p w14:paraId="58893D63" w14:textId="719136F0" w:rsidR="001231D8" w:rsidRPr="00643B54" w:rsidRDefault="00C16734" w:rsidP="000D5A9F">
            <w:pPr>
              <w:jc w:val="center"/>
              <w:rPr>
                <w:i/>
                <w:sz w:val="22"/>
                <w:szCs w:val="22"/>
                <w:lang w:val="pt-BR"/>
              </w:rPr>
            </w:pPr>
            <w:r w:rsidRPr="00643B54">
              <w:rPr>
                <w:i/>
                <w:sz w:val="22"/>
                <w:szCs w:val="22"/>
                <w:lang w:val="pt-BR"/>
              </w:rPr>
              <w:t>(1</w:t>
            </w:r>
            <w:r w:rsidR="001967CC" w:rsidRPr="00643B54">
              <w:rPr>
                <w:i/>
                <w:sz w:val="22"/>
                <w:szCs w:val="22"/>
                <w:lang w:val="pt-BR"/>
              </w:rPr>
              <w:t>1</w:t>
            </w:r>
            <w:r w:rsidRPr="00643B54">
              <w:rPr>
                <w:i/>
                <w:sz w:val="22"/>
                <w:szCs w:val="22"/>
                <w:lang w:val="pt-BR"/>
              </w:rPr>
              <w:t>)</w:t>
            </w:r>
          </w:p>
        </w:tc>
        <w:tc>
          <w:tcPr>
            <w:tcW w:w="328" w:type="pct"/>
            <w:vAlign w:val="center"/>
          </w:tcPr>
          <w:p w14:paraId="2404DBCE" w14:textId="678590B3" w:rsidR="001231D8" w:rsidRPr="00643B54" w:rsidRDefault="00C16734" w:rsidP="000D5A9F">
            <w:pPr>
              <w:jc w:val="center"/>
              <w:rPr>
                <w:i/>
                <w:sz w:val="22"/>
                <w:szCs w:val="22"/>
                <w:lang w:val="pt-BR"/>
              </w:rPr>
            </w:pPr>
            <w:r w:rsidRPr="00643B54">
              <w:rPr>
                <w:i/>
                <w:sz w:val="22"/>
                <w:szCs w:val="22"/>
                <w:lang w:val="pt-BR"/>
              </w:rPr>
              <w:t>(1</w:t>
            </w:r>
            <w:r w:rsidR="001967CC" w:rsidRPr="00643B54">
              <w:rPr>
                <w:i/>
                <w:sz w:val="22"/>
                <w:szCs w:val="22"/>
                <w:lang w:val="pt-BR"/>
              </w:rPr>
              <w:t>2</w:t>
            </w:r>
            <w:r w:rsidRPr="00643B54">
              <w:rPr>
                <w:i/>
                <w:sz w:val="22"/>
                <w:szCs w:val="22"/>
                <w:lang w:val="pt-BR"/>
              </w:rPr>
              <w:t>)</w:t>
            </w:r>
          </w:p>
        </w:tc>
        <w:tc>
          <w:tcPr>
            <w:tcW w:w="348" w:type="pct"/>
            <w:vAlign w:val="center"/>
          </w:tcPr>
          <w:p w14:paraId="69712355" w14:textId="2FE31B99" w:rsidR="001231D8" w:rsidRPr="00643B54" w:rsidRDefault="00C16734" w:rsidP="000D5A9F">
            <w:pPr>
              <w:jc w:val="center"/>
              <w:rPr>
                <w:i/>
                <w:sz w:val="22"/>
                <w:szCs w:val="22"/>
                <w:lang w:val="pt-BR"/>
              </w:rPr>
            </w:pPr>
            <w:r w:rsidRPr="00643B54">
              <w:rPr>
                <w:i/>
                <w:sz w:val="22"/>
                <w:szCs w:val="22"/>
                <w:lang w:val="pt-BR"/>
              </w:rPr>
              <w:t>(1</w:t>
            </w:r>
            <w:r w:rsidR="001967CC" w:rsidRPr="00643B54">
              <w:rPr>
                <w:i/>
                <w:sz w:val="22"/>
                <w:szCs w:val="22"/>
                <w:lang w:val="pt-BR"/>
              </w:rPr>
              <w:t>3</w:t>
            </w:r>
            <w:r w:rsidRPr="00643B54">
              <w:rPr>
                <w:i/>
                <w:sz w:val="22"/>
                <w:szCs w:val="22"/>
                <w:lang w:val="pt-BR"/>
              </w:rPr>
              <w:t>)</w:t>
            </w:r>
          </w:p>
        </w:tc>
        <w:tc>
          <w:tcPr>
            <w:tcW w:w="335" w:type="pct"/>
            <w:vAlign w:val="center"/>
          </w:tcPr>
          <w:p w14:paraId="3465683E" w14:textId="2C75E67B" w:rsidR="001231D8" w:rsidRPr="00643B54" w:rsidRDefault="00C16734" w:rsidP="000D5A9F">
            <w:pPr>
              <w:jc w:val="center"/>
              <w:rPr>
                <w:i/>
                <w:sz w:val="22"/>
                <w:szCs w:val="22"/>
                <w:lang w:val="pt-BR"/>
              </w:rPr>
            </w:pPr>
            <w:r w:rsidRPr="00643B54">
              <w:rPr>
                <w:i/>
                <w:sz w:val="22"/>
                <w:szCs w:val="22"/>
                <w:lang w:val="pt-BR"/>
              </w:rPr>
              <w:t>(1</w:t>
            </w:r>
            <w:r w:rsidR="001967CC" w:rsidRPr="00643B54">
              <w:rPr>
                <w:i/>
                <w:sz w:val="22"/>
                <w:szCs w:val="22"/>
                <w:lang w:val="pt-BR"/>
              </w:rPr>
              <w:t>4</w:t>
            </w:r>
            <w:r w:rsidRPr="00643B54">
              <w:rPr>
                <w:i/>
                <w:sz w:val="22"/>
                <w:szCs w:val="22"/>
                <w:lang w:val="pt-BR"/>
              </w:rPr>
              <w:t>)</w:t>
            </w:r>
          </w:p>
        </w:tc>
        <w:tc>
          <w:tcPr>
            <w:tcW w:w="331" w:type="pct"/>
            <w:vAlign w:val="center"/>
          </w:tcPr>
          <w:p w14:paraId="315CEFBC" w14:textId="23FFF53A" w:rsidR="001231D8" w:rsidRPr="00643B54" w:rsidRDefault="00C16734" w:rsidP="000D5A9F">
            <w:pPr>
              <w:jc w:val="center"/>
              <w:rPr>
                <w:i/>
                <w:sz w:val="22"/>
                <w:szCs w:val="22"/>
                <w:lang w:val="pt-BR"/>
              </w:rPr>
            </w:pPr>
            <w:r w:rsidRPr="00643B54">
              <w:rPr>
                <w:i/>
                <w:sz w:val="22"/>
                <w:szCs w:val="22"/>
                <w:lang w:val="pt-BR"/>
              </w:rPr>
              <w:t>(1</w:t>
            </w:r>
            <w:r w:rsidR="001967CC" w:rsidRPr="00643B54">
              <w:rPr>
                <w:i/>
                <w:sz w:val="22"/>
                <w:szCs w:val="22"/>
                <w:lang w:val="pt-BR"/>
              </w:rPr>
              <w:t>5</w:t>
            </w:r>
            <w:r w:rsidRPr="00643B54">
              <w:rPr>
                <w:i/>
                <w:sz w:val="22"/>
                <w:szCs w:val="22"/>
                <w:lang w:val="pt-BR"/>
              </w:rPr>
              <w:t>)</w:t>
            </w:r>
          </w:p>
        </w:tc>
      </w:tr>
      <w:tr w:rsidR="001231D8" w:rsidRPr="00643B54" w14:paraId="5D123224" w14:textId="77777777" w:rsidTr="001967CC">
        <w:tc>
          <w:tcPr>
            <w:tcW w:w="229" w:type="pct"/>
          </w:tcPr>
          <w:p w14:paraId="3F0E67F9" w14:textId="77777777" w:rsidR="001231D8" w:rsidRPr="00643B54" w:rsidRDefault="001231D8" w:rsidP="000D5A9F">
            <w:pPr>
              <w:jc w:val="center"/>
              <w:rPr>
                <w:b/>
                <w:sz w:val="22"/>
                <w:szCs w:val="22"/>
                <w:lang w:val="pt-BR"/>
              </w:rPr>
            </w:pPr>
          </w:p>
        </w:tc>
        <w:tc>
          <w:tcPr>
            <w:tcW w:w="521" w:type="pct"/>
          </w:tcPr>
          <w:p w14:paraId="26B79A8B" w14:textId="77777777" w:rsidR="001231D8" w:rsidRPr="00643B54" w:rsidRDefault="001231D8" w:rsidP="000D5A9F">
            <w:pPr>
              <w:jc w:val="center"/>
              <w:rPr>
                <w:b/>
                <w:sz w:val="22"/>
                <w:szCs w:val="22"/>
                <w:lang w:val="pt-BR"/>
              </w:rPr>
            </w:pPr>
          </w:p>
        </w:tc>
        <w:tc>
          <w:tcPr>
            <w:tcW w:w="285" w:type="pct"/>
          </w:tcPr>
          <w:p w14:paraId="6CB08D3A" w14:textId="77777777" w:rsidR="001231D8" w:rsidRPr="00643B54" w:rsidRDefault="001231D8" w:rsidP="000D5A9F">
            <w:pPr>
              <w:jc w:val="center"/>
              <w:rPr>
                <w:b/>
                <w:sz w:val="22"/>
                <w:szCs w:val="22"/>
                <w:lang w:val="pt-BR"/>
              </w:rPr>
            </w:pPr>
          </w:p>
        </w:tc>
        <w:tc>
          <w:tcPr>
            <w:tcW w:w="327" w:type="pct"/>
          </w:tcPr>
          <w:p w14:paraId="4C26D5E4" w14:textId="77777777" w:rsidR="001231D8" w:rsidRPr="00643B54" w:rsidRDefault="001231D8" w:rsidP="000D5A9F">
            <w:pPr>
              <w:jc w:val="center"/>
              <w:rPr>
                <w:b/>
                <w:sz w:val="22"/>
                <w:szCs w:val="22"/>
                <w:lang w:val="pt-BR"/>
              </w:rPr>
            </w:pPr>
          </w:p>
        </w:tc>
        <w:tc>
          <w:tcPr>
            <w:tcW w:w="328" w:type="pct"/>
          </w:tcPr>
          <w:p w14:paraId="08E8745B" w14:textId="77777777" w:rsidR="001231D8" w:rsidRPr="00643B54" w:rsidRDefault="001231D8" w:rsidP="000D5A9F">
            <w:pPr>
              <w:jc w:val="center"/>
              <w:rPr>
                <w:b/>
                <w:sz w:val="22"/>
                <w:szCs w:val="22"/>
                <w:lang w:val="pt-BR"/>
              </w:rPr>
            </w:pPr>
          </w:p>
        </w:tc>
        <w:tc>
          <w:tcPr>
            <w:tcW w:w="328" w:type="pct"/>
          </w:tcPr>
          <w:p w14:paraId="58C48972" w14:textId="77777777" w:rsidR="001231D8" w:rsidRPr="00643B54" w:rsidRDefault="001231D8" w:rsidP="000D5A9F">
            <w:pPr>
              <w:jc w:val="center"/>
              <w:rPr>
                <w:b/>
                <w:sz w:val="22"/>
                <w:szCs w:val="22"/>
                <w:lang w:val="pt-BR"/>
              </w:rPr>
            </w:pPr>
          </w:p>
        </w:tc>
        <w:tc>
          <w:tcPr>
            <w:tcW w:w="328" w:type="pct"/>
          </w:tcPr>
          <w:p w14:paraId="06D9B1B6" w14:textId="77777777" w:rsidR="001231D8" w:rsidRPr="00643B54" w:rsidRDefault="001231D8" w:rsidP="000D5A9F">
            <w:pPr>
              <w:jc w:val="center"/>
              <w:rPr>
                <w:b/>
                <w:sz w:val="22"/>
                <w:szCs w:val="22"/>
                <w:lang w:val="pt-BR"/>
              </w:rPr>
            </w:pPr>
          </w:p>
        </w:tc>
        <w:tc>
          <w:tcPr>
            <w:tcW w:w="328" w:type="pct"/>
          </w:tcPr>
          <w:p w14:paraId="688337AE" w14:textId="77777777" w:rsidR="001231D8" w:rsidRPr="00643B54" w:rsidRDefault="001231D8" w:rsidP="000D5A9F">
            <w:pPr>
              <w:jc w:val="center"/>
              <w:rPr>
                <w:b/>
                <w:sz w:val="22"/>
                <w:szCs w:val="22"/>
                <w:lang w:val="pt-BR"/>
              </w:rPr>
            </w:pPr>
          </w:p>
        </w:tc>
        <w:tc>
          <w:tcPr>
            <w:tcW w:w="328" w:type="pct"/>
          </w:tcPr>
          <w:p w14:paraId="0CFC00A1" w14:textId="77777777" w:rsidR="001231D8" w:rsidRPr="00643B54" w:rsidRDefault="001231D8" w:rsidP="000D5A9F">
            <w:pPr>
              <w:jc w:val="center"/>
              <w:rPr>
                <w:b/>
                <w:sz w:val="22"/>
                <w:szCs w:val="22"/>
                <w:lang w:val="pt-BR"/>
              </w:rPr>
            </w:pPr>
          </w:p>
        </w:tc>
        <w:tc>
          <w:tcPr>
            <w:tcW w:w="328" w:type="pct"/>
          </w:tcPr>
          <w:p w14:paraId="3AB0E1FA" w14:textId="77777777" w:rsidR="001231D8" w:rsidRPr="00643B54" w:rsidRDefault="001231D8" w:rsidP="000D5A9F">
            <w:pPr>
              <w:jc w:val="center"/>
              <w:rPr>
                <w:b/>
                <w:sz w:val="22"/>
                <w:szCs w:val="22"/>
                <w:lang w:val="pt-BR"/>
              </w:rPr>
            </w:pPr>
          </w:p>
        </w:tc>
        <w:tc>
          <w:tcPr>
            <w:tcW w:w="328" w:type="pct"/>
          </w:tcPr>
          <w:p w14:paraId="2EDA0438" w14:textId="77777777" w:rsidR="001231D8" w:rsidRPr="00643B54" w:rsidRDefault="001231D8" w:rsidP="000D5A9F">
            <w:pPr>
              <w:jc w:val="center"/>
              <w:rPr>
                <w:b/>
                <w:sz w:val="22"/>
                <w:szCs w:val="22"/>
                <w:lang w:val="pt-BR"/>
              </w:rPr>
            </w:pPr>
          </w:p>
        </w:tc>
        <w:tc>
          <w:tcPr>
            <w:tcW w:w="328" w:type="pct"/>
          </w:tcPr>
          <w:p w14:paraId="7CE0AE5C" w14:textId="77777777" w:rsidR="001231D8" w:rsidRPr="00643B54" w:rsidRDefault="001231D8" w:rsidP="000D5A9F">
            <w:pPr>
              <w:jc w:val="center"/>
              <w:rPr>
                <w:b/>
                <w:sz w:val="22"/>
                <w:szCs w:val="22"/>
                <w:lang w:val="pt-BR"/>
              </w:rPr>
            </w:pPr>
          </w:p>
        </w:tc>
        <w:tc>
          <w:tcPr>
            <w:tcW w:w="348" w:type="pct"/>
          </w:tcPr>
          <w:p w14:paraId="528DED57" w14:textId="77777777" w:rsidR="001231D8" w:rsidRPr="00643B54" w:rsidRDefault="001231D8" w:rsidP="000D5A9F">
            <w:pPr>
              <w:jc w:val="center"/>
              <w:rPr>
                <w:b/>
                <w:sz w:val="22"/>
                <w:szCs w:val="22"/>
                <w:lang w:val="pt-BR"/>
              </w:rPr>
            </w:pPr>
          </w:p>
        </w:tc>
        <w:tc>
          <w:tcPr>
            <w:tcW w:w="335" w:type="pct"/>
          </w:tcPr>
          <w:p w14:paraId="29D70E6E" w14:textId="77777777" w:rsidR="001231D8" w:rsidRPr="00643B54" w:rsidRDefault="001231D8" w:rsidP="000D5A9F">
            <w:pPr>
              <w:jc w:val="center"/>
              <w:rPr>
                <w:b/>
                <w:sz w:val="22"/>
                <w:szCs w:val="22"/>
                <w:lang w:val="pt-BR"/>
              </w:rPr>
            </w:pPr>
          </w:p>
        </w:tc>
        <w:tc>
          <w:tcPr>
            <w:tcW w:w="331" w:type="pct"/>
          </w:tcPr>
          <w:p w14:paraId="3A51540C" w14:textId="77777777" w:rsidR="001231D8" w:rsidRPr="00643B54" w:rsidRDefault="001231D8" w:rsidP="000D5A9F">
            <w:pPr>
              <w:jc w:val="center"/>
              <w:rPr>
                <w:b/>
                <w:sz w:val="22"/>
                <w:szCs w:val="22"/>
                <w:lang w:val="pt-BR"/>
              </w:rPr>
            </w:pPr>
          </w:p>
        </w:tc>
      </w:tr>
      <w:tr w:rsidR="001231D8" w:rsidRPr="00643B54" w14:paraId="54539FE8" w14:textId="77777777" w:rsidTr="001967CC">
        <w:tc>
          <w:tcPr>
            <w:tcW w:w="229" w:type="pct"/>
          </w:tcPr>
          <w:p w14:paraId="1E1A6A7E" w14:textId="77777777" w:rsidR="001231D8" w:rsidRPr="00643B54" w:rsidRDefault="001231D8" w:rsidP="000D5A9F">
            <w:pPr>
              <w:jc w:val="center"/>
              <w:rPr>
                <w:b/>
                <w:sz w:val="22"/>
                <w:szCs w:val="22"/>
                <w:lang w:val="pt-BR"/>
              </w:rPr>
            </w:pPr>
          </w:p>
        </w:tc>
        <w:tc>
          <w:tcPr>
            <w:tcW w:w="521" w:type="pct"/>
          </w:tcPr>
          <w:p w14:paraId="76742E53" w14:textId="77777777" w:rsidR="001231D8" w:rsidRPr="00643B54" w:rsidRDefault="001231D8" w:rsidP="000D5A9F">
            <w:pPr>
              <w:jc w:val="center"/>
              <w:rPr>
                <w:b/>
                <w:sz w:val="22"/>
                <w:szCs w:val="22"/>
                <w:lang w:val="pt-BR"/>
              </w:rPr>
            </w:pPr>
          </w:p>
        </w:tc>
        <w:tc>
          <w:tcPr>
            <w:tcW w:w="285" w:type="pct"/>
          </w:tcPr>
          <w:p w14:paraId="62221C16" w14:textId="77777777" w:rsidR="001231D8" w:rsidRPr="00643B54" w:rsidRDefault="001231D8" w:rsidP="000D5A9F">
            <w:pPr>
              <w:jc w:val="center"/>
              <w:rPr>
                <w:b/>
                <w:sz w:val="22"/>
                <w:szCs w:val="22"/>
                <w:lang w:val="pt-BR"/>
              </w:rPr>
            </w:pPr>
          </w:p>
        </w:tc>
        <w:tc>
          <w:tcPr>
            <w:tcW w:w="327" w:type="pct"/>
          </w:tcPr>
          <w:p w14:paraId="519C7499" w14:textId="77777777" w:rsidR="001231D8" w:rsidRPr="00643B54" w:rsidRDefault="001231D8" w:rsidP="000D5A9F">
            <w:pPr>
              <w:jc w:val="center"/>
              <w:rPr>
                <w:b/>
                <w:sz w:val="22"/>
                <w:szCs w:val="22"/>
                <w:lang w:val="pt-BR"/>
              </w:rPr>
            </w:pPr>
          </w:p>
        </w:tc>
        <w:tc>
          <w:tcPr>
            <w:tcW w:w="328" w:type="pct"/>
          </w:tcPr>
          <w:p w14:paraId="7A31EE0A" w14:textId="77777777" w:rsidR="001231D8" w:rsidRPr="00643B54" w:rsidRDefault="001231D8" w:rsidP="000D5A9F">
            <w:pPr>
              <w:jc w:val="center"/>
              <w:rPr>
                <w:b/>
                <w:sz w:val="22"/>
                <w:szCs w:val="22"/>
                <w:lang w:val="pt-BR"/>
              </w:rPr>
            </w:pPr>
          </w:p>
        </w:tc>
        <w:tc>
          <w:tcPr>
            <w:tcW w:w="328" w:type="pct"/>
          </w:tcPr>
          <w:p w14:paraId="6885FB61" w14:textId="77777777" w:rsidR="001231D8" w:rsidRPr="00643B54" w:rsidRDefault="001231D8" w:rsidP="000D5A9F">
            <w:pPr>
              <w:jc w:val="center"/>
              <w:rPr>
                <w:b/>
                <w:sz w:val="22"/>
                <w:szCs w:val="22"/>
                <w:lang w:val="pt-BR"/>
              </w:rPr>
            </w:pPr>
          </w:p>
        </w:tc>
        <w:tc>
          <w:tcPr>
            <w:tcW w:w="328" w:type="pct"/>
          </w:tcPr>
          <w:p w14:paraId="77099AEA" w14:textId="77777777" w:rsidR="001231D8" w:rsidRPr="00643B54" w:rsidRDefault="001231D8" w:rsidP="000D5A9F">
            <w:pPr>
              <w:jc w:val="center"/>
              <w:rPr>
                <w:b/>
                <w:sz w:val="22"/>
                <w:szCs w:val="22"/>
                <w:lang w:val="pt-BR"/>
              </w:rPr>
            </w:pPr>
          </w:p>
        </w:tc>
        <w:tc>
          <w:tcPr>
            <w:tcW w:w="328" w:type="pct"/>
          </w:tcPr>
          <w:p w14:paraId="46890BAD" w14:textId="77777777" w:rsidR="001231D8" w:rsidRPr="00643B54" w:rsidRDefault="001231D8" w:rsidP="000D5A9F">
            <w:pPr>
              <w:jc w:val="center"/>
              <w:rPr>
                <w:b/>
                <w:sz w:val="22"/>
                <w:szCs w:val="22"/>
                <w:lang w:val="pt-BR"/>
              </w:rPr>
            </w:pPr>
          </w:p>
        </w:tc>
        <w:tc>
          <w:tcPr>
            <w:tcW w:w="328" w:type="pct"/>
          </w:tcPr>
          <w:p w14:paraId="1291D1AE" w14:textId="77777777" w:rsidR="001231D8" w:rsidRPr="00643B54" w:rsidRDefault="001231D8" w:rsidP="000D5A9F">
            <w:pPr>
              <w:jc w:val="center"/>
              <w:rPr>
                <w:b/>
                <w:sz w:val="22"/>
                <w:szCs w:val="22"/>
                <w:lang w:val="pt-BR"/>
              </w:rPr>
            </w:pPr>
          </w:p>
        </w:tc>
        <w:tc>
          <w:tcPr>
            <w:tcW w:w="328" w:type="pct"/>
          </w:tcPr>
          <w:p w14:paraId="7F25ADEA" w14:textId="77777777" w:rsidR="001231D8" w:rsidRPr="00643B54" w:rsidRDefault="001231D8" w:rsidP="000D5A9F">
            <w:pPr>
              <w:jc w:val="center"/>
              <w:rPr>
                <w:b/>
                <w:sz w:val="22"/>
                <w:szCs w:val="22"/>
                <w:lang w:val="pt-BR"/>
              </w:rPr>
            </w:pPr>
          </w:p>
        </w:tc>
        <w:tc>
          <w:tcPr>
            <w:tcW w:w="328" w:type="pct"/>
          </w:tcPr>
          <w:p w14:paraId="638DE291" w14:textId="77777777" w:rsidR="001231D8" w:rsidRPr="00643B54" w:rsidRDefault="001231D8" w:rsidP="000D5A9F">
            <w:pPr>
              <w:jc w:val="center"/>
              <w:rPr>
                <w:b/>
                <w:sz w:val="22"/>
                <w:szCs w:val="22"/>
                <w:lang w:val="pt-BR"/>
              </w:rPr>
            </w:pPr>
          </w:p>
        </w:tc>
        <w:tc>
          <w:tcPr>
            <w:tcW w:w="328" w:type="pct"/>
          </w:tcPr>
          <w:p w14:paraId="5539B88E" w14:textId="77777777" w:rsidR="001231D8" w:rsidRPr="00643B54" w:rsidRDefault="001231D8" w:rsidP="000D5A9F">
            <w:pPr>
              <w:jc w:val="center"/>
              <w:rPr>
                <w:b/>
                <w:sz w:val="22"/>
                <w:szCs w:val="22"/>
                <w:lang w:val="pt-BR"/>
              </w:rPr>
            </w:pPr>
          </w:p>
        </w:tc>
        <w:tc>
          <w:tcPr>
            <w:tcW w:w="348" w:type="pct"/>
          </w:tcPr>
          <w:p w14:paraId="2269FE4C" w14:textId="77777777" w:rsidR="001231D8" w:rsidRPr="00643B54" w:rsidRDefault="001231D8" w:rsidP="000D5A9F">
            <w:pPr>
              <w:jc w:val="center"/>
              <w:rPr>
                <w:b/>
                <w:sz w:val="22"/>
                <w:szCs w:val="22"/>
                <w:lang w:val="pt-BR"/>
              </w:rPr>
            </w:pPr>
          </w:p>
        </w:tc>
        <w:tc>
          <w:tcPr>
            <w:tcW w:w="335" w:type="pct"/>
          </w:tcPr>
          <w:p w14:paraId="574D73DD" w14:textId="77777777" w:rsidR="001231D8" w:rsidRPr="00643B54" w:rsidRDefault="001231D8" w:rsidP="000D5A9F">
            <w:pPr>
              <w:jc w:val="center"/>
              <w:rPr>
                <w:b/>
                <w:sz w:val="22"/>
                <w:szCs w:val="22"/>
                <w:lang w:val="pt-BR"/>
              </w:rPr>
            </w:pPr>
          </w:p>
        </w:tc>
        <w:tc>
          <w:tcPr>
            <w:tcW w:w="331" w:type="pct"/>
          </w:tcPr>
          <w:p w14:paraId="5162BF59" w14:textId="77777777" w:rsidR="001231D8" w:rsidRPr="00643B54" w:rsidRDefault="001231D8" w:rsidP="000D5A9F">
            <w:pPr>
              <w:jc w:val="center"/>
              <w:rPr>
                <w:b/>
                <w:sz w:val="22"/>
                <w:szCs w:val="22"/>
                <w:lang w:val="pt-BR"/>
              </w:rPr>
            </w:pPr>
          </w:p>
        </w:tc>
      </w:tr>
      <w:tr w:rsidR="001231D8" w:rsidRPr="00643B54" w14:paraId="052695D5" w14:textId="77777777" w:rsidTr="001967CC">
        <w:tc>
          <w:tcPr>
            <w:tcW w:w="229" w:type="pct"/>
          </w:tcPr>
          <w:p w14:paraId="272A7AAC" w14:textId="77777777" w:rsidR="001231D8" w:rsidRPr="00643B54" w:rsidRDefault="001231D8" w:rsidP="000D5A9F">
            <w:pPr>
              <w:jc w:val="center"/>
              <w:rPr>
                <w:b/>
                <w:sz w:val="22"/>
                <w:szCs w:val="22"/>
                <w:lang w:val="pt-BR"/>
              </w:rPr>
            </w:pPr>
          </w:p>
        </w:tc>
        <w:tc>
          <w:tcPr>
            <w:tcW w:w="521" w:type="pct"/>
          </w:tcPr>
          <w:p w14:paraId="23B0E7D6" w14:textId="77777777" w:rsidR="001231D8" w:rsidRPr="00643B54" w:rsidRDefault="001231D8" w:rsidP="000D5A9F">
            <w:pPr>
              <w:jc w:val="center"/>
              <w:rPr>
                <w:b/>
                <w:sz w:val="22"/>
                <w:szCs w:val="22"/>
                <w:lang w:val="pt-BR"/>
              </w:rPr>
            </w:pPr>
          </w:p>
        </w:tc>
        <w:tc>
          <w:tcPr>
            <w:tcW w:w="285" w:type="pct"/>
          </w:tcPr>
          <w:p w14:paraId="54BABDEE" w14:textId="77777777" w:rsidR="001231D8" w:rsidRPr="00643B54" w:rsidRDefault="001231D8" w:rsidP="000D5A9F">
            <w:pPr>
              <w:jc w:val="center"/>
              <w:rPr>
                <w:b/>
                <w:sz w:val="22"/>
                <w:szCs w:val="22"/>
                <w:lang w:val="pt-BR"/>
              </w:rPr>
            </w:pPr>
          </w:p>
        </w:tc>
        <w:tc>
          <w:tcPr>
            <w:tcW w:w="327" w:type="pct"/>
          </w:tcPr>
          <w:p w14:paraId="1B152E5A" w14:textId="77777777" w:rsidR="001231D8" w:rsidRPr="00643B54" w:rsidRDefault="001231D8" w:rsidP="000D5A9F">
            <w:pPr>
              <w:jc w:val="center"/>
              <w:rPr>
                <w:b/>
                <w:sz w:val="22"/>
                <w:szCs w:val="22"/>
                <w:lang w:val="pt-BR"/>
              </w:rPr>
            </w:pPr>
          </w:p>
        </w:tc>
        <w:tc>
          <w:tcPr>
            <w:tcW w:w="328" w:type="pct"/>
          </w:tcPr>
          <w:p w14:paraId="169FF2D6" w14:textId="77777777" w:rsidR="001231D8" w:rsidRPr="00643B54" w:rsidRDefault="001231D8" w:rsidP="000D5A9F">
            <w:pPr>
              <w:jc w:val="center"/>
              <w:rPr>
                <w:b/>
                <w:sz w:val="22"/>
                <w:szCs w:val="22"/>
                <w:lang w:val="pt-BR"/>
              </w:rPr>
            </w:pPr>
          </w:p>
        </w:tc>
        <w:tc>
          <w:tcPr>
            <w:tcW w:w="328" w:type="pct"/>
          </w:tcPr>
          <w:p w14:paraId="1133C1CE" w14:textId="77777777" w:rsidR="001231D8" w:rsidRPr="00643B54" w:rsidRDefault="001231D8" w:rsidP="000D5A9F">
            <w:pPr>
              <w:jc w:val="center"/>
              <w:rPr>
                <w:b/>
                <w:sz w:val="22"/>
                <w:szCs w:val="22"/>
                <w:lang w:val="pt-BR"/>
              </w:rPr>
            </w:pPr>
          </w:p>
        </w:tc>
        <w:tc>
          <w:tcPr>
            <w:tcW w:w="328" w:type="pct"/>
          </w:tcPr>
          <w:p w14:paraId="099EA8F2" w14:textId="77777777" w:rsidR="001231D8" w:rsidRPr="00643B54" w:rsidRDefault="001231D8" w:rsidP="000D5A9F">
            <w:pPr>
              <w:jc w:val="center"/>
              <w:rPr>
                <w:b/>
                <w:sz w:val="22"/>
                <w:szCs w:val="22"/>
                <w:lang w:val="pt-BR"/>
              </w:rPr>
            </w:pPr>
          </w:p>
        </w:tc>
        <w:tc>
          <w:tcPr>
            <w:tcW w:w="328" w:type="pct"/>
          </w:tcPr>
          <w:p w14:paraId="26C40CBB" w14:textId="77777777" w:rsidR="001231D8" w:rsidRPr="00643B54" w:rsidRDefault="001231D8" w:rsidP="000D5A9F">
            <w:pPr>
              <w:jc w:val="center"/>
              <w:rPr>
                <w:b/>
                <w:sz w:val="22"/>
                <w:szCs w:val="22"/>
                <w:lang w:val="pt-BR"/>
              </w:rPr>
            </w:pPr>
          </w:p>
        </w:tc>
        <w:tc>
          <w:tcPr>
            <w:tcW w:w="328" w:type="pct"/>
          </w:tcPr>
          <w:p w14:paraId="4A2919FB" w14:textId="77777777" w:rsidR="001231D8" w:rsidRPr="00643B54" w:rsidRDefault="001231D8" w:rsidP="000D5A9F">
            <w:pPr>
              <w:jc w:val="center"/>
              <w:rPr>
                <w:b/>
                <w:sz w:val="22"/>
                <w:szCs w:val="22"/>
                <w:lang w:val="pt-BR"/>
              </w:rPr>
            </w:pPr>
          </w:p>
        </w:tc>
        <w:tc>
          <w:tcPr>
            <w:tcW w:w="328" w:type="pct"/>
          </w:tcPr>
          <w:p w14:paraId="25D686EE" w14:textId="77777777" w:rsidR="001231D8" w:rsidRPr="00643B54" w:rsidRDefault="001231D8" w:rsidP="000D5A9F">
            <w:pPr>
              <w:jc w:val="center"/>
              <w:rPr>
                <w:b/>
                <w:sz w:val="22"/>
                <w:szCs w:val="22"/>
                <w:lang w:val="pt-BR"/>
              </w:rPr>
            </w:pPr>
          </w:p>
        </w:tc>
        <w:tc>
          <w:tcPr>
            <w:tcW w:w="328" w:type="pct"/>
          </w:tcPr>
          <w:p w14:paraId="32031CA6" w14:textId="77777777" w:rsidR="001231D8" w:rsidRPr="00643B54" w:rsidRDefault="001231D8" w:rsidP="000D5A9F">
            <w:pPr>
              <w:jc w:val="center"/>
              <w:rPr>
                <w:b/>
                <w:sz w:val="22"/>
                <w:szCs w:val="22"/>
                <w:lang w:val="pt-BR"/>
              </w:rPr>
            </w:pPr>
          </w:p>
        </w:tc>
        <w:tc>
          <w:tcPr>
            <w:tcW w:w="328" w:type="pct"/>
          </w:tcPr>
          <w:p w14:paraId="3C6ECB05" w14:textId="77777777" w:rsidR="001231D8" w:rsidRPr="00643B54" w:rsidRDefault="001231D8" w:rsidP="000D5A9F">
            <w:pPr>
              <w:jc w:val="center"/>
              <w:rPr>
                <w:b/>
                <w:sz w:val="22"/>
                <w:szCs w:val="22"/>
                <w:lang w:val="pt-BR"/>
              </w:rPr>
            </w:pPr>
          </w:p>
        </w:tc>
        <w:tc>
          <w:tcPr>
            <w:tcW w:w="348" w:type="pct"/>
          </w:tcPr>
          <w:p w14:paraId="016F59EF" w14:textId="77777777" w:rsidR="001231D8" w:rsidRPr="00643B54" w:rsidRDefault="001231D8" w:rsidP="000D5A9F">
            <w:pPr>
              <w:jc w:val="center"/>
              <w:rPr>
                <w:b/>
                <w:sz w:val="22"/>
                <w:szCs w:val="22"/>
                <w:lang w:val="pt-BR"/>
              </w:rPr>
            </w:pPr>
          </w:p>
        </w:tc>
        <w:tc>
          <w:tcPr>
            <w:tcW w:w="335" w:type="pct"/>
          </w:tcPr>
          <w:p w14:paraId="27D9D482" w14:textId="77777777" w:rsidR="001231D8" w:rsidRPr="00643B54" w:rsidRDefault="001231D8" w:rsidP="000D5A9F">
            <w:pPr>
              <w:jc w:val="center"/>
              <w:rPr>
                <w:b/>
                <w:sz w:val="22"/>
                <w:szCs w:val="22"/>
                <w:lang w:val="pt-BR"/>
              </w:rPr>
            </w:pPr>
          </w:p>
        </w:tc>
        <w:tc>
          <w:tcPr>
            <w:tcW w:w="331" w:type="pct"/>
          </w:tcPr>
          <w:p w14:paraId="6ABA38EC" w14:textId="77777777" w:rsidR="001231D8" w:rsidRPr="00643B54" w:rsidRDefault="001231D8" w:rsidP="000D5A9F">
            <w:pPr>
              <w:jc w:val="center"/>
              <w:rPr>
                <w:b/>
                <w:sz w:val="22"/>
                <w:szCs w:val="22"/>
                <w:lang w:val="pt-BR"/>
              </w:rPr>
            </w:pPr>
          </w:p>
        </w:tc>
      </w:tr>
    </w:tbl>
    <w:p w14:paraId="7988A781" w14:textId="77777777" w:rsidR="001967CC" w:rsidRPr="00643B54" w:rsidRDefault="001967CC" w:rsidP="001967CC">
      <w:pPr>
        <w:spacing w:before="120"/>
        <w:jc w:val="both"/>
        <w:rPr>
          <w:b/>
          <w:i/>
          <w:sz w:val="22"/>
          <w:szCs w:val="22"/>
          <w:lang w:val="pt-BR"/>
        </w:rPr>
      </w:pPr>
      <w:r w:rsidRPr="00643B54">
        <w:rPr>
          <w:b/>
          <w:i/>
          <w:sz w:val="22"/>
          <w:szCs w:val="22"/>
          <w:lang w:val="pt-BR"/>
        </w:rPr>
        <w:t xml:space="preserve">Ghi chú: </w:t>
      </w:r>
    </w:p>
    <w:p w14:paraId="0A8EF1D5" w14:textId="77777777" w:rsidR="001967CC" w:rsidRPr="00643B54" w:rsidRDefault="001967CC" w:rsidP="001967CC">
      <w:pPr>
        <w:rPr>
          <w:i/>
          <w:sz w:val="22"/>
          <w:szCs w:val="22"/>
          <w:lang w:val="pt-BR"/>
        </w:rPr>
      </w:pPr>
      <w:r w:rsidRPr="00643B54">
        <w:rPr>
          <w:i/>
          <w:sz w:val="22"/>
          <w:szCs w:val="22"/>
          <w:lang w:val="pt-BR"/>
        </w:rPr>
        <w:t>(1): Ghi số thứ tự</w:t>
      </w:r>
    </w:p>
    <w:p w14:paraId="28E0367F" w14:textId="77777777" w:rsidR="001967CC" w:rsidRPr="00643B54" w:rsidRDefault="001967CC" w:rsidP="001967CC">
      <w:pPr>
        <w:rPr>
          <w:i/>
          <w:sz w:val="22"/>
          <w:szCs w:val="22"/>
          <w:lang w:val="pt-BR"/>
        </w:rPr>
      </w:pPr>
      <w:r w:rsidRPr="00643B54">
        <w:rPr>
          <w:i/>
          <w:sz w:val="22"/>
          <w:szCs w:val="22"/>
          <w:lang w:val="pt-BR"/>
        </w:rPr>
        <w:t>(2): Ghi đầy đủ họ và tên</w:t>
      </w:r>
    </w:p>
    <w:p w14:paraId="3C976FDE" w14:textId="77777777" w:rsidR="001967CC" w:rsidRPr="00643B54" w:rsidRDefault="001967CC" w:rsidP="001967CC">
      <w:pPr>
        <w:rPr>
          <w:i/>
          <w:sz w:val="22"/>
          <w:szCs w:val="22"/>
          <w:lang w:val="pt-BR"/>
        </w:rPr>
      </w:pPr>
      <w:r w:rsidRPr="00643B54">
        <w:rPr>
          <w:i/>
          <w:sz w:val="22"/>
          <w:szCs w:val="22"/>
          <w:lang w:val="pt-BR"/>
        </w:rPr>
        <w:t>(3): Ghi số tuổi theo năm dương lịch</w:t>
      </w:r>
    </w:p>
    <w:p w14:paraId="18AB674D" w14:textId="625ECC2D" w:rsidR="001967CC" w:rsidRPr="00643B54" w:rsidRDefault="001967CC" w:rsidP="001967CC">
      <w:pPr>
        <w:rPr>
          <w:i/>
          <w:sz w:val="22"/>
          <w:szCs w:val="22"/>
          <w:lang w:val="pt-BR"/>
        </w:rPr>
      </w:pPr>
      <w:r w:rsidRPr="00643B54">
        <w:rPr>
          <w:i/>
          <w:sz w:val="22"/>
          <w:szCs w:val="22"/>
          <w:lang w:val="pt-BR"/>
        </w:rPr>
        <w:t xml:space="preserve">(4): Ghi giới tính: 1 </w:t>
      </w:r>
      <w:r w:rsidR="009F3343" w:rsidRPr="00643B54">
        <w:rPr>
          <w:i/>
          <w:sz w:val="22"/>
          <w:szCs w:val="22"/>
          <w:lang w:val="pt-BR"/>
        </w:rPr>
        <w:t>-</w:t>
      </w:r>
      <w:r w:rsidRPr="00643B54">
        <w:rPr>
          <w:i/>
          <w:sz w:val="22"/>
          <w:szCs w:val="22"/>
          <w:lang w:val="pt-BR"/>
        </w:rPr>
        <w:t xml:space="preserve"> nam, 2 </w:t>
      </w:r>
      <w:r w:rsidR="009F3343" w:rsidRPr="00643B54">
        <w:rPr>
          <w:i/>
          <w:sz w:val="22"/>
          <w:szCs w:val="22"/>
          <w:lang w:val="pt-BR"/>
        </w:rPr>
        <w:t>-</w:t>
      </w:r>
      <w:r w:rsidRPr="00643B54">
        <w:rPr>
          <w:i/>
          <w:sz w:val="22"/>
          <w:szCs w:val="22"/>
          <w:lang w:val="pt-BR"/>
        </w:rPr>
        <w:t xml:space="preserve"> nữ</w:t>
      </w:r>
    </w:p>
    <w:p w14:paraId="02A6ABAD" w14:textId="77777777" w:rsidR="001967CC" w:rsidRPr="00643B54" w:rsidRDefault="001967CC" w:rsidP="001967CC">
      <w:pPr>
        <w:rPr>
          <w:i/>
          <w:sz w:val="22"/>
          <w:szCs w:val="22"/>
          <w:lang w:val="pt-BR"/>
        </w:rPr>
      </w:pPr>
      <w:r w:rsidRPr="00643B54">
        <w:rPr>
          <w:i/>
          <w:sz w:val="22"/>
          <w:szCs w:val="22"/>
          <w:lang w:val="pt-BR"/>
        </w:rPr>
        <w:t>(5): Ghi rõ quốc tịch</w:t>
      </w:r>
    </w:p>
    <w:p w14:paraId="4F14AFE3" w14:textId="3C87B069" w:rsidR="001967CC" w:rsidRPr="00643B54" w:rsidRDefault="001967CC" w:rsidP="001967CC">
      <w:pPr>
        <w:rPr>
          <w:i/>
          <w:sz w:val="22"/>
          <w:szCs w:val="22"/>
          <w:lang w:val="pt-BR"/>
        </w:rPr>
      </w:pPr>
      <w:r w:rsidRPr="00643B54">
        <w:rPr>
          <w:i/>
          <w:sz w:val="22"/>
          <w:szCs w:val="22"/>
          <w:lang w:val="pt-BR"/>
        </w:rPr>
        <w:t>(6): Ghi đầy đủ địa chỉ nơi ở, nơi lưu trú (thôn/xã/huyện/tỉnh)</w:t>
      </w:r>
    </w:p>
    <w:p w14:paraId="67AC7F77" w14:textId="761B6346" w:rsidR="001967CC" w:rsidRPr="00643B54" w:rsidRDefault="001967CC" w:rsidP="001967CC">
      <w:pPr>
        <w:rPr>
          <w:i/>
          <w:sz w:val="22"/>
          <w:szCs w:val="22"/>
          <w:lang w:val="pt-BR"/>
        </w:rPr>
      </w:pPr>
      <w:r w:rsidRPr="00643B54">
        <w:rPr>
          <w:i/>
          <w:sz w:val="22"/>
          <w:szCs w:val="22"/>
          <w:lang w:val="pt-BR"/>
        </w:rPr>
        <w:t>(7): Ghi loại tiếp xúc</w:t>
      </w:r>
      <w:r w:rsidR="00565DAC" w:rsidRPr="00643B54">
        <w:rPr>
          <w:i/>
          <w:sz w:val="22"/>
          <w:szCs w:val="22"/>
          <w:lang w:val="pt-BR"/>
        </w:rPr>
        <w:t xml:space="preserve"> (1 </w:t>
      </w:r>
      <w:r w:rsidR="009F3343" w:rsidRPr="00643B54">
        <w:rPr>
          <w:i/>
          <w:sz w:val="22"/>
          <w:szCs w:val="22"/>
          <w:lang w:val="pt-BR"/>
        </w:rPr>
        <w:t>-</w:t>
      </w:r>
      <w:r w:rsidR="00565DAC" w:rsidRPr="00643B54">
        <w:rPr>
          <w:i/>
          <w:sz w:val="22"/>
          <w:szCs w:val="22"/>
          <w:lang w:val="pt-BR"/>
        </w:rPr>
        <w:t xml:space="preserve"> Tiếp xúc gần với </w:t>
      </w:r>
      <w:r w:rsidR="004D2725" w:rsidRPr="00643B54">
        <w:rPr>
          <w:i/>
          <w:sz w:val="22"/>
          <w:szCs w:val="22"/>
          <w:lang w:val="pt-BR"/>
        </w:rPr>
        <w:t>ca</w:t>
      </w:r>
      <w:r w:rsidR="00565DAC" w:rsidRPr="00643B54">
        <w:rPr>
          <w:i/>
          <w:sz w:val="22"/>
          <w:szCs w:val="22"/>
          <w:lang w:val="pt-BR"/>
        </w:rPr>
        <w:t xml:space="preserve"> bệnh xác định hoặc </w:t>
      </w:r>
      <w:r w:rsidR="004D2725" w:rsidRPr="00643B54">
        <w:rPr>
          <w:i/>
          <w:sz w:val="22"/>
          <w:szCs w:val="22"/>
          <w:lang w:val="pt-BR"/>
        </w:rPr>
        <w:t>ca</w:t>
      </w:r>
      <w:r w:rsidR="00565DAC" w:rsidRPr="00643B54">
        <w:rPr>
          <w:i/>
          <w:sz w:val="22"/>
          <w:szCs w:val="22"/>
          <w:lang w:val="pt-BR"/>
        </w:rPr>
        <w:t xml:space="preserve"> bệnh nghi ngờ,  2 – Tiếp xúc gần với người từ </w:t>
      </w:r>
      <w:bookmarkStart w:id="38" w:name="OLE_LINK20"/>
      <w:bookmarkStart w:id="39" w:name="OLE_LINK21"/>
      <w:r w:rsidR="007F08F5" w:rsidRPr="00643B54">
        <w:rPr>
          <w:i/>
          <w:sz w:val="22"/>
          <w:szCs w:val="22"/>
          <w:lang w:val="pt-BR"/>
        </w:rPr>
        <w:t>quốc gia, vùng lãnh thổ có ghi nhận ca mắc COVID-19  lây truyền nội địa</w:t>
      </w:r>
      <w:bookmarkEnd w:id="38"/>
      <w:bookmarkEnd w:id="39"/>
      <w:r w:rsidR="007F08F5" w:rsidRPr="00643B54">
        <w:rPr>
          <w:i/>
          <w:sz w:val="22"/>
          <w:szCs w:val="22"/>
          <w:lang w:val="pt-BR"/>
        </w:rPr>
        <w:t xml:space="preserve"> </w:t>
      </w:r>
      <w:r w:rsidR="00565DAC" w:rsidRPr="00643B54">
        <w:rPr>
          <w:i/>
          <w:sz w:val="22"/>
          <w:szCs w:val="22"/>
          <w:lang w:val="pt-BR"/>
        </w:rPr>
        <w:t>nhập cảnh vào Việt Nam có triệu chứng sốt/ho/khó thở/viêm phổi trong vòng 14 ngày)</w:t>
      </w:r>
    </w:p>
    <w:p w14:paraId="0880BEC1" w14:textId="1790495C" w:rsidR="001967CC" w:rsidRPr="00643B54" w:rsidRDefault="001967CC" w:rsidP="001967CC">
      <w:pPr>
        <w:rPr>
          <w:i/>
          <w:sz w:val="22"/>
          <w:szCs w:val="22"/>
          <w:lang w:val="pt-BR"/>
        </w:rPr>
      </w:pPr>
      <w:r w:rsidRPr="00643B54">
        <w:rPr>
          <w:i/>
          <w:sz w:val="22"/>
          <w:szCs w:val="22"/>
          <w:lang w:val="pt-BR"/>
        </w:rPr>
        <w:t>(</w:t>
      </w:r>
      <w:r w:rsidR="00565DAC" w:rsidRPr="00643B54">
        <w:rPr>
          <w:i/>
          <w:sz w:val="22"/>
          <w:szCs w:val="22"/>
          <w:lang w:val="pt-BR"/>
        </w:rPr>
        <w:t>8</w:t>
      </w:r>
      <w:r w:rsidRPr="00643B54">
        <w:rPr>
          <w:i/>
          <w:sz w:val="22"/>
          <w:szCs w:val="22"/>
          <w:lang w:val="pt-BR"/>
        </w:rPr>
        <w:t xml:space="preserve">): Ghi đầy đủ ngày </w:t>
      </w:r>
      <w:r w:rsidR="00565DAC" w:rsidRPr="00643B54">
        <w:rPr>
          <w:i/>
          <w:sz w:val="22"/>
          <w:szCs w:val="22"/>
          <w:lang w:val="pt-BR"/>
        </w:rPr>
        <w:t xml:space="preserve">tiếp xúc lần cuối với </w:t>
      </w:r>
      <w:r w:rsidR="004D2725" w:rsidRPr="00643B54">
        <w:rPr>
          <w:i/>
          <w:sz w:val="22"/>
          <w:szCs w:val="22"/>
          <w:lang w:val="pt-BR"/>
        </w:rPr>
        <w:t>ca</w:t>
      </w:r>
      <w:r w:rsidR="00565DAC" w:rsidRPr="00643B54">
        <w:rPr>
          <w:i/>
          <w:sz w:val="22"/>
          <w:szCs w:val="22"/>
          <w:lang w:val="pt-BR"/>
        </w:rPr>
        <w:t xml:space="preserve"> bệnh xác định hoặc </w:t>
      </w:r>
      <w:r w:rsidR="004D2725" w:rsidRPr="00643B54">
        <w:rPr>
          <w:i/>
          <w:sz w:val="22"/>
          <w:szCs w:val="22"/>
          <w:lang w:val="pt-BR"/>
        </w:rPr>
        <w:t>ca</w:t>
      </w:r>
      <w:r w:rsidR="00565DAC" w:rsidRPr="00643B54">
        <w:rPr>
          <w:i/>
          <w:sz w:val="22"/>
          <w:szCs w:val="22"/>
          <w:lang w:val="pt-BR"/>
        </w:rPr>
        <w:t xml:space="preserve"> bệnh nghi ngờ hoặc người từ </w:t>
      </w:r>
      <w:r w:rsidR="007F08F5" w:rsidRPr="00643B54">
        <w:rPr>
          <w:i/>
          <w:sz w:val="22"/>
          <w:szCs w:val="22"/>
          <w:lang w:val="pt-BR"/>
        </w:rPr>
        <w:t>quốc gia, vùng lãnh thổ có ghi nhận ca mắc COVID-19  lây truyền nội địa</w:t>
      </w:r>
      <w:r w:rsidR="00565DAC" w:rsidRPr="00643B54">
        <w:rPr>
          <w:i/>
          <w:sz w:val="22"/>
          <w:szCs w:val="22"/>
          <w:lang w:val="pt-BR"/>
        </w:rPr>
        <w:t xml:space="preserve"> nhập cảnh vào Việt Nam có triệu chứng sốt/ho/khó thở/viêm phổi trong vòng 14 ngày</w:t>
      </w:r>
      <w:r w:rsidRPr="00643B54">
        <w:rPr>
          <w:i/>
          <w:sz w:val="22"/>
          <w:szCs w:val="22"/>
          <w:lang w:val="pt-BR"/>
        </w:rPr>
        <w:t xml:space="preserve"> (ngày/tháng/năm)</w:t>
      </w:r>
    </w:p>
    <w:p w14:paraId="067B17D1" w14:textId="323C8AD1" w:rsidR="00565DAC" w:rsidRPr="00643B54" w:rsidRDefault="001967CC" w:rsidP="00565DAC">
      <w:pPr>
        <w:spacing w:line="264" w:lineRule="auto"/>
        <w:jc w:val="both"/>
        <w:rPr>
          <w:i/>
          <w:sz w:val="22"/>
          <w:szCs w:val="22"/>
          <w:lang w:val="pt-BR"/>
        </w:rPr>
      </w:pPr>
      <w:r w:rsidRPr="00643B54">
        <w:rPr>
          <w:i/>
          <w:sz w:val="22"/>
          <w:szCs w:val="22"/>
          <w:lang w:val="pt-BR"/>
        </w:rPr>
        <w:t>(</w:t>
      </w:r>
      <w:r w:rsidR="00565DAC" w:rsidRPr="00643B54">
        <w:rPr>
          <w:i/>
          <w:sz w:val="22"/>
          <w:szCs w:val="22"/>
          <w:lang w:val="pt-BR"/>
        </w:rPr>
        <w:t>9</w:t>
      </w:r>
      <w:r w:rsidRPr="00643B54">
        <w:rPr>
          <w:i/>
          <w:sz w:val="22"/>
          <w:szCs w:val="22"/>
          <w:lang w:val="pt-BR"/>
        </w:rPr>
        <w:t>)</w:t>
      </w:r>
      <w:r w:rsidR="00565DAC" w:rsidRPr="00643B54">
        <w:rPr>
          <w:i/>
          <w:sz w:val="22"/>
          <w:szCs w:val="22"/>
          <w:lang w:val="pt-BR"/>
        </w:rPr>
        <w:t>, (10), (11), (12), (13), (14)</w:t>
      </w:r>
      <w:r w:rsidRPr="00643B54">
        <w:rPr>
          <w:i/>
          <w:sz w:val="22"/>
          <w:szCs w:val="22"/>
          <w:lang w:val="pt-BR"/>
        </w:rPr>
        <w:t>: Ghi</w:t>
      </w:r>
      <w:r w:rsidR="00565DAC" w:rsidRPr="00643B54">
        <w:rPr>
          <w:i/>
          <w:sz w:val="22"/>
          <w:szCs w:val="22"/>
          <w:lang w:val="pt-BR"/>
        </w:rPr>
        <w:t xml:space="preserve"> tình trạng sức khỏe theo từng nội dung (0 – Không, 1 – Có)  </w:t>
      </w:r>
    </w:p>
    <w:p w14:paraId="7797DDA9" w14:textId="762E75A1" w:rsidR="001967CC" w:rsidRPr="00643B54" w:rsidRDefault="001967CC" w:rsidP="001967CC">
      <w:pPr>
        <w:rPr>
          <w:i/>
          <w:sz w:val="22"/>
          <w:szCs w:val="22"/>
          <w:lang w:val="pt-BR"/>
        </w:rPr>
      </w:pPr>
      <w:r w:rsidRPr="00643B54">
        <w:rPr>
          <w:i/>
          <w:sz w:val="22"/>
          <w:szCs w:val="22"/>
          <w:lang w:val="pt-BR"/>
        </w:rPr>
        <w:t xml:space="preserve">(15): Ghi đầy đủ </w:t>
      </w:r>
      <w:r w:rsidR="00565DAC" w:rsidRPr="00643B54">
        <w:rPr>
          <w:i/>
          <w:sz w:val="22"/>
          <w:szCs w:val="22"/>
          <w:lang w:val="pt-BR"/>
        </w:rPr>
        <w:t xml:space="preserve">các biện pháp xử lý đã triển khai </w:t>
      </w:r>
      <w:r w:rsidRPr="00643B54">
        <w:rPr>
          <w:i/>
          <w:sz w:val="22"/>
          <w:szCs w:val="22"/>
          <w:lang w:val="pt-BR"/>
        </w:rPr>
        <w:t>tính đến ngày báo cáo</w:t>
      </w:r>
    </w:p>
    <w:p w14:paraId="13C59B64" w14:textId="610E3809" w:rsidR="00DD56F3" w:rsidRPr="00643B54" w:rsidRDefault="00DD56F3" w:rsidP="00D52E53">
      <w:pPr>
        <w:spacing w:before="240" w:line="264" w:lineRule="auto"/>
        <w:jc w:val="both"/>
        <w:rPr>
          <w:b/>
          <w:i/>
          <w:sz w:val="22"/>
          <w:szCs w:val="22"/>
          <w:lang w:val="pt-BR"/>
        </w:rPr>
      </w:pPr>
    </w:p>
    <w:p w14:paraId="4ED373A0" w14:textId="77777777" w:rsidR="00D52E53" w:rsidRPr="00643B54" w:rsidRDefault="00D52E53">
      <w:pPr>
        <w:rPr>
          <w:b/>
          <w:i/>
          <w:sz w:val="26"/>
          <w:szCs w:val="26"/>
          <w:lang w:val="pt-BR"/>
        </w:rPr>
      </w:pPr>
      <w:r w:rsidRPr="00643B54">
        <w:rPr>
          <w:b/>
          <w:i/>
          <w:sz w:val="26"/>
          <w:szCs w:val="26"/>
          <w:lang w:val="pt-BR"/>
        </w:rPr>
        <w:br w:type="page"/>
      </w:r>
    </w:p>
    <w:p w14:paraId="6CA69794" w14:textId="1328F065" w:rsidR="00D52E53" w:rsidRPr="00643B54" w:rsidRDefault="000D5A9F" w:rsidP="00D52E53">
      <w:pPr>
        <w:jc w:val="right"/>
        <w:rPr>
          <w:b/>
          <w:lang w:val="en-US"/>
        </w:rPr>
      </w:pPr>
      <w:r w:rsidRPr="00643B54">
        <w:rPr>
          <w:b/>
          <w:lang w:val="en-US"/>
        </w:rPr>
        <w:lastRenderedPageBreak/>
        <w:t>Biểu m</w:t>
      </w:r>
      <w:r w:rsidR="00D52E53" w:rsidRPr="00643B54">
        <w:rPr>
          <w:b/>
        </w:rPr>
        <w:t xml:space="preserve">ẫu </w:t>
      </w:r>
      <w:r w:rsidR="00D52E53" w:rsidRPr="00643B54">
        <w:rPr>
          <w:b/>
          <w:lang w:val="en-US"/>
        </w:rPr>
        <w:t>7</w:t>
      </w:r>
    </w:p>
    <w:tbl>
      <w:tblPr>
        <w:tblW w:w="5000" w:type="pct"/>
        <w:jc w:val="center"/>
        <w:tblLook w:val="04A0" w:firstRow="1" w:lastRow="0" w:firstColumn="1" w:lastColumn="0" w:noHBand="0" w:noVBand="1"/>
      </w:tblPr>
      <w:tblGrid>
        <w:gridCol w:w="14560"/>
      </w:tblGrid>
      <w:tr w:rsidR="00D52E53" w:rsidRPr="00643B54" w14:paraId="24A9E6F2" w14:textId="77777777" w:rsidTr="00D52E53">
        <w:trPr>
          <w:jc w:val="center"/>
        </w:trPr>
        <w:tc>
          <w:tcPr>
            <w:tcW w:w="5000" w:type="pct"/>
            <w:vAlign w:val="center"/>
          </w:tcPr>
          <w:p w14:paraId="4E12072B" w14:textId="65C3D43B" w:rsidR="00D52E53" w:rsidRPr="00643B54" w:rsidRDefault="00D52E53" w:rsidP="003A0EB1">
            <w:pPr>
              <w:spacing w:before="60" w:after="60"/>
              <w:jc w:val="center"/>
              <w:rPr>
                <w:b/>
                <w:sz w:val="28"/>
                <w:szCs w:val="28"/>
                <w:lang w:val="sv-SE"/>
              </w:rPr>
            </w:pPr>
            <w:r w:rsidRPr="00643B54">
              <w:rPr>
                <w:b/>
                <w:sz w:val="28"/>
                <w:szCs w:val="28"/>
                <w:lang w:val="sv-SE"/>
              </w:rPr>
              <w:t>BÁO CÁO TỔNG HỢP GIÁM SÁT</w:t>
            </w:r>
            <w:r w:rsidR="00565DAC" w:rsidRPr="00643B54">
              <w:rPr>
                <w:b/>
                <w:sz w:val="28"/>
                <w:szCs w:val="28"/>
                <w:lang w:val="sv-SE"/>
              </w:rPr>
              <w:t xml:space="preserve"> </w:t>
            </w:r>
            <w:r w:rsidR="003A0EB1" w:rsidRPr="00643B54">
              <w:rPr>
                <w:b/>
                <w:sz w:val="28"/>
                <w:szCs w:val="28"/>
                <w:lang w:val="sv-SE"/>
              </w:rPr>
              <w:t>COVID-19</w:t>
            </w:r>
          </w:p>
        </w:tc>
      </w:tr>
    </w:tbl>
    <w:p w14:paraId="3D3CD9A7" w14:textId="77777777" w:rsidR="00D52E53" w:rsidRPr="00643B54" w:rsidRDefault="00D52E53" w:rsidP="00D52E53">
      <w:pPr>
        <w:spacing w:line="264" w:lineRule="auto"/>
        <w:jc w:val="both"/>
        <w:rPr>
          <w:sz w:val="26"/>
          <w:szCs w:val="26"/>
          <w:lang w:val="pt-BR"/>
        </w:rPr>
      </w:pPr>
    </w:p>
    <w:p w14:paraId="671EC132" w14:textId="2331815F" w:rsidR="00D52E53" w:rsidRPr="00643B54" w:rsidRDefault="00D52E53" w:rsidP="00D52E53">
      <w:pPr>
        <w:spacing w:line="264" w:lineRule="auto"/>
        <w:jc w:val="both"/>
        <w:rPr>
          <w:sz w:val="26"/>
          <w:szCs w:val="26"/>
          <w:lang w:val="pt-BR"/>
        </w:rPr>
      </w:pPr>
      <w:r w:rsidRPr="00643B54">
        <w:rPr>
          <w:sz w:val="26"/>
          <w:szCs w:val="26"/>
          <w:lang w:val="pt-BR"/>
        </w:rPr>
        <w:t>Tên đơn vị: ..........................................................................................................................................................................................................</w:t>
      </w:r>
    </w:p>
    <w:p w14:paraId="1E47004A" w14:textId="21E682B8" w:rsidR="00D52E53" w:rsidRPr="00643B54" w:rsidRDefault="00D52E53" w:rsidP="00D52E53">
      <w:pPr>
        <w:rPr>
          <w:b/>
          <w:i/>
          <w:sz w:val="26"/>
          <w:szCs w:val="26"/>
          <w:lang w:val="pt-BR"/>
        </w:rPr>
      </w:pPr>
      <w:r w:rsidRPr="00643B54">
        <w:rPr>
          <w:sz w:val="26"/>
          <w:szCs w:val="26"/>
          <w:lang w:val="pt-BR"/>
        </w:rPr>
        <w:t>Ngày báo cáo: ....../....../20......</w:t>
      </w:r>
    </w:p>
    <w:p w14:paraId="076202D3" w14:textId="77777777" w:rsidR="00D52E53" w:rsidRPr="00643B54" w:rsidRDefault="00D52E53" w:rsidP="00D52E53">
      <w:pPr>
        <w:rPr>
          <w:b/>
          <w:i/>
          <w:sz w:val="26"/>
          <w:szCs w:val="26"/>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01"/>
        <w:gridCol w:w="1308"/>
        <w:gridCol w:w="1557"/>
        <w:gridCol w:w="1554"/>
        <w:gridCol w:w="1103"/>
        <w:gridCol w:w="1103"/>
        <w:gridCol w:w="1106"/>
        <w:gridCol w:w="1225"/>
        <w:gridCol w:w="1199"/>
        <w:gridCol w:w="1103"/>
        <w:gridCol w:w="1103"/>
        <w:gridCol w:w="1092"/>
      </w:tblGrid>
      <w:tr w:rsidR="000D5A9F" w:rsidRPr="00643B54" w14:paraId="301E6F3D" w14:textId="77777777" w:rsidTr="00F52839">
        <w:trPr>
          <w:trHeight w:val="428"/>
        </w:trPr>
        <w:tc>
          <w:tcPr>
            <w:tcW w:w="378" w:type="pct"/>
            <w:vMerge w:val="restart"/>
            <w:shd w:val="clear" w:color="auto" w:fill="auto"/>
            <w:vAlign w:val="center"/>
          </w:tcPr>
          <w:p w14:paraId="12ABC503" w14:textId="798C470D" w:rsidR="000D5A9F" w:rsidRPr="00643B54" w:rsidRDefault="000D5A9F" w:rsidP="000D5A9F">
            <w:pPr>
              <w:jc w:val="center"/>
              <w:rPr>
                <w:b/>
                <w:bCs/>
                <w:sz w:val="28"/>
                <w:szCs w:val="28"/>
                <w:lang w:val="en-US"/>
              </w:rPr>
            </w:pPr>
            <w:r w:rsidRPr="00643B54">
              <w:rPr>
                <w:b/>
                <w:bCs/>
                <w:sz w:val="28"/>
                <w:szCs w:val="28"/>
                <w:lang w:val="en-US"/>
              </w:rPr>
              <w:t>Nội dung</w:t>
            </w:r>
          </w:p>
        </w:tc>
        <w:tc>
          <w:tcPr>
            <w:tcW w:w="1518" w:type="pct"/>
            <w:gridSpan w:val="3"/>
            <w:tcBorders>
              <w:bottom w:val="single" w:sz="2" w:space="0" w:color="auto"/>
            </w:tcBorders>
            <w:shd w:val="clear" w:color="auto" w:fill="auto"/>
            <w:noWrap/>
            <w:vAlign w:val="center"/>
          </w:tcPr>
          <w:p w14:paraId="5F3D9CA3" w14:textId="7B77CDBD" w:rsidR="000D5A9F" w:rsidRPr="00643B54" w:rsidRDefault="004D2725" w:rsidP="000D5A9F">
            <w:pPr>
              <w:jc w:val="center"/>
              <w:rPr>
                <w:b/>
                <w:bCs/>
                <w:sz w:val="28"/>
                <w:szCs w:val="28"/>
                <w:lang w:val="en-US"/>
              </w:rPr>
            </w:pPr>
            <w:r w:rsidRPr="00643B54">
              <w:rPr>
                <w:b/>
                <w:bCs/>
                <w:sz w:val="28"/>
                <w:szCs w:val="28"/>
                <w:lang w:val="en-US"/>
              </w:rPr>
              <w:t>Ca</w:t>
            </w:r>
            <w:r w:rsidR="000D5A9F" w:rsidRPr="00643B54">
              <w:rPr>
                <w:b/>
                <w:bCs/>
                <w:sz w:val="28"/>
                <w:szCs w:val="28"/>
                <w:lang w:val="en-US"/>
              </w:rPr>
              <w:t xml:space="preserve"> bệnh nghi ngờ</w:t>
            </w:r>
          </w:p>
        </w:tc>
        <w:tc>
          <w:tcPr>
            <w:tcW w:w="1138" w:type="pct"/>
            <w:gridSpan w:val="3"/>
            <w:tcBorders>
              <w:bottom w:val="single" w:sz="2" w:space="0" w:color="auto"/>
            </w:tcBorders>
            <w:shd w:val="clear" w:color="auto" w:fill="auto"/>
            <w:vAlign w:val="center"/>
          </w:tcPr>
          <w:p w14:paraId="59262F79" w14:textId="75D8A9D1" w:rsidR="000D5A9F" w:rsidRPr="00643B54" w:rsidRDefault="000D5A9F" w:rsidP="000D5A9F">
            <w:pPr>
              <w:jc w:val="center"/>
              <w:rPr>
                <w:b/>
                <w:bCs/>
                <w:sz w:val="28"/>
                <w:szCs w:val="28"/>
                <w:lang w:val="en-US"/>
              </w:rPr>
            </w:pPr>
            <w:r w:rsidRPr="00643B54">
              <w:rPr>
                <w:b/>
                <w:bCs/>
                <w:sz w:val="28"/>
                <w:szCs w:val="28"/>
                <w:lang w:val="en-US"/>
              </w:rPr>
              <w:t xml:space="preserve">Kết quả xét nghiệm </w:t>
            </w:r>
            <w:r w:rsidR="00352A1E" w:rsidRPr="00643B54">
              <w:rPr>
                <w:b/>
                <w:bCs/>
                <w:sz w:val="28"/>
                <w:szCs w:val="28"/>
                <w:lang w:val="en-US"/>
              </w:rPr>
              <w:t>SARS-CoV-2</w:t>
            </w:r>
          </w:p>
        </w:tc>
        <w:tc>
          <w:tcPr>
            <w:tcW w:w="1966" w:type="pct"/>
            <w:gridSpan w:val="5"/>
            <w:tcBorders>
              <w:bottom w:val="single" w:sz="2" w:space="0" w:color="auto"/>
            </w:tcBorders>
            <w:shd w:val="clear" w:color="auto" w:fill="auto"/>
            <w:vAlign w:val="center"/>
          </w:tcPr>
          <w:p w14:paraId="11D91956" w14:textId="72248AB0" w:rsidR="000D5A9F" w:rsidRPr="00643B54" w:rsidRDefault="004D2725" w:rsidP="000D5A9F">
            <w:pPr>
              <w:jc w:val="center"/>
              <w:rPr>
                <w:b/>
                <w:bCs/>
                <w:sz w:val="28"/>
                <w:szCs w:val="28"/>
                <w:lang w:val="en-US"/>
              </w:rPr>
            </w:pPr>
            <w:r w:rsidRPr="00643B54">
              <w:rPr>
                <w:b/>
                <w:bCs/>
                <w:sz w:val="28"/>
                <w:szCs w:val="28"/>
                <w:lang w:val="en-US"/>
              </w:rPr>
              <w:t>Ca</w:t>
            </w:r>
            <w:r w:rsidR="000D5A9F" w:rsidRPr="00643B54">
              <w:rPr>
                <w:b/>
                <w:bCs/>
                <w:sz w:val="28"/>
                <w:szCs w:val="28"/>
                <w:lang w:val="en-US"/>
              </w:rPr>
              <w:t xml:space="preserve"> có tiếp xúc gần hoặc</w:t>
            </w:r>
          </w:p>
          <w:p w14:paraId="3E3C7342" w14:textId="57FFF7FA" w:rsidR="000D5A9F" w:rsidRPr="00643B54" w:rsidRDefault="000D5A9F" w:rsidP="000D5A9F">
            <w:pPr>
              <w:jc w:val="center"/>
              <w:rPr>
                <w:b/>
                <w:bCs/>
                <w:sz w:val="28"/>
                <w:szCs w:val="28"/>
                <w:lang w:val="en-US"/>
              </w:rPr>
            </w:pPr>
            <w:r w:rsidRPr="00643B54">
              <w:rPr>
                <w:b/>
                <w:bCs/>
                <w:sz w:val="28"/>
                <w:szCs w:val="28"/>
                <w:lang w:val="en-US"/>
              </w:rPr>
              <w:t>có liên quan khác</w:t>
            </w:r>
          </w:p>
        </w:tc>
      </w:tr>
      <w:tr w:rsidR="003A0EB1" w:rsidRPr="00643B54" w14:paraId="0ADC36E0" w14:textId="77777777" w:rsidTr="00F52839">
        <w:trPr>
          <w:trHeight w:val="1449"/>
        </w:trPr>
        <w:tc>
          <w:tcPr>
            <w:tcW w:w="378" w:type="pct"/>
            <w:vMerge/>
            <w:tcBorders>
              <w:bottom w:val="single" w:sz="2" w:space="0" w:color="auto"/>
            </w:tcBorders>
            <w:shd w:val="clear" w:color="auto" w:fill="auto"/>
            <w:hideMark/>
          </w:tcPr>
          <w:p w14:paraId="54A55814" w14:textId="77777777" w:rsidR="003A0EB1" w:rsidRPr="00643B54" w:rsidRDefault="003A0EB1" w:rsidP="000D5A9F">
            <w:pPr>
              <w:jc w:val="center"/>
              <w:rPr>
                <w:bCs/>
                <w:sz w:val="18"/>
                <w:szCs w:val="18"/>
              </w:rPr>
            </w:pPr>
          </w:p>
        </w:tc>
        <w:tc>
          <w:tcPr>
            <w:tcW w:w="449" w:type="pct"/>
            <w:tcBorders>
              <w:bottom w:val="single" w:sz="2" w:space="0" w:color="auto"/>
            </w:tcBorders>
            <w:shd w:val="clear" w:color="auto" w:fill="auto"/>
            <w:noWrap/>
            <w:vAlign w:val="center"/>
            <w:hideMark/>
          </w:tcPr>
          <w:p w14:paraId="6630E003" w14:textId="77777777" w:rsidR="003A0EB1" w:rsidRPr="00643B54" w:rsidRDefault="003A0EB1" w:rsidP="000D5A9F">
            <w:pPr>
              <w:jc w:val="center"/>
              <w:rPr>
                <w:bCs/>
              </w:rPr>
            </w:pPr>
            <w:r w:rsidRPr="00643B54">
              <w:rPr>
                <w:bCs/>
              </w:rPr>
              <w:t>Tổng</w:t>
            </w:r>
          </w:p>
        </w:tc>
        <w:tc>
          <w:tcPr>
            <w:tcW w:w="535" w:type="pct"/>
            <w:tcBorders>
              <w:bottom w:val="single" w:sz="2" w:space="0" w:color="auto"/>
            </w:tcBorders>
            <w:shd w:val="clear" w:color="auto" w:fill="auto"/>
            <w:vAlign w:val="center"/>
            <w:hideMark/>
          </w:tcPr>
          <w:p w14:paraId="5359C714" w14:textId="14CC4008" w:rsidR="003A0EB1" w:rsidRPr="00643B54" w:rsidRDefault="003A0EB1" w:rsidP="000D5A9F">
            <w:pPr>
              <w:jc w:val="center"/>
              <w:rPr>
                <w:bCs/>
                <w:lang w:val="en-US"/>
              </w:rPr>
            </w:pPr>
            <w:r w:rsidRPr="00643B54">
              <w:rPr>
                <w:bCs/>
                <w:lang w:val="en-US"/>
              </w:rPr>
              <w:t>Người Việt Nam</w:t>
            </w:r>
          </w:p>
          <w:p w14:paraId="7C0ED0BE" w14:textId="1A86CDC3" w:rsidR="003A0EB1" w:rsidRPr="00643B54" w:rsidRDefault="003A0EB1" w:rsidP="000D5A9F">
            <w:pPr>
              <w:jc w:val="center"/>
              <w:rPr>
                <w:bCs/>
              </w:rPr>
            </w:pPr>
          </w:p>
        </w:tc>
        <w:tc>
          <w:tcPr>
            <w:tcW w:w="534" w:type="pct"/>
            <w:tcBorders>
              <w:bottom w:val="single" w:sz="2" w:space="0" w:color="auto"/>
            </w:tcBorders>
            <w:shd w:val="clear" w:color="auto" w:fill="auto"/>
            <w:vAlign w:val="center"/>
          </w:tcPr>
          <w:p w14:paraId="2611C17B" w14:textId="44AA4F0A" w:rsidR="003A0EB1" w:rsidRPr="00643B54" w:rsidRDefault="003A0EB1" w:rsidP="000D5A9F">
            <w:pPr>
              <w:jc w:val="center"/>
              <w:rPr>
                <w:bCs/>
              </w:rPr>
            </w:pPr>
            <w:r w:rsidRPr="00643B54">
              <w:rPr>
                <w:bCs/>
              </w:rPr>
              <w:t>Quốc tịch khác (ghi rõ từng quốc gia/vùng lãnh thổ)</w:t>
            </w:r>
          </w:p>
        </w:tc>
        <w:tc>
          <w:tcPr>
            <w:tcW w:w="379" w:type="pct"/>
            <w:tcBorders>
              <w:bottom w:val="single" w:sz="2" w:space="0" w:color="auto"/>
            </w:tcBorders>
            <w:shd w:val="clear" w:color="auto" w:fill="auto"/>
            <w:vAlign w:val="center"/>
            <w:hideMark/>
          </w:tcPr>
          <w:p w14:paraId="12384D2D" w14:textId="1CC06563" w:rsidR="003A0EB1" w:rsidRPr="00643B54" w:rsidRDefault="003A0EB1" w:rsidP="000D5A9F">
            <w:pPr>
              <w:jc w:val="center"/>
              <w:rPr>
                <w:bCs/>
              </w:rPr>
            </w:pPr>
            <w:r w:rsidRPr="00643B54">
              <w:rPr>
                <w:bCs/>
              </w:rPr>
              <w:t xml:space="preserve">Dương tính </w:t>
            </w:r>
          </w:p>
        </w:tc>
        <w:tc>
          <w:tcPr>
            <w:tcW w:w="379" w:type="pct"/>
            <w:tcBorders>
              <w:bottom w:val="single" w:sz="2" w:space="0" w:color="auto"/>
            </w:tcBorders>
            <w:shd w:val="clear" w:color="auto" w:fill="auto"/>
            <w:vAlign w:val="center"/>
            <w:hideMark/>
          </w:tcPr>
          <w:p w14:paraId="24A5C29F" w14:textId="77777777" w:rsidR="003A0EB1" w:rsidRPr="00643B54" w:rsidRDefault="003A0EB1" w:rsidP="000D5A9F">
            <w:pPr>
              <w:jc w:val="center"/>
              <w:rPr>
                <w:bCs/>
              </w:rPr>
            </w:pPr>
            <w:r w:rsidRPr="00643B54">
              <w:rPr>
                <w:bCs/>
              </w:rPr>
              <w:t>Âm tính</w:t>
            </w:r>
          </w:p>
        </w:tc>
        <w:tc>
          <w:tcPr>
            <w:tcW w:w="380" w:type="pct"/>
            <w:tcBorders>
              <w:bottom w:val="single" w:sz="2" w:space="0" w:color="auto"/>
            </w:tcBorders>
            <w:shd w:val="clear" w:color="auto" w:fill="auto"/>
            <w:vAlign w:val="center"/>
            <w:hideMark/>
          </w:tcPr>
          <w:p w14:paraId="06281552" w14:textId="2492059C" w:rsidR="003A0EB1" w:rsidRPr="00643B54" w:rsidRDefault="003A0EB1" w:rsidP="000D5A9F">
            <w:pPr>
              <w:jc w:val="center"/>
              <w:rPr>
                <w:bCs/>
              </w:rPr>
            </w:pPr>
            <w:r w:rsidRPr="00643B54">
              <w:rPr>
                <w:bCs/>
              </w:rPr>
              <w:t>Đang chờ kết quả</w:t>
            </w:r>
          </w:p>
        </w:tc>
        <w:tc>
          <w:tcPr>
            <w:tcW w:w="421" w:type="pct"/>
            <w:tcBorders>
              <w:bottom w:val="single" w:sz="2" w:space="0" w:color="auto"/>
            </w:tcBorders>
            <w:shd w:val="clear" w:color="auto" w:fill="auto"/>
            <w:vAlign w:val="center"/>
            <w:hideMark/>
          </w:tcPr>
          <w:p w14:paraId="2DFE5364" w14:textId="4F44316C" w:rsidR="003A0EB1" w:rsidRPr="00643B54" w:rsidRDefault="003A0EB1" w:rsidP="000D5A9F">
            <w:pPr>
              <w:jc w:val="center"/>
              <w:rPr>
                <w:bCs/>
              </w:rPr>
            </w:pPr>
            <w:r w:rsidRPr="00643B54">
              <w:rPr>
                <w:bCs/>
              </w:rPr>
              <w:t>Đang theo dõi</w:t>
            </w:r>
          </w:p>
        </w:tc>
        <w:tc>
          <w:tcPr>
            <w:tcW w:w="412" w:type="pct"/>
            <w:tcBorders>
              <w:bottom w:val="single" w:sz="2" w:space="0" w:color="auto"/>
            </w:tcBorders>
            <w:shd w:val="clear" w:color="auto" w:fill="auto"/>
            <w:vAlign w:val="center"/>
            <w:hideMark/>
          </w:tcPr>
          <w:p w14:paraId="10D1F168" w14:textId="65AC9F76" w:rsidR="003A0EB1" w:rsidRPr="00643B54" w:rsidRDefault="003A0EB1" w:rsidP="000D5A9F">
            <w:pPr>
              <w:jc w:val="center"/>
              <w:rPr>
                <w:bCs/>
              </w:rPr>
            </w:pPr>
            <w:r w:rsidRPr="00643B54">
              <w:rPr>
                <w:bCs/>
              </w:rPr>
              <w:t>Có triệu chứng sốt/ ho/ khó thở</w:t>
            </w:r>
          </w:p>
        </w:tc>
        <w:tc>
          <w:tcPr>
            <w:tcW w:w="379" w:type="pct"/>
            <w:tcBorders>
              <w:bottom w:val="single" w:sz="2" w:space="0" w:color="auto"/>
            </w:tcBorders>
            <w:shd w:val="clear" w:color="auto" w:fill="auto"/>
            <w:vAlign w:val="center"/>
            <w:hideMark/>
          </w:tcPr>
          <w:p w14:paraId="6126E098" w14:textId="364584C3" w:rsidR="003A0EB1" w:rsidRPr="00643B54" w:rsidRDefault="003A0EB1" w:rsidP="000D5A9F">
            <w:pPr>
              <w:jc w:val="center"/>
              <w:rPr>
                <w:bCs/>
              </w:rPr>
            </w:pPr>
            <w:r w:rsidRPr="00643B54">
              <w:rPr>
                <w:bCs/>
                <w:lang w:val="en-US"/>
              </w:rPr>
              <w:t>Có</w:t>
            </w:r>
            <w:r w:rsidRPr="00643B54">
              <w:rPr>
                <w:bCs/>
              </w:rPr>
              <w:t xml:space="preserve"> diễn biến nặng</w:t>
            </w:r>
          </w:p>
        </w:tc>
        <w:tc>
          <w:tcPr>
            <w:tcW w:w="379" w:type="pct"/>
            <w:tcBorders>
              <w:bottom w:val="single" w:sz="2" w:space="0" w:color="auto"/>
            </w:tcBorders>
            <w:shd w:val="clear" w:color="auto" w:fill="auto"/>
            <w:vAlign w:val="center"/>
            <w:hideMark/>
          </w:tcPr>
          <w:p w14:paraId="2B8321CE" w14:textId="2042C3CF" w:rsidR="003A0EB1" w:rsidRPr="00643B54" w:rsidRDefault="003A0EB1" w:rsidP="000D5A9F">
            <w:pPr>
              <w:jc w:val="center"/>
              <w:rPr>
                <w:bCs/>
              </w:rPr>
            </w:pPr>
            <w:r w:rsidRPr="00643B54">
              <w:rPr>
                <w:bCs/>
                <w:lang w:val="en-US"/>
              </w:rPr>
              <w:t>K</w:t>
            </w:r>
            <w:r w:rsidRPr="00643B54">
              <w:rPr>
                <w:bCs/>
              </w:rPr>
              <w:t>hông có triệu chứng</w:t>
            </w:r>
          </w:p>
        </w:tc>
        <w:tc>
          <w:tcPr>
            <w:tcW w:w="375" w:type="pct"/>
            <w:tcBorders>
              <w:bottom w:val="single" w:sz="2" w:space="0" w:color="auto"/>
            </w:tcBorders>
            <w:shd w:val="clear" w:color="auto" w:fill="auto"/>
            <w:vAlign w:val="center"/>
            <w:hideMark/>
          </w:tcPr>
          <w:p w14:paraId="60B4959B" w14:textId="46291745" w:rsidR="003A0EB1" w:rsidRPr="00643B54" w:rsidRDefault="003A0EB1" w:rsidP="000D5A9F">
            <w:pPr>
              <w:jc w:val="center"/>
              <w:rPr>
                <w:bCs/>
              </w:rPr>
            </w:pPr>
            <w:r w:rsidRPr="00643B54">
              <w:rPr>
                <w:bCs/>
              </w:rPr>
              <w:t>Đã qua 14 ngày kể từ ngày tiếp xúc lần cuối</w:t>
            </w:r>
          </w:p>
        </w:tc>
      </w:tr>
      <w:tr w:rsidR="003A0EB1" w:rsidRPr="00643B54" w14:paraId="77F29F18" w14:textId="77777777" w:rsidTr="00A729F6">
        <w:trPr>
          <w:trHeight w:val="1155"/>
        </w:trPr>
        <w:tc>
          <w:tcPr>
            <w:tcW w:w="378" w:type="pct"/>
            <w:vAlign w:val="center"/>
          </w:tcPr>
          <w:p w14:paraId="58A03EE8" w14:textId="41D0BC49" w:rsidR="003A0EB1" w:rsidRPr="00643B54" w:rsidRDefault="003A0EB1" w:rsidP="000D5A9F">
            <w:pPr>
              <w:jc w:val="center"/>
              <w:rPr>
                <w:bCs/>
                <w:lang w:val="en-US"/>
              </w:rPr>
            </w:pPr>
            <w:r w:rsidRPr="00643B54">
              <w:rPr>
                <w:bCs/>
                <w:lang w:val="en-US"/>
              </w:rPr>
              <w:t>Số ghi nhận trong ngày</w:t>
            </w:r>
          </w:p>
        </w:tc>
        <w:tc>
          <w:tcPr>
            <w:tcW w:w="449" w:type="pct"/>
            <w:vAlign w:val="center"/>
          </w:tcPr>
          <w:p w14:paraId="169A4265" w14:textId="77777777" w:rsidR="003A0EB1" w:rsidRPr="00643B54" w:rsidRDefault="003A0EB1" w:rsidP="000D5A9F">
            <w:pPr>
              <w:rPr>
                <w:bCs/>
                <w:sz w:val="18"/>
                <w:szCs w:val="18"/>
              </w:rPr>
            </w:pPr>
          </w:p>
        </w:tc>
        <w:tc>
          <w:tcPr>
            <w:tcW w:w="535" w:type="pct"/>
            <w:vAlign w:val="center"/>
          </w:tcPr>
          <w:p w14:paraId="36F1D6B0" w14:textId="77777777" w:rsidR="003A0EB1" w:rsidRPr="00643B54" w:rsidRDefault="003A0EB1" w:rsidP="000D5A9F">
            <w:pPr>
              <w:rPr>
                <w:bCs/>
                <w:sz w:val="18"/>
                <w:szCs w:val="18"/>
              </w:rPr>
            </w:pPr>
          </w:p>
        </w:tc>
        <w:tc>
          <w:tcPr>
            <w:tcW w:w="534" w:type="pct"/>
            <w:vAlign w:val="center"/>
          </w:tcPr>
          <w:p w14:paraId="2163BA20" w14:textId="77777777" w:rsidR="003A0EB1" w:rsidRPr="00643B54" w:rsidRDefault="003A0EB1" w:rsidP="000D5A9F">
            <w:pPr>
              <w:rPr>
                <w:bCs/>
                <w:sz w:val="18"/>
                <w:szCs w:val="18"/>
              </w:rPr>
            </w:pPr>
          </w:p>
        </w:tc>
        <w:tc>
          <w:tcPr>
            <w:tcW w:w="379" w:type="pct"/>
            <w:vAlign w:val="center"/>
          </w:tcPr>
          <w:p w14:paraId="09E82616" w14:textId="77777777" w:rsidR="003A0EB1" w:rsidRPr="00643B54" w:rsidRDefault="003A0EB1" w:rsidP="000D5A9F">
            <w:pPr>
              <w:rPr>
                <w:bCs/>
                <w:sz w:val="18"/>
                <w:szCs w:val="18"/>
              </w:rPr>
            </w:pPr>
          </w:p>
        </w:tc>
        <w:tc>
          <w:tcPr>
            <w:tcW w:w="379" w:type="pct"/>
            <w:vAlign w:val="center"/>
          </w:tcPr>
          <w:p w14:paraId="5313FDAC" w14:textId="77777777" w:rsidR="003A0EB1" w:rsidRPr="00643B54" w:rsidRDefault="003A0EB1" w:rsidP="000D5A9F">
            <w:pPr>
              <w:rPr>
                <w:bCs/>
                <w:sz w:val="18"/>
                <w:szCs w:val="18"/>
              </w:rPr>
            </w:pPr>
          </w:p>
        </w:tc>
        <w:tc>
          <w:tcPr>
            <w:tcW w:w="380" w:type="pct"/>
            <w:vAlign w:val="center"/>
          </w:tcPr>
          <w:p w14:paraId="40F799E2" w14:textId="77777777" w:rsidR="003A0EB1" w:rsidRPr="00643B54" w:rsidRDefault="003A0EB1" w:rsidP="000D5A9F">
            <w:pPr>
              <w:rPr>
                <w:bCs/>
                <w:sz w:val="18"/>
                <w:szCs w:val="18"/>
              </w:rPr>
            </w:pPr>
          </w:p>
        </w:tc>
        <w:tc>
          <w:tcPr>
            <w:tcW w:w="421" w:type="pct"/>
            <w:vAlign w:val="center"/>
          </w:tcPr>
          <w:p w14:paraId="097010C3" w14:textId="77777777" w:rsidR="003A0EB1" w:rsidRPr="00643B54" w:rsidRDefault="003A0EB1" w:rsidP="000D5A9F">
            <w:pPr>
              <w:rPr>
                <w:bCs/>
                <w:sz w:val="18"/>
                <w:szCs w:val="18"/>
              </w:rPr>
            </w:pPr>
          </w:p>
        </w:tc>
        <w:tc>
          <w:tcPr>
            <w:tcW w:w="412" w:type="pct"/>
            <w:vAlign w:val="center"/>
          </w:tcPr>
          <w:p w14:paraId="2B3FAF94" w14:textId="77777777" w:rsidR="003A0EB1" w:rsidRPr="00643B54" w:rsidRDefault="003A0EB1" w:rsidP="000D5A9F">
            <w:pPr>
              <w:rPr>
                <w:bCs/>
                <w:sz w:val="18"/>
                <w:szCs w:val="18"/>
              </w:rPr>
            </w:pPr>
          </w:p>
        </w:tc>
        <w:tc>
          <w:tcPr>
            <w:tcW w:w="379" w:type="pct"/>
            <w:vAlign w:val="center"/>
          </w:tcPr>
          <w:p w14:paraId="453F9715" w14:textId="77777777" w:rsidR="003A0EB1" w:rsidRPr="00643B54" w:rsidRDefault="003A0EB1" w:rsidP="000D5A9F">
            <w:pPr>
              <w:rPr>
                <w:bCs/>
                <w:sz w:val="18"/>
                <w:szCs w:val="18"/>
              </w:rPr>
            </w:pPr>
          </w:p>
        </w:tc>
        <w:tc>
          <w:tcPr>
            <w:tcW w:w="379" w:type="pct"/>
            <w:vAlign w:val="center"/>
          </w:tcPr>
          <w:p w14:paraId="3393E40F" w14:textId="77777777" w:rsidR="003A0EB1" w:rsidRPr="00643B54" w:rsidRDefault="003A0EB1" w:rsidP="000D5A9F">
            <w:pPr>
              <w:rPr>
                <w:bCs/>
                <w:sz w:val="18"/>
                <w:szCs w:val="18"/>
              </w:rPr>
            </w:pPr>
          </w:p>
        </w:tc>
        <w:tc>
          <w:tcPr>
            <w:tcW w:w="375" w:type="pct"/>
            <w:vAlign w:val="center"/>
          </w:tcPr>
          <w:p w14:paraId="4BA0EEB6" w14:textId="77777777" w:rsidR="003A0EB1" w:rsidRPr="00643B54" w:rsidRDefault="003A0EB1" w:rsidP="000D5A9F">
            <w:pPr>
              <w:rPr>
                <w:bCs/>
                <w:sz w:val="18"/>
                <w:szCs w:val="18"/>
              </w:rPr>
            </w:pPr>
          </w:p>
        </w:tc>
      </w:tr>
      <w:tr w:rsidR="003A0EB1" w:rsidRPr="00643B54" w14:paraId="60B6FCD9" w14:textId="77777777" w:rsidTr="00A729F6">
        <w:trPr>
          <w:trHeight w:val="1155"/>
        </w:trPr>
        <w:tc>
          <w:tcPr>
            <w:tcW w:w="378" w:type="pct"/>
            <w:vAlign w:val="center"/>
          </w:tcPr>
          <w:p w14:paraId="10AF05E9" w14:textId="2244314E" w:rsidR="003A0EB1" w:rsidRPr="00643B54" w:rsidRDefault="003A0EB1" w:rsidP="000D5A9F">
            <w:pPr>
              <w:jc w:val="center"/>
              <w:rPr>
                <w:bCs/>
                <w:lang w:val="en-US"/>
              </w:rPr>
            </w:pPr>
            <w:r w:rsidRPr="00643B54">
              <w:rPr>
                <w:bCs/>
                <w:lang w:val="en-US"/>
              </w:rPr>
              <w:t>Số cộng dồn</w:t>
            </w:r>
          </w:p>
        </w:tc>
        <w:tc>
          <w:tcPr>
            <w:tcW w:w="449" w:type="pct"/>
            <w:vAlign w:val="center"/>
          </w:tcPr>
          <w:p w14:paraId="258266A8" w14:textId="77777777" w:rsidR="003A0EB1" w:rsidRPr="00643B54" w:rsidRDefault="003A0EB1" w:rsidP="000D5A9F">
            <w:pPr>
              <w:rPr>
                <w:bCs/>
                <w:sz w:val="18"/>
                <w:szCs w:val="18"/>
              </w:rPr>
            </w:pPr>
          </w:p>
        </w:tc>
        <w:tc>
          <w:tcPr>
            <w:tcW w:w="535" w:type="pct"/>
            <w:vAlign w:val="center"/>
          </w:tcPr>
          <w:p w14:paraId="16A8F88D" w14:textId="77777777" w:rsidR="003A0EB1" w:rsidRPr="00643B54" w:rsidRDefault="003A0EB1" w:rsidP="000D5A9F">
            <w:pPr>
              <w:rPr>
                <w:bCs/>
                <w:sz w:val="18"/>
                <w:szCs w:val="18"/>
              </w:rPr>
            </w:pPr>
          </w:p>
        </w:tc>
        <w:tc>
          <w:tcPr>
            <w:tcW w:w="534" w:type="pct"/>
            <w:vAlign w:val="center"/>
          </w:tcPr>
          <w:p w14:paraId="0E67384C" w14:textId="77777777" w:rsidR="003A0EB1" w:rsidRPr="00643B54" w:rsidRDefault="003A0EB1" w:rsidP="000D5A9F">
            <w:pPr>
              <w:rPr>
                <w:bCs/>
                <w:sz w:val="18"/>
                <w:szCs w:val="18"/>
              </w:rPr>
            </w:pPr>
          </w:p>
        </w:tc>
        <w:tc>
          <w:tcPr>
            <w:tcW w:w="379" w:type="pct"/>
            <w:vAlign w:val="center"/>
          </w:tcPr>
          <w:p w14:paraId="28E76F63" w14:textId="77777777" w:rsidR="003A0EB1" w:rsidRPr="00643B54" w:rsidRDefault="003A0EB1" w:rsidP="000D5A9F">
            <w:pPr>
              <w:rPr>
                <w:bCs/>
                <w:sz w:val="18"/>
                <w:szCs w:val="18"/>
              </w:rPr>
            </w:pPr>
          </w:p>
        </w:tc>
        <w:tc>
          <w:tcPr>
            <w:tcW w:w="379" w:type="pct"/>
            <w:vAlign w:val="center"/>
          </w:tcPr>
          <w:p w14:paraId="5911AAB5" w14:textId="77777777" w:rsidR="003A0EB1" w:rsidRPr="00643B54" w:rsidRDefault="003A0EB1" w:rsidP="000D5A9F">
            <w:pPr>
              <w:rPr>
                <w:bCs/>
                <w:sz w:val="18"/>
                <w:szCs w:val="18"/>
              </w:rPr>
            </w:pPr>
          </w:p>
        </w:tc>
        <w:tc>
          <w:tcPr>
            <w:tcW w:w="380" w:type="pct"/>
            <w:vAlign w:val="center"/>
          </w:tcPr>
          <w:p w14:paraId="15CED7D8" w14:textId="77777777" w:rsidR="003A0EB1" w:rsidRPr="00643B54" w:rsidRDefault="003A0EB1" w:rsidP="000D5A9F">
            <w:pPr>
              <w:rPr>
                <w:bCs/>
                <w:sz w:val="18"/>
                <w:szCs w:val="18"/>
              </w:rPr>
            </w:pPr>
          </w:p>
        </w:tc>
        <w:tc>
          <w:tcPr>
            <w:tcW w:w="421" w:type="pct"/>
            <w:vAlign w:val="center"/>
          </w:tcPr>
          <w:p w14:paraId="13FD68CD" w14:textId="77777777" w:rsidR="003A0EB1" w:rsidRPr="00643B54" w:rsidRDefault="003A0EB1" w:rsidP="000D5A9F">
            <w:pPr>
              <w:rPr>
                <w:bCs/>
                <w:sz w:val="18"/>
                <w:szCs w:val="18"/>
              </w:rPr>
            </w:pPr>
          </w:p>
        </w:tc>
        <w:tc>
          <w:tcPr>
            <w:tcW w:w="412" w:type="pct"/>
            <w:vAlign w:val="center"/>
          </w:tcPr>
          <w:p w14:paraId="7BAA4D1F" w14:textId="77777777" w:rsidR="003A0EB1" w:rsidRPr="00643B54" w:rsidRDefault="003A0EB1" w:rsidP="000D5A9F">
            <w:pPr>
              <w:rPr>
                <w:bCs/>
                <w:sz w:val="18"/>
                <w:szCs w:val="18"/>
              </w:rPr>
            </w:pPr>
          </w:p>
        </w:tc>
        <w:tc>
          <w:tcPr>
            <w:tcW w:w="379" w:type="pct"/>
            <w:vAlign w:val="center"/>
          </w:tcPr>
          <w:p w14:paraId="4F5D977F" w14:textId="77777777" w:rsidR="003A0EB1" w:rsidRPr="00643B54" w:rsidRDefault="003A0EB1" w:rsidP="000D5A9F">
            <w:pPr>
              <w:rPr>
                <w:bCs/>
                <w:sz w:val="18"/>
                <w:szCs w:val="18"/>
              </w:rPr>
            </w:pPr>
          </w:p>
        </w:tc>
        <w:tc>
          <w:tcPr>
            <w:tcW w:w="379" w:type="pct"/>
            <w:vAlign w:val="center"/>
          </w:tcPr>
          <w:p w14:paraId="5489B914" w14:textId="77777777" w:rsidR="003A0EB1" w:rsidRPr="00643B54" w:rsidRDefault="003A0EB1" w:rsidP="000D5A9F">
            <w:pPr>
              <w:rPr>
                <w:bCs/>
                <w:sz w:val="18"/>
                <w:szCs w:val="18"/>
              </w:rPr>
            </w:pPr>
          </w:p>
        </w:tc>
        <w:tc>
          <w:tcPr>
            <w:tcW w:w="375" w:type="pct"/>
            <w:vAlign w:val="center"/>
          </w:tcPr>
          <w:p w14:paraId="428E1B38" w14:textId="77777777" w:rsidR="003A0EB1" w:rsidRPr="00643B54" w:rsidRDefault="003A0EB1" w:rsidP="000D5A9F">
            <w:pPr>
              <w:rPr>
                <w:bCs/>
                <w:sz w:val="18"/>
                <w:szCs w:val="18"/>
              </w:rPr>
            </w:pPr>
          </w:p>
        </w:tc>
      </w:tr>
    </w:tbl>
    <w:p w14:paraId="718C3874" w14:textId="2434283C" w:rsidR="007609B5" w:rsidRPr="00643B54" w:rsidRDefault="007609B5" w:rsidP="00D52E53">
      <w:pPr>
        <w:rPr>
          <w:b/>
          <w:i/>
          <w:sz w:val="26"/>
          <w:szCs w:val="26"/>
          <w:lang w:val="pt-BR"/>
        </w:rPr>
      </w:pPr>
    </w:p>
    <w:p w14:paraId="7FF84B2D" w14:textId="77777777" w:rsidR="007609B5" w:rsidRPr="00643B54" w:rsidRDefault="007609B5">
      <w:pPr>
        <w:rPr>
          <w:b/>
          <w:i/>
          <w:sz w:val="26"/>
          <w:szCs w:val="26"/>
          <w:lang w:val="pt-BR"/>
        </w:rPr>
      </w:pPr>
      <w:r w:rsidRPr="00643B54">
        <w:rPr>
          <w:b/>
          <w:i/>
          <w:sz w:val="26"/>
          <w:szCs w:val="26"/>
          <w:lang w:val="pt-BR"/>
        </w:rPr>
        <w:br w:type="page"/>
      </w:r>
    </w:p>
    <w:p w14:paraId="55440CA4" w14:textId="77777777" w:rsidR="007609B5" w:rsidRPr="00643B54" w:rsidRDefault="007609B5" w:rsidP="007609B5">
      <w:pPr>
        <w:jc w:val="right"/>
        <w:rPr>
          <w:b/>
          <w:lang w:val="en-US"/>
        </w:rPr>
      </w:pPr>
      <w:r w:rsidRPr="00643B54">
        <w:rPr>
          <w:b/>
          <w:lang w:val="en-US"/>
        </w:rPr>
        <w:lastRenderedPageBreak/>
        <w:t>Biểu m</w:t>
      </w:r>
      <w:r w:rsidRPr="00643B54">
        <w:rPr>
          <w:b/>
        </w:rPr>
        <w:t xml:space="preserve">ẫu </w:t>
      </w:r>
      <w:r w:rsidRPr="00643B54">
        <w:rPr>
          <w:b/>
          <w:lang w:val="en-US"/>
        </w:rPr>
        <w:t>8</w:t>
      </w:r>
    </w:p>
    <w:p w14:paraId="2EA5E4EB" w14:textId="77777777" w:rsidR="007609B5" w:rsidRPr="00643B54" w:rsidRDefault="007609B5" w:rsidP="007609B5"/>
    <w:tbl>
      <w:tblPr>
        <w:tblW w:w="5000" w:type="pct"/>
        <w:jc w:val="center"/>
        <w:tblLook w:val="04A0" w:firstRow="1" w:lastRow="0" w:firstColumn="1" w:lastColumn="0" w:noHBand="0" w:noVBand="1"/>
      </w:tblPr>
      <w:tblGrid>
        <w:gridCol w:w="14560"/>
      </w:tblGrid>
      <w:tr w:rsidR="007609B5" w:rsidRPr="00643B54" w14:paraId="507A7EC2" w14:textId="77777777" w:rsidTr="0087027C">
        <w:trPr>
          <w:jc w:val="center"/>
        </w:trPr>
        <w:tc>
          <w:tcPr>
            <w:tcW w:w="5000" w:type="pct"/>
            <w:vAlign w:val="center"/>
          </w:tcPr>
          <w:p w14:paraId="2D4BD015" w14:textId="3203C879" w:rsidR="007609B5" w:rsidRPr="00643B54" w:rsidRDefault="007609B5" w:rsidP="0087027C">
            <w:pPr>
              <w:spacing w:before="60" w:after="60"/>
              <w:jc w:val="center"/>
              <w:rPr>
                <w:b/>
                <w:sz w:val="28"/>
                <w:szCs w:val="28"/>
                <w:lang w:val="sv-SE"/>
              </w:rPr>
            </w:pPr>
            <w:r w:rsidRPr="00643B54">
              <w:rPr>
                <w:b/>
                <w:sz w:val="28"/>
                <w:szCs w:val="28"/>
                <w:lang w:val="sv-SE"/>
              </w:rPr>
              <w:t>BÁO CÁO TỔNG HỢP KẾT QUẢ XÉT NGHIỆM VI RÚT SAR</w:t>
            </w:r>
            <w:r w:rsidR="00BE0552" w:rsidRPr="00643B54">
              <w:rPr>
                <w:b/>
                <w:sz w:val="28"/>
                <w:szCs w:val="28"/>
              </w:rPr>
              <w:t>-</w:t>
            </w:r>
            <w:r w:rsidRPr="00643B54">
              <w:rPr>
                <w:b/>
                <w:sz w:val="28"/>
                <w:szCs w:val="28"/>
                <w:lang w:val="sv-SE"/>
              </w:rPr>
              <w:t>CoV-2</w:t>
            </w:r>
          </w:p>
        </w:tc>
      </w:tr>
    </w:tbl>
    <w:p w14:paraId="065DBD1C" w14:textId="77777777" w:rsidR="007609B5" w:rsidRPr="00643B54" w:rsidRDefault="007609B5" w:rsidP="007609B5">
      <w:pPr>
        <w:spacing w:line="264" w:lineRule="auto"/>
        <w:jc w:val="both"/>
        <w:rPr>
          <w:sz w:val="28"/>
          <w:szCs w:val="28"/>
          <w:lang w:val="pt-BR"/>
        </w:rPr>
      </w:pPr>
    </w:p>
    <w:p w14:paraId="552C8C79" w14:textId="77777777" w:rsidR="007609B5" w:rsidRPr="00643B54" w:rsidRDefault="007609B5" w:rsidP="007609B5">
      <w:pPr>
        <w:spacing w:line="264" w:lineRule="auto"/>
        <w:jc w:val="both"/>
        <w:rPr>
          <w:sz w:val="28"/>
          <w:szCs w:val="28"/>
          <w:lang w:val="pt-BR"/>
        </w:rPr>
      </w:pPr>
      <w:r w:rsidRPr="00643B54">
        <w:rPr>
          <w:sz w:val="28"/>
          <w:szCs w:val="28"/>
          <w:lang w:val="pt-BR"/>
        </w:rPr>
        <w:t>Tên đơn vị: ................................................................................................................................................</w:t>
      </w:r>
    </w:p>
    <w:p w14:paraId="2915EBBB" w14:textId="77777777" w:rsidR="007609B5" w:rsidRPr="00643B54" w:rsidRDefault="007609B5" w:rsidP="007609B5">
      <w:pPr>
        <w:rPr>
          <w:b/>
          <w:i/>
          <w:sz w:val="28"/>
          <w:szCs w:val="28"/>
          <w:lang w:val="pt-BR"/>
        </w:rPr>
      </w:pPr>
      <w:r w:rsidRPr="00643B54">
        <w:rPr>
          <w:sz w:val="28"/>
          <w:szCs w:val="28"/>
          <w:lang w:val="pt-BR"/>
        </w:rPr>
        <w:t>Ngày báo cáo: ....../....../20......</w:t>
      </w:r>
    </w:p>
    <w:tbl>
      <w:tblPr>
        <w:tblStyle w:val="TableGrid"/>
        <w:tblW w:w="5075" w:type="pct"/>
        <w:tblInd w:w="-147" w:type="dxa"/>
        <w:tblLook w:val="04A0" w:firstRow="1" w:lastRow="0" w:firstColumn="1" w:lastColumn="0" w:noHBand="0" w:noVBand="1"/>
      </w:tblPr>
      <w:tblGrid>
        <w:gridCol w:w="852"/>
        <w:gridCol w:w="2254"/>
        <w:gridCol w:w="2960"/>
        <w:gridCol w:w="1923"/>
        <w:gridCol w:w="1512"/>
        <w:gridCol w:w="1480"/>
        <w:gridCol w:w="1477"/>
        <w:gridCol w:w="2310"/>
      </w:tblGrid>
      <w:tr w:rsidR="006062F9" w:rsidRPr="00643B54" w14:paraId="069C82B1" w14:textId="77777777" w:rsidTr="007609B5">
        <w:trPr>
          <w:trHeight w:val="772"/>
          <w:tblHeader/>
        </w:trPr>
        <w:tc>
          <w:tcPr>
            <w:tcW w:w="288" w:type="pct"/>
            <w:vMerge w:val="restart"/>
          </w:tcPr>
          <w:p w14:paraId="08D15304" w14:textId="77777777" w:rsidR="006062F9" w:rsidRPr="00643B54" w:rsidRDefault="006062F9" w:rsidP="0087027C">
            <w:pPr>
              <w:jc w:val="center"/>
              <w:rPr>
                <w:bCs/>
                <w:sz w:val="26"/>
                <w:szCs w:val="26"/>
              </w:rPr>
            </w:pPr>
          </w:p>
          <w:p w14:paraId="49011C61" w14:textId="4E074AE7" w:rsidR="006062F9" w:rsidRPr="00643B54" w:rsidRDefault="006062F9" w:rsidP="0087027C">
            <w:pPr>
              <w:jc w:val="center"/>
              <w:rPr>
                <w:bCs/>
                <w:sz w:val="26"/>
                <w:szCs w:val="26"/>
              </w:rPr>
            </w:pPr>
            <w:r w:rsidRPr="00643B54">
              <w:rPr>
                <w:bCs/>
                <w:sz w:val="26"/>
                <w:szCs w:val="26"/>
              </w:rPr>
              <w:t>STT</w:t>
            </w:r>
          </w:p>
        </w:tc>
        <w:tc>
          <w:tcPr>
            <w:tcW w:w="763" w:type="pct"/>
            <w:vMerge w:val="restart"/>
          </w:tcPr>
          <w:p w14:paraId="4AAA9EF6" w14:textId="77777777" w:rsidR="006062F9" w:rsidRPr="00643B54" w:rsidRDefault="006062F9" w:rsidP="0087027C">
            <w:pPr>
              <w:jc w:val="center"/>
              <w:rPr>
                <w:bCs/>
                <w:sz w:val="26"/>
                <w:szCs w:val="26"/>
              </w:rPr>
            </w:pPr>
            <w:r w:rsidRPr="00643B54">
              <w:rPr>
                <w:bCs/>
                <w:sz w:val="26"/>
                <w:szCs w:val="26"/>
              </w:rPr>
              <w:t>Đơn vị</w:t>
            </w:r>
          </w:p>
        </w:tc>
        <w:tc>
          <w:tcPr>
            <w:tcW w:w="1002" w:type="pct"/>
            <w:vMerge w:val="restart"/>
          </w:tcPr>
          <w:p w14:paraId="0EA12886" w14:textId="77777777" w:rsidR="006062F9" w:rsidRPr="00643B54" w:rsidRDefault="006062F9" w:rsidP="0087027C">
            <w:pPr>
              <w:jc w:val="center"/>
              <w:rPr>
                <w:bCs/>
                <w:sz w:val="26"/>
                <w:szCs w:val="26"/>
              </w:rPr>
            </w:pPr>
            <w:r w:rsidRPr="00643B54">
              <w:rPr>
                <w:bCs/>
                <w:sz w:val="26"/>
                <w:szCs w:val="26"/>
              </w:rPr>
              <w:t>Tổng số mẫu xét nghiệm đã nhận trong ngày</w:t>
            </w:r>
          </w:p>
        </w:tc>
        <w:tc>
          <w:tcPr>
            <w:tcW w:w="1163" w:type="pct"/>
            <w:gridSpan w:val="2"/>
          </w:tcPr>
          <w:p w14:paraId="579C5865" w14:textId="77777777" w:rsidR="006062F9" w:rsidRPr="00643B54" w:rsidRDefault="006062F9" w:rsidP="0087027C">
            <w:pPr>
              <w:jc w:val="center"/>
              <w:rPr>
                <w:bCs/>
                <w:sz w:val="26"/>
                <w:szCs w:val="26"/>
              </w:rPr>
            </w:pPr>
            <w:r w:rsidRPr="00643B54">
              <w:rPr>
                <w:bCs/>
                <w:sz w:val="26"/>
                <w:szCs w:val="26"/>
              </w:rPr>
              <w:t>Tổng số mẫu xét nghiệm đã làm trong ngày</w:t>
            </w:r>
          </w:p>
        </w:tc>
        <w:tc>
          <w:tcPr>
            <w:tcW w:w="1001" w:type="pct"/>
            <w:gridSpan w:val="2"/>
          </w:tcPr>
          <w:p w14:paraId="23F811FB" w14:textId="77777777" w:rsidR="006062F9" w:rsidRPr="00643B54" w:rsidRDefault="006062F9" w:rsidP="0087027C">
            <w:pPr>
              <w:jc w:val="center"/>
              <w:rPr>
                <w:bCs/>
                <w:sz w:val="26"/>
                <w:szCs w:val="26"/>
              </w:rPr>
            </w:pPr>
            <w:r w:rsidRPr="00643B54">
              <w:rPr>
                <w:bCs/>
                <w:sz w:val="26"/>
                <w:szCs w:val="26"/>
              </w:rPr>
              <w:t>Tổng số mẫu đã xét nghiệm cộng dồn</w:t>
            </w:r>
          </w:p>
        </w:tc>
        <w:tc>
          <w:tcPr>
            <w:tcW w:w="782" w:type="pct"/>
            <w:vMerge w:val="restart"/>
          </w:tcPr>
          <w:p w14:paraId="7ED68440" w14:textId="77777777" w:rsidR="006062F9" w:rsidRPr="00643B54" w:rsidRDefault="006062F9" w:rsidP="0087027C">
            <w:pPr>
              <w:jc w:val="center"/>
              <w:rPr>
                <w:bCs/>
                <w:sz w:val="26"/>
                <w:szCs w:val="26"/>
              </w:rPr>
            </w:pPr>
            <w:r w:rsidRPr="00643B54">
              <w:rPr>
                <w:bCs/>
                <w:sz w:val="26"/>
                <w:szCs w:val="26"/>
              </w:rPr>
              <w:t>Sinh phẩm xét nghiệm hiện còn</w:t>
            </w:r>
          </w:p>
        </w:tc>
      </w:tr>
      <w:tr w:rsidR="006062F9" w:rsidRPr="00643B54" w14:paraId="0B1FC1F1" w14:textId="77777777" w:rsidTr="007609B5">
        <w:tc>
          <w:tcPr>
            <w:tcW w:w="288" w:type="pct"/>
            <w:vMerge/>
          </w:tcPr>
          <w:p w14:paraId="3D4E6218" w14:textId="2B3791C3" w:rsidR="006062F9" w:rsidRPr="00643B54" w:rsidRDefault="006062F9" w:rsidP="0087027C">
            <w:pPr>
              <w:jc w:val="right"/>
              <w:rPr>
                <w:sz w:val="26"/>
                <w:szCs w:val="26"/>
              </w:rPr>
            </w:pPr>
          </w:p>
        </w:tc>
        <w:tc>
          <w:tcPr>
            <w:tcW w:w="763" w:type="pct"/>
            <w:vMerge/>
            <w:vAlign w:val="center"/>
          </w:tcPr>
          <w:p w14:paraId="0316097D" w14:textId="77777777" w:rsidR="006062F9" w:rsidRPr="00643B54" w:rsidRDefault="006062F9" w:rsidP="0087027C">
            <w:pPr>
              <w:jc w:val="right"/>
              <w:rPr>
                <w:sz w:val="26"/>
                <w:szCs w:val="26"/>
              </w:rPr>
            </w:pPr>
          </w:p>
        </w:tc>
        <w:tc>
          <w:tcPr>
            <w:tcW w:w="1002" w:type="pct"/>
            <w:vMerge/>
            <w:vAlign w:val="center"/>
          </w:tcPr>
          <w:p w14:paraId="7F76C0EB" w14:textId="77777777" w:rsidR="006062F9" w:rsidRPr="00643B54" w:rsidRDefault="006062F9" w:rsidP="0087027C">
            <w:pPr>
              <w:rPr>
                <w:sz w:val="26"/>
                <w:szCs w:val="26"/>
              </w:rPr>
            </w:pPr>
          </w:p>
        </w:tc>
        <w:tc>
          <w:tcPr>
            <w:tcW w:w="651" w:type="pct"/>
            <w:vAlign w:val="center"/>
          </w:tcPr>
          <w:p w14:paraId="09D406A4" w14:textId="77777777" w:rsidR="006062F9" w:rsidRPr="00643B54" w:rsidRDefault="006062F9" w:rsidP="0087027C">
            <w:pPr>
              <w:jc w:val="center"/>
              <w:rPr>
                <w:sz w:val="26"/>
                <w:szCs w:val="26"/>
              </w:rPr>
            </w:pPr>
            <w:r w:rsidRPr="00643B54">
              <w:rPr>
                <w:sz w:val="26"/>
                <w:szCs w:val="26"/>
              </w:rPr>
              <w:t>Dương tính</w:t>
            </w:r>
          </w:p>
        </w:tc>
        <w:tc>
          <w:tcPr>
            <w:tcW w:w="512" w:type="pct"/>
            <w:vAlign w:val="center"/>
          </w:tcPr>
          <w:p w14:paraId="260F7129" w14:textId="77777777" w:rsidR="006062F9" w:rsidRPr="00643B54" w:rsidRDefault="006062F9" w:rsidP="0087027C">
            <w:pPr>
              <w:rPr>
                <w:bCs/>
                <w:sz w:val="26"/>
                <w:szCs w:val="26"/>
              </w:rPr>
            </w:pPr>
            <w:r w:rsidRPr="00643B54">
              <w:rPr>
                <w:bCs/>
                <w:sz w:val="26"/>
                <w:szCs w:val="26"/>
              </w:rPr>
              <w:t>Âm tính</w:t>
            </w:r>
          </w:p>
        </w:tc>
        <w:tc>
          <w:tcPr>
            <w:tcW w:w="501" w:type="pct"/>
            <w:vAlign w:val="center"/>
          </w:tcPr>
          <w:p w14:paraId="3974F27C" w14:textId="77777777" w:rsidR="006062F9" w:rsidRPr="00643B54" w:rsidRDefault="006062F9" w:rsidP="0087027C">
            <w:pPr>
              <w:jc w:val="right"/>
              <w:rPr>
                <w:bCs/>
                <w:sz w:val="26"/>
                <w:szCs w:val="26"/>
              </w:rPr>
            </w:pPr>
            <w:r w:rsidRPr="00643B54">
              <w:rPr>
                <w:bCs/>
                <w:sz w:val="26"/>
                <w:szCs w:val="26"/>
              </w:rPr>
              <w:t>Dương tính</w:t>
            </w:r>
          </w:p>
        </w:tc>
        <w:tc>
          <w:tcPr>
            <w:tcW w:w="500" w:type="pct"/>
            <w:vAlign w:val="center"/>
          </w:tcPr>
          <w:p w14:paraId="5687488D" w14:textId="77777777" w:rsidR="006062F9" w:rsidRPr="00643B54" w:rsidRDefault="006062F9" w:rsidP="0087027C">
            <w:pPr>
              <w:jc w:val="center"/>
              <w:rPr>
                <w:sz w:val="26"/>
                <w:szCs w:val="26"/>
              </w:rPr>
            </w:pPr>
            <w:r w:rsidRPr="00643B54">
              <w:rPr>
                <w:sz w:val="26"/>
                <w:szCs w:val="26"/>
              </w:rPr>
              <w:t>Âm tính</w:t>
            </w:r>
          </w:p>
        </w:tc>
        <w:tc>
          <w:tcPr>
            <w:tcW w:w="782" w:type="pct"/>
            <w:vMerge/>
          </w:tcPr>
          <w:p w14:paraId="1EF72A55" w14:textId="77777777" w:rsidR="006062F9" w:rsidRPr="00643B54" w:rsidRDefault="006062F9" w:rsidP="0087027C">
            <w:pPr>
              <w:rPr>
                <w:bCs/>
                <w:sz w:val="26"/>
                <w:szCs w:val="26"/>
              </w:rPr>
            </w:pPr>
          </w:p>
        </w:tc>
      </w:tr>
      <w:tr w:rsidR="006062F9" w:rsidRPr="00643B54" w14:paraId="423D95FF" w14:textId="77777777" w:rsidTr="007609B5">
        <w:tc>
          <w:tcPr>
            <w:tcW w:w="288" w:type="pct"/>
          </w:tcPr>
          <w:p w14:paraId="5C6003D4" w14:textId="7C10C48D" w:rsidR="006062F9" w:rsidRPr="00643B54" w:rsidRDefault="006062F9" w:rsidP="006062F9">
            <w:pPr>
              <w:jc w:val="right"/>
              <w:rPr>
                <w:sz w:val="26"/>
                <w:szCs w:val="26"/>
              </w:rPr>
            </w:pPr>
            <w:r w:rsidRPr="00643B54">
              <w:rPr>
                <w:sz w:val="26"/>
                <w:szCs w:val="26"/>
              </w:rPr>
              <w:t>1</w:t>
            </w:r>
          </w:p>
        </w:tc>
        <w:tc>
          <w:tcPr>
            <w:tcW w:w="763" w:type="pct"/>
            <w:vAlign w:val="center"/>
          </w:tcPr>
          <w:p w14:paraId="6A7FCE94" w14:textId="77777777" w:rsidR="006062F9" w:rsidRPr="00643B54" w:rsidRDefault="006062F9" w:rsidP="006062F9">
            <w:pPr>
              <w:jc w:val="right"/>
              <w:rPr>
                <w:sz w:val="26"/>
                <w:szCs w:val="26"/>
              </w:rPr>
            </w:pPr>
          </w:p>
        </w:tc>
        <w:tc>
          <w:tcPr>
            <w:tcW w:w="1002" w:type="pct"/>
            <w:vAlign w:val="center"/>
          </w:tcPr>
          <w:p w14:paraId="4424F98E" w14:textId="77777777" w:rsidR="006062F9" w:rsidRPr="00643B54" w:rsidRDefault="006062F9" w:rsidP="006062F9">
            <w:pPr>
              <w:rPr>
                <w:sz w:val="26"/>
                <w:szCs w:val="26"/>
                <w:lang w:val="fr-FR"/>
              </w:rPr>
            </w:pPr>
          </w:p>
        </w:tc>
        <w:tc>
          <w:tcPr>
            <w:tcW w:w="651" w:type="pct"/>
            <w:vAlign w:val="center"/>
          </w:tcPr>
          <w:p w14:paraId="598684BE" w14:textId="77777777" w:rsidR="006062F9" w:rsidRPr="00643B54" w:rsidRDefault="006062F9" w:rsidP="006062F9">
            <w:pPr>
              <w:jc w:val="center"/>
              <w:rPr>
                <w:bCs/>
                <w:i/>
                <w:iCs/>
                <w:sz w:val="26"/>
                <w:szCs w:val="26"/>
                <w:lang w:val="fr-FR"/>
              </w:rPr>
            </w:pPr>
          </w:p>
        </w:tc>
        <w:tc>
          <w:tcPr>
            <w:tcW w:w="512" w:type="pct"/>
            <w:vAlign w:val="center"/>
          </w:tcPr>
          <w:p w14:paraId="189F43CB" w14:textId="77777777" w:rsidR="006062F9" w:rsidRPr="00643B54" w:rsidRDefault="006062F9" w:rsidP="006062F9">
            <w:pPr>
              <w:ind w:right="-77"/>
              <w:rPr>
                <w:bCs/>
                <w:sz w:val="26"/>
                <w:szCs w:val="26"/>
              </w:rPr>
            </w:pPr>
          </w:p>
        </w:tc>
        <w:tc>
          <w:tcPr>
            <w:tcW w:w="501" w:type="pct"/>
            <w:vAlign w:val="center"/>
          </w:tcPr>
          <w:p w14:paraId="30F88343" w14:textId="77777777" w:rsidR="006062F9" w:rsidRPr="00643B54" w:rsidRDefault="006062F9" w:rsidP="006062F9">
            <w:pPr>
              <w:jc w:val="right"/>
              <w:rPr>
                <w:bCs/>
                <w:sz w:val="26"/>
                <w:szCs w:val="26"/>
              </w:rPr>
            </w:pPr>
          </w:p>
        </w:tc>
        <w:tc>
          <w:tcPr>
            <w:tcW w:w="500" w:type="pct"/>
            <w:vAlign w:val="center"/>
          </w:tcPr>
          <w:p w14:paraId="48D063E0" w14:textId="77777777" w:rsidR="006062F9" w:rsidRPr="00643B54" w:rsidRDefault="006062F9" w:rsidP="006062F9">
            <w:pPr>
              <w:jc w:val="center"/>
              <w:rPr>
                <w:sz w:val="26"/>
                <w:szCs w:val="26"/>
              </w:rPr>
            </w:pPr>
          </w:p>
        </w:tc>
        <w:tc>
          <w:tcPr>
            <w:tcW w:w="782" w:type="pct"/>
          </w:tcPr>
          <w:p w14:paraId="7D946D9A" w14:textId="77777777" w:rsidR="006062F9" w:rsidRPr="00643B54" w:rsidRDefault="006062F9" w:rsidP="006062F9">
            <w:pPr>
              <w:rPr>
                <w:bCs/>
                <w:sz w:val="26"/>
                <w:szCs w:val="26"/>
              </w:rPr>
            </w:pPr>
          </w:p>
        </w:tc>
      </w:tr>
      <w:tr w:rsidR="006062F9" w:rsidRPr="00643B54" w14:paraId="2D282094" w14:textId="77777777" w:rsidTr="007609B5">
        <w:tc>
          <w:tcPr>
            <w:tcW w:w="288" w:type="pct"/>
          </w:tcPr>
          <w:p w14:paraId="4FB02496" w14:textId="15109C80" w:rsidR="006062F9" w:rsidRPr="00643B54" w:rsidRDefault="006062F9" w:rsidP="006062F9">
            <w:pPr>
              <w:jc w:val="right"/>
              <w:rPr>
                <w:sz w:val="26"/>
                <w:szCs w:val="26"/>
              </w:rPr>
            </w:pPr>
            <w:r w:rsidRPr="00643B54">
              <w:rPr>
                <w:sz w:val="26"/>
                <w:szCs w:val="26"/>
              </w:rPr>
              <w:t>2</w:t>
            </w:r>
          </w:p>
        </w:tc>
        <w:tc>
          <w:tcPr>
            <w:tcW w:w="763" w:type="pct"/>
            <w:vAlign w:val="center"/>
          </w:tcPr>
          <w:p w14:paraId="33787D3D" w14:textId="77777777" w:rsidR="006062F9" w:rsidRPr="00643B54" w:rsidRDefault="006062F9" w:rsidP="006062F9">
            <w:pPr>
              <w:jc w:val="right"/>
              <w:rPr>
                <w:sz w:val="26"/>
                <w:szCs w:val="26"/>
              </w:rPr>
            </w:pPr>
          </w:p>
        </w:tc>
        <w:tc>
          <w:tcPr>
            <w:tcW w:w="1002" w:type="pct"/>
            <w:vAlign w:val="center"/>
          </w:tcPr>
          <w:p w14:paraId="30695278" w14:textId="77777777" w:rsidR="006062F9" w:rsidRPr="00643B54" w:rsidRDefault="006062F9" w:rsidP="006062F9">
            <w:pPr>
              <w:rPr>
                <w:sz w:val="26"/>
                <w:szCs w:val="26"/>
              </w:rPr>
            </w:pPr>
          </w:p>
        </w:tc>
        <w:tc>
          <w:tcPr>
            <w:tcW w:w="651" w:type="pct"/>
            <w:vAlign w:val="center"/>
          </w:tcPr>
          <w:p w14:paraId="538DA01B" w14:textId="77777777" w:rsidR="006062F9" w:rsidRPr="00643B54" w:rsidRDefault="006062F9" w:rsidP="006062F9">
            <w:pPr>
              <w:jc w:val="center"/>
              <w:rPr>
                <w:sz w:val="26"/>
                <w:szCs w:val="26"/>
              </w:rPr>
            </w:pPr>
          </w:p>
        </w:tc>
        <w:tc>
          <w:tcPr>
            <w:tcW w:w="512" w:type="pct"/>
            <w:vAlign w:val="center"/>
          </w:tcPr>
          <w:p w14:paraId="7B4415D4" w14:textId="77777777" w:rsidR="006062F9" w:rsidRPr="00643B54" w:rsidRDefault="006062F9" w:rsidP="006062F9">
            <w:pPr>
              <w:rPr>
                <w:bCs/>
                <w:sz w:val="26"/>
                <w:szCs w:val="26"/>
              </w:rPr>
            </w:pPr>
          </w:p>
        </w:tc>
        <w:tc>
          <w:tcPr>
            <w:tcW w:w="501" w:type="pct"/>
            <w:vAlign w:val="center"/>
          </w:tcPr>
          <w:p w14:paraId="7E06670A" w14:textId="77777777" w:rsidR="006062F9" w:rsidRPr="00643B54" w:rsidRDefault="006062F9" w:rsidP="006062F9">
            <w:pPr>
              <w:jc w:val="right"/>
              <w:rPr>
                <w:bCs/>
                <w:sz w:val="26"/>
                <w:szCs w:val="26"/>
              </w:rPr>
            </w:pPr>
          </w:p>
        </w:tc>
        <w:tc>
          <w:tcPr>
            <w:tcW w:w="500" w:type="pct"/>
            <w:vAlign w:val="center"/>
          </w:tcPr>
          <w:p w14:paraId="56ABE2BE" w14:textId="77777777" w:rsidR="006062F9" w:rsidRPr="00643B54" w:rsidRDefault="006062F9" w:rsidP="006062F9">
            <w:pPr>
              <w:jc w:val="center"/>
              <w:rPr>
                <w:sz w:val="26"/>
                <w:szCs w:val="26"/>
              </w:rPr>
            </w:pPr>
          </w:p>
        </w:tc>
        <w:tc>
          <w:tcPr>
            <w:tcW w:w="782" w:type="pct"/>
          </w:tcPr>
          <w:p w14:paraId="1B267375" w14:textId="77777777" w:rsidR="006062F9" w:rsidRPr="00643B54" w:rsidRDefault="006062F9" w:rsidP="006062F9">
            <w:pPr>
              <w:rPr>
                <w:bCs/>
                <w:sz w:val="26"/>
                <w:szCs w:val="26"/>
              </w:rPr>
            </w:pPr>
          </w:p>
        </w:tc>
      </w:tr>
      <w:tr w:rsidR="006062F9" w:rsidRPr="00643B54" w14:paraId="109A5106" w14:textId="77777777" w:rsidTr="007609B5">
        <w:tc>
          <w:tcPr>
            <w:tcW w:w="288" w:type="pct"/>
          </w:tcPr>
          <w:p w14:paraId="777695C5" w14:textId="3950A6A1" w:rsidR="006062F9" w:rsidRPr="00643B54" w:rsidRDefault="006062F9" w:rsidP="006062F9">
            <w:pPr>
              <w:jc w:val="right"/>
              <w:rPr>
                <w:sz w:val="26"/>
                <w:szCs w:val="26"/>
              </w:rPr>
            </w:pPr>
            <w:r w:rsidRPr="00643B54">
              <w:rPr>
                <w:sz w:val="26"/>
                <w:szCs w:val="26"/>
              </w:rPr>
              <w:t>3</w:t>
            </w:r>
          </w:p>
        </w:tc>
        <w:tc>
          <w:tcPr>
            <w:tcW w:w="763" w:type="pct"/>
            <w:vAlign w:val="center"/>
          </w:tcPr>
          <w:p w14:paraId="1B5C95C3" w14:textId="77777777" w:rsidR="006062F9" w:rsidRPr="00643B54" w:rsidRDefault="006062F9" w:rsidP="006062F9">
            <w:pPr>
              <w:jc w:val="right"/>
              <w:rPr>
                <w:sz w:val="26"/>
                <w:szCs w:val="26"/>
              </w:rPr>
            </w:pPr>
          </w:p>
        </w:tc>
        <w:tc>
          <w:tcPr>
            <w:tcW w:w="1002" w:type="pct"/>
            <w:vAlign w:val="center"/>
          </w:tcPr>
          <w:p w14:paraId="49EA2298" w14:textId="77777777" w:rsidR="006062F9" w:rsidRPr="00643B54" w:rsidRDefault="006062F9" w:rsidP="006062F9">
            <w:pPr>
              <w:rPr>
                <w:sz w:val="26"/>
                <w:szCs w:val="26"/>
              </w:rPr>
            </w:pPr>
          </w:p>
        </w:tc>
        <w:tc>
          <w:tcPr>
            <w:tcW w:w="651" w:type="pct"/>
            <w:vAlign w:val="center"/>
          </w:tcPr>
          <w:p w14:paraId="363E095F" w14:textId="77777777" w:rsidR="006062F9" w:rsidRPr="00643B54" w:rsidRDefault="006062F9" w:rsidP="006062F9">
            <w:pPr>
              <w:jc w:val="center"/>
              <w:rPr>
                <w:sz w:val="26"/>
                <w:szCs w:val="26"/>
              </w:rPr>
            </w:pPr>
          </w:p>
        </w:tc>
        <w:tc>
          <w:tcPr>
            <w:tcW w:w="512" w:type="pct"/>
            <w:vAlign w:val="center"/>
          </w:tcPr>
          <w:p w14:paraId="04FA476C" w14:textId="77777777" w:rsidR="006062F9" w:rsidRPr="00643B54" w:rsidRDefault="006062F9" w:rsidP="006062F9">
            <w:pPr>
              <w:rPr>
                <w:bCs/>
                <w:sz w:val="26"/>
                <w:szCs w:val="26"/>
              </w:rPr>
            </w:pPr>
          </w:p>
        </w:tc>
        <w:tc>
          <w:tcPr>
            <w:tcW w:w="501" w:type="pct"/>
            <w:vAlign w:val="center"/>
          </w:tcPr>
          <w:p w14:paraId="1092BFC5" w14:textId="77777777" w:rsidR="006062F9" w:rsidRPr="00643B54" w:rsidRDefault="006062F9" w:rsidP="006062F9">
            <w:pPr>
              <w:jc w:val="right"/>
              <w:rPr>
                <w:bCs/>
                <w:sz w:val="26"/>
                <w:szCs w:val="26"/>
              </w:rPr>
            </w:pPr>
          </w:p>
        </w:tc>
        <w:tc>
          <w:tcPr>
            <w:tcW w:w="500" w:type="pct"/>
            <w:vAlign w:val="center"/>
          </w:tcPr>
          <w:p w14:paraId="68D3B19F" w14:textId="77777777" w:rsidR="006062F9" w:rsidRPr="00643B54" w:rsidRDefault="006062F9" w:rsidP="006062F9">
            <w:pPr>
              <w:jc w:val="center"/>
              <w:rPr>
                <w:sz w:val="26"/>
                <w:szCs w:val="26"/>
              </w:rPr>
            </w:pPr>
          </w:p>
        </w:tc>
        <w:tc>
          <w:tcPr>
            <w:tcW w:w="782" w:type="pct"/>
          </w:tcPr>
          <w:p w14:paraId="1C51FE6D" w14:textId="77777777" w:rsidR="006062F9" w:rsidRPr="00643B54" w:rsidRDefault="006062F9" w:rsidP="006062F9">
            <w:pPr>
              <w:rPr>
                <w:bCs/>
                <w:sz w:val="26"/>
                <w:szCs w:val="26"/>
              </w:rPr>
            </w:pPr>
          </w:p>
        </w:tc>
      </w:tr>
      <w:tr w:rsidR="006062F9" w:rsidRPr="00643B54" w14:paraId="6A146734" w14:textId="77777777" w:rsidTr="007609B5">
        <w:tc>
          <w:tcPr>
            <w:tcW w:w="288" w:type="pct"/>
          </w:tcPr>
          <w:p w14:paraId="0B231A37" w14:textId="661536F1" w:rsidR="006062F9" w:rsidRPr="00643B54" w:rsidRDefault="006062F9" w:rsidP="006062F9">
            <w:pPr>
              <w:jc w:val="right"/>
              <w:rPr>
                <w:sz w:val="26"/>
                <w:szCs w:val="26"/>
              </w:rPr>
            </w:pPr>
            <w:r w:rsidRPr="00643B54">
              <w:rPr>
                <w:sz w:val="26"/>
                <w:szCs w:val="26"/>
              </w:rPr>
              <w:t>4</w:t>
            </w:r>
          </w:p>
        </w:tc>
        <w:tc>
          <w:tcPr>
            <w:tcW w:w="763" w:type="pct"/>
          </w:tcPr>
          <w:p w14:paraId="5CB16AF3" w14:textId="77777777" w:rsidR="006062F9" w:rsidRPr="00643B54" w:rsidRDefault="006062F9" w:rsidP="006062F9">
            <w:pPr>
              <w:jc w:val="right"/>
              <w:rPr>
                <w:sz w:val="26"/>
                <w:szCs w:val="26"/>
              </w:rPr>
            </w:pPr>
          </w:p>
        </w:tc>
        <w:tc>
          <w:tcPr>
            <w:tcW w:w="1002" w:type="pct"/>
          </w:tcPr>
          <w:p w14:paraId="1D60C43F" w14:textId="77777777" w:rsidR="006062F9" w:rsidRPr="00643B54" w:rsidRDefault="006062F9" w:rsidP="006062F9">
            <w:pPr>
              <w:rPr>
                <w:sz w:val="26"/>
                <w:szCs w:val="26"/>
              </w:rPr>
            </w:pPr>
          </w:p>
        </w:tc>
        <w:tc>
          <w:tcPr>
            <w:tcW w:w="651" w:type="pct"/>
          </w:tcPr>
          <w:p w14:paraId="245561CE" w14:textId="77777777" w:rsidR="006062F9" w:rsidRPr="00643B54" w:rsidRDefault="006062F9" w:rsidP="006062F9">
            <w:pPr>
              <w:tabs>
                <w:tab w:val="left" w:pos="589"/>
                <w:tab w:val="center" w:pos="739"/>
              </w:tabs>
              <w:jc w:val="center"/>
              <w:rPr>
                <w:sz w:val="26"/>
                <w:szCs w:val="26"/>
              </w:rPr>
            </w:pPr>
          </w:p>
        </w:tc>
        <w:tc>
          <w:tcPr>
            <w:tcW w:w="512" w:type="pct"/>
          </w:tcPr>
          <w:p w14:paraId="7A95E929" w14:textId="77777777" w:rsidR="006062F9" w:rsidRPr="00643B54" w:rsidRDefault="006062F9" w:rsidP="006062F9">
            <w:pPr>
              <w:rPr>
                <w:sz w:val="26"/>
                <w:szCs w:val="26"/>
              </w:rPr>
            </w:pPr>
          </w:p>
        </w:tc>
        <w:tc>
          <w:tcPr>
            <w:tcW w:w="501" w:type="pct"/>
          </w:tcPr>
          <w:p w14:paraId="641EB51D" w14:textId="77777777" w:rsidR="006062F9" w:rsidRPr="00643B54" w:rsidRDefault="006062F9" w:rsidP="006062F9">
            <w:pPr>
              <w:jc w:val="right"/>
              <w:rPr>
                <w:sz w:val="26"/>
                <w:szCs w:val="26"/>
              </w:rPr>
            </w:pPr>
          </w:p>
        </w:tc>
        <w:tc>
          <w:tcPr>
            <w:tcW w:w="500" w:type="pct"/>
          </w:tcPr>
          <w:p w14:paraId="0917170B" w14:textId="77777777" w:rsidR="006062F9" w:rsidRPr="00643B54" w:rsidRDefault="006062F9" w:rsidP="006062F9">
            <w:pPr>
              <w:jc w:val="center"/>
              <w:rPr>
                <w:bCs/>
                <w:sz w:val="26"/>
                <w:szCs w:val="26"/>
              </w:rPr>
            </w:pPr>
          </w:p>
        </w:tc>
        <w:tc>
          <w:tcPr>
            <w:tcW w:w="782" w:type="pct"/>
          </w:tcPr>
          <w:p w14:paraId="55DBBDFD" w14:textId="77777777" w:rsidR="006062F9" w:rsidRPr="00643B54" w:rsidRDefault="006062F9" w:rsidP="006062F9">
            <w:pPr>
              <w:rPr>
                <w:sz w:val="26"/>
                <w:szCs w:val="26"/>
              </w:rPr>
            </w:pPr>
          </w:p>
        </w:tc>
      </w:tr>
      <w:tr w:rsidR="006062F9" w:rsidRPr="00643B54" w14:paraId="6E2FBE40" w14:textId="77777777" w:rsidTr="007609B5">
        <w:tc>
          <w:tcPr>
            <w:tcW w:w="288" w:type="pct"/>
          </w:tcPr>
          <w:p w14:paraId="2BC81CFE" w14:textId="77777777" w:rsidR="006062F9" w:rsidRPr="00643B54" w:rsidRDefault="006062F9" w:rsidP="006062F9">
            <w:pPr>
              <w:jc w:val="right"/>
              <w:rPr>
                <w:sz w:val="26"/>
                <w:szCs w:val="26"/>
              </w:rPr>
            </w:pPr>
          </w:p>
        </w:tc>
        <w:tc>
          <w:tcPr>
            <w:tcW w:w="763" w:type="pct"/>
          </w:tcPr>
          <w:p w14:paraId="370D13B7" w14:textId="77777777" w:rsidR="006062F9" w:rsidRPr="00643B54" w:rsidRDefault="006062F9" w:rsidP="006062F9">
            <w:pPr>
              <w:jc w:val="right"/>
              <w:rPr>
                <w:sz w:val="26"/>
                <w:szCs w:val="26"/>
              </w:rPr>
            </w:pPr>
          </w:p>
        </w:tc>
        <w:tc>
          <w:tcPr>
            <w:tcW w:w="1002" w:type="pct"/>
          </w:tcPr>
          <w:p w14:paraId="0BBA2C59" w14:textId="77777777" w:rsidR="006062F9" w:rsidRPr="00643B54" w:rsidRDefault="006062F9" w:rsidP="006062F9">
            <w:pPr>
              <w:rPr>
                <w:sz w:val="26"/>
                <w:szCs w:val="26"/>
              </w:rPr>
            </w:pPr>
          </w:p>
        </w:tc>
        <w:tc>
          <w:tcPr>
            <w:tcW w:w="651" w:type="pct"/>
            <w:vAlign w:val="center"/>
          </w:tcPr>
          <w:p w14:paraId="00441625" w14:textId="77777777" w:rsidR="006062F9" w:rsidRPr="00643B54" w:rsidRDefault="006062F9" w:rsidP="006062F9">
            <w:pPr>
              <w:jc w:val="center"/>
              <w:rPr>
                <w:sz w:val="26"/>
                <w:szCs w:val="26"/>
              </w:rPr>
            </w:pPr>
          </w:p>
        </w:tc>
        <w:tc>
          <w:tcPr>
            <w:tcW w:w="512" w:type="pct"/>
            <w:vAlign w:val="center"/>
          </w:tcPr>
          <w:p w14:paraId="4F124BAD" w14:textId="77777777" w:rsidR="006062F9" w:rsidRPr="00643B54" w:rsidRDefault="006062F9" w:rsidP="006062F9">
            <w:pPr>
              <w:rPr>
                <w:sz w:val="26"/>
                <w:szCs w:val="26"/>
              </w:rPr>
            </w:pPr>
          </w:p>
        </w:tc>
        <w:tc>
          <w:tcPr>
            <w:tcW w:w="501" w:type="pct"/>
            <w:vAlign w:val="center"/>
          </w:tcPr>
          <w:p w14:paraId="0BEE1B92" w14:textId="77777777" w:rsidR="006062F9" w:rsidRPr="00643B54" w:rsidRDefault="006062F9" w:rsidP="006062F9">
            <w:pPr>
              <w:jc w:val="right"/>
              <w:rPr>
                <w:sz w:val="26"/>
                <w:szCs w:val="26"/>
              </w:rPr>
            </w:pPr>
          </w:p>
        </w:tc>
        <w:tc>
          <w:tcPr>
            <w:tcW w:w="500" w:type="pct"/>
            <w:vAlign w:val="center"/>
          </w:tcPr>
          <w:p w14:paraId="48A46B3B" w14:textId="77777777" w:rsidR="006062F9" w:rsidRPr="00643B54" w:rsidRDefault="006062F9" w:rsidP="006062F9">
            <w:pPr>
              <w:jc w:val="center"/>
              <w:rPr>
                <w:bCs/>
                <w:sz w:val="26"/>
                <w:szCs w:val="26"/>
              </w:rPr>
            </w:pPr>
          </w:p>
        </w:tc>
        <w:tc>
          <w:tcPr>
            <w:tcW w:w="782" w:type="pct"/>
          </w:tcPr>
          <w:p w14:paraId="66B2A34D" w14:textId="77777777" w:rsidR="006062F9" w:rsidRPr="00643B54" w:rsidRDefault="006062F9" w:rsidP="006062F9">
            <w:pPr>
              <w:rPr>
                <w:sz w:val="26"/>
                <w:szCs w:val="26"/>
              </w:rPr>
            </w:pPr>
          </w:p>
        </w:tc>
      </w:tr>
      <w:tr w:rsidR="006062F9" w:rsidRPr="00643B54" w14:paraId="5E64E607" w14:textId="77777777" w:rsidTr="007609B5">
        <w:tc>
          <w:tcPr>
            <w:tcW w:w="288" w:type="pct"/>
          </w:tcPr>
          <w:p w14:paraId="38A29210" w14:textId="77777777" w:rsidR="006062F9" w:rsidRPr="00643B54" w:rsidRDefault="006062F9" w:rsidP="006062F9">
            <w:pPr>
              <w:jc w:val="right"/>
              <w:rPr>
                <w:sz w:val="26"/>
                <w:szCs w:val="26"/>
              </w:rPr>
            </w:pPr>
          </w:p>
        </w:tc>
        <w:tc>
          <w:tcPr>
            <w:tcW w:w="763" w:type="pct"/>
          </w:tcPr>
          <w:p w14:paraId="4FCA508B" w14:textId="77777777" w:rsidR="006062F9" w:rsidRPr="00643B54" w:rsidRDefault="006062F9" w:rsidP="006062F9">
            <w:pPr>
              <w:jc w:val="right"/>
              <w:rPr>
                <w:sz w:val="26"/>
                <w:szCs w:val="26"/>
              </w:rPr>
            </w:pPr>
          </w:p>
        </w:tc>
        <w:tc>
          <w:tcPr>
            <w:tcW w:w="1002" w:type="pct"/>
          </w:tcPr>
          <w:p w14:paraId="1F80D172" w14:textId="77777777" w:rsidR="006062F9" w:rsidRPr="00643B54" w:rsidRDefault="006062F9" w:rsidP="006062F9">
            <w:pPr>
              <w:rPr>
                <w:sz w:val="26"/>
                <w:szCs w:val="26"/>
              </w:rPr>
            </w:pPr>
          </w:p>
        </w:tc>
        <w:tc>
          <w:tcPr>
            <w:tcW w:w="651" w:type="pct"/>
            <w:vAlign w:val="center"/>
          </w:tcPr>
          <w:p w14:paraId="2BEFB9F0" w14:textId="77777777" w:rsidR="006062F9" w:rsidRPr="00643B54" w:rsidRDefault="006062F9" w:rsidP="006062F9">
            <w:pPr>
              <w:jc w:val="center"/>
              <w:rPr>
                <w:sz w:val="26"/>
                <w:szCs w:val="26"/>
              </w:rPr>
            </w:pPr>
          </w:p>
        </w:tc>
        <w:tc>
          <w:tcPr>
            <w:tcW w:w="512" w:type="pct"/>
            <w:vAlign w:val="center"/>
          </w:tcPr>
          <w:p w14:paraId="26BCF685" w14:textId="77777777" w:rsidR="006062F9" w:rsidRPr="00643B54" w:rsidRDefault="006062F9" w:rsidP="006062F9">
            <w:pPr>
              <w:jc w:val="right"/>
              <w:rPr>
                <w:sz w:val="26"/>
                <w:szCs w:val="26"/>
              </w:rPr>
            </w:pPr>
          </w:p>
        </w:tc>
        <w:tc>
          <w:tcPr>
            <w:tcW w:w="501" w:type="pct"/>
            <w:vAlign w:val="center"/>
          </w:tcPr>
          <w:p w14:paraId="3A4A06FC" w14:textId="77777777" w:rsidR="006062F9" w:rsidRPr="00643B54" w:rsidRDefault="006062F9" w:rsidP="006062F9">
            <w:pPr>
              <w:jc w:val="right"/>
              <w:rPr>
                <w:sz w:val="26"/>
                <w:szCs w:val="26"/>
              </w:rPr>
            </w:pPr>
          </w:p>
        </w:tc>
        <w:tc>
          <w:tcPr>
            <w:tcW w:w="500" w:type="pct"/>
            <w:vAlign w:val="center"/>
          </w:tcPr>
          <w:p w14:paraId="44FAD401" w14:textId="77777777" w:rsidR="006062F9" w:rsidRPr="00643B54" w:rsidRDefault="006062F9" w:rsidP="006062F9">
            <w:pPr>
              <w:jc w:val="center"/>
              <w:rPr>
                <w:sz w:val="26"/>
                <w:szCs w:val="26"/>
              </w:rPr>
            </w:pPr>
          </w:p>
        </w:tc>
        <w:tc>
          <w:tcPr>
            <w:tcW w:w="782" w:type="pct"/>
          </w:tcPr>
          <w:p w14:paraId="65A3F7C3" w14:textId="77777777" w:rsidR="006062F9" w:rsidRPr="00643B54" w:rsidRDefault="006062F9" w:rsidP="006062F9">
            <w:pPr>
              <w:jc w:val="right"/>
              <w:rPr>
                <w:sz w:val="26"/>
                <w:szCs w:val="26"/>
              </w:rPr>
            </w:pPr>
          </w:p>
        </w:tc>
      </w:tr>
    </w:tbl>
    <w:p w14:paraId="7D141277" w14:textId="77777777" w:rsidR="00DD56F3" w:rsidRPr="00643B54" w:rsidRDefault="00DD56F3" w:rsidP="009D5F46">
      <w:pPr>
        <w:spacing w:before="120"/>
        <w:rPr>
          <w:sz w:val="26"/>
          <w:szCs w:val="26"/>
          <w:lang w:val="pt-BR"/>
        </w:rPr>
      </w:pPr>
    </w:p>
    <w:p w14:paraId="06154BF5" w14:textId="77777777" w:rsidR="00DD56F3" w:rsidRPr="00643B54" w:rsidRDefault="00DD56F3" w:rsidP="009D5F46">
      <w:pPr>
        <w:spacing w:before="120"/>
        <w:rPr>
          <w:sz w:val="26"/>
          <w:szCs w:val="26"/>
          <w:lang w:val="pt-BR"/>
        </w:rPr>
      </w:pPr>
    </w:p>
    <w:sectPr w:rsidR="00DD56F3" w:rsidRPr="00643B54" w:rsidSect="00F52839">
      <w:pgSz w:w="16840" w:h="11907" w:orient="landscape" w:code="9"/>
      <w:pgMar w:top="1582" w:right="1140" w:bottom="1140" w:left="1140" w:header="720" w:footer="4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C8183" w14:textId="77777777" w:rsidR="00BC5645" w:rsidRDefault="00BC5645">
      <w:r>
        <w:separator/>
      </w:r>
    </w:p>
  </w:endnote>
  <w:endnote w:type="continuationSeparator" w:id="0">
    <w:p w14:paraId="5E114ABF" w14:textId="77777777" w:rsidR="00BC5645" w:rsidRDefault="00BC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A3"/>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3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A6757" w14:textId="67053B34" w:rsidR="000B5DCA" w:rsidRPr="007E0B41" w:rsidRDefault="000B5DCA">
    <w:pPr>
      <w:pStyle w:val="Footer"/>
      <w:jc w:val="center"/>
      <w:rPr>
        <w:sz w:val="26"/>
        <w:szCs w:val="26"/>
      </w:rPr>
    </w:pPr>
    <w:r w:rsidRPr="007E0B41">
      <w:rPr>
        <w:sz w:val="26"/>
        <w:szCs w:val="26"/>
      </w:rPr>
      <w:fldChar w:fldCharType="begin"/>
    </w:r>
    <w:r w:rsidRPr="007E0B41">
      <w:rPr>
        <w:sz w:val="26"/>
        <w:szCs w:val="26"/>
      </w:rPr>
      <w:instrText xml:space="preserve"> PAGE   \* MERGEFORMAT </w:instrText>
    </w:r>
    <w:r w:rsidRPr="007E0B41">
      <w:rPr>
        <w:sz w:val="26"/>
        <w:szCs w:val="26"/>
      </w:rPr>
      <w:fldChar w:fldCharType="separate"/>
    </w:r>
    <w:r w:rsidR="00823AEB">
      <w:rPr>
        <w:noProof/>
        <w:sz w:val="26"/>
        <w:szCs w:val="26"/>
      </w:rPr>
      <w:t>25</w:t>
    </w:r>
    <w:r w:rsidRPr="007E0B41">
      <w:rPr>
        <w:sz w:val="26"/>
        <w:szCs w:val="26"/>
      </w:rPr>
      <w:fldChar w:fldCharType="end"/>
    </w:r>
  </w:p>
  <w:p w14:paraId="074B5976" w14:textId="77777777" w:rsidR="000B5DCA" w:rsidRDefault="000B5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1E0A2" w14:textId="77777777" w:rsidR="00BC5645" w:rsidRDefault="00BC5645">
      <w:r>
        <w:separator/>
      </w:r>
    </w:p>
  </w:footnote>
  <w:footnote w:type="continuationSeparator" w:id="0">
    <w:p w14:paraId="1C41F414" w14:textId="77777777" w:rsidR="00BC5645" w:rsidRDefault="00BC5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17"/>
        <w:w w:val="100"/>
        <w:position w:val="0"/>
        <w:sz w:val="21"/>
        <w:szCs w:val="21"/>
        <w:u w:val="none"/>
      </w:rPr>
    </w:lvl>
  </w:abstractNum>
  <w:abstractNum w:abstractNumId="1" w15:restartNumberingAfterBreak="0">
    <w:nsid w:val="00000003"/>
    <w:multiLevelType w:val="multilevel"/>
    <w:tmpl w:val="00000002"/>
    <w:lvl w:ilvl="0">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1"/>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1"/>
      <w:numFmt w:val="decimal"/>
      <w:lvlText w:val="%1.%2.%3."/>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3" w15:restartNumberingAfterBreak="0">
    <w:nsid w:val="00000007"/>
    <w:multiLevelType w:val="multilevel"/>
    <w:tmpl w:val="00000006"/>
    <w:lvl w:ilvl="0">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3"/>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4" w15:restartNumberingAfterBreak="0">
    <w:nsid w:val="00000009"/>
    <w:multiLevelType w:val="multilevel"/>
    <w:tmpl w:val="00000008"/>
    <w:lvl w:ilvl="0">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11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5" w15:restartNumberingAfterBreak="0">
    <w:nsid w:val="0000000B"/>
    <w:multiLevelType w:val="multilevel"/>
    <w:tmpl w:val="0000000A"/>
    <w:lvl w:ilvl="0">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4"/>
      <w:numFmt w:val="upperRoman"/>
      <w:lvlText w:val="%1."/>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6" w15:restartNumberingAfterBreak="0">
    <w:nsid w:val="0000000D"/>
    <w:multiLevelType w:val="multilevel"/>
    <w:tmpl w:val="0000000C"/>
    <w:lvl w:ilvl="0">
      <w:start w:val="1"/>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7" w15:restartNumberingAfterBreak="0">
    <w:nsid w:val="0000000F"/>
    <w:multiLevelType w:val="multilevel"/>
    <w:tmpl w:val="0000000E"/>
    <w:lvl w:ilvl="0">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2"/>
      <w:numFmt w:val="decimal"/>
      <w:lvlText w:val="3.%1."/>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9"/>
        <w:w w:val="100"/>
        <w:position w:val="0"/>
        <w:sz w:val="20"/>
        <w:szCs w:val="20"/>
        <w:u w:val="none"/>
      </w:rPr>
    </w:lvl>
  </w:abstractNum>
  <w:abstractNum w:abstractNumId="9" w15:restartNumberingAfterBreak="0">
    <w:nsid w:val="00000013"/>
    <w:multiLevelType w:val="multilevel"/>
    <w:tmpl w:val="00000012"/>
    <w:lvl w:ilvl="0">
      <w:start w:val="4"/>
      <w:numFmt w:val="decimal"/>
      <w:lvlText w:val="%1."/>
      <w:lvlJc w:val="left"/>
      <w:rPr>
        <w:rFonts w:ascii="Times New Roman" w:hAnsi="Times New Roman" w:cs="Times New Roman"/>
        <w:b/>
        <w:bCs/>
        <w:i w:val="0"/>
        <w:iCs w:val="0"/>
        <w:smallCaps w:val="0"/>
        <w:strike w:val="0"/>
        <w:color w:val="000000"/>
        <w:spacing w:val="18"/>
        <w:w w:val="100"/>
        <w:position w:val="0"/>
        <w:sz w:val="21"/>
        <w:szCs w:val="21"/>
        <w:u w:val="none"/>
      </w:rPr>
    </w:lvl>
    <w:lvl w:ilvl="1">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2">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3">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4">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5">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6">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7">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lvl w:ilvl="8">
      <w:start w:val="1"/>
      <w:numFmt w:val="decimal"/>
      <w:lvlText w:val="%1.%2."/>
      <w:lvlJc w:val="left"/>
      <w:rPr>
        <w:rFonts w:ascii="Times New Roman" w:hAnsi="Times New Roman" w:cs="Times New Roman"/>
        <w:b/>
        <w:bCs/>
        <w:i w:val="0"/>
        <w:iCs w:val="0"/>
        <w:smallCaps w:val="0"/>
        <w:strike w:val="0"/>
        <w:color w:val="000000"/>
        <w:spacing w:val="18"/>
        <w:w w:val="100"/>
        <w:position w:val="0"/>
        <w:sz w:val="21"/>
        <w:szCs w:val="21"/>
        <w:u w:val="none"/>
      </w:rPr>
    </w:lvl>
  </w:abstractNum>
  <w:abstractNum w:abstractNumId="10" w15:restartNumberingAfterBreak="0">
    <w:nsid w:val="00000015"/>
    <w:multiLevelType w:val="multilevel"/>
    <w:tmpl w:val="00000014"/>
    <w:lvl w:ilvl="0">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1">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2">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3">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4">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5">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6">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7">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8">
      <w:start w:val="100"/>
      <w:numFmt w:val="lowerRoman"/>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abstractNum>
  <w:abstractNum w:abstractNumId="11" w15:restartNumberingAfterBreak="0">
    <w:nsid w:val="00000017"/>
    <w:multiLevelType w:val="multilevel"/>
    <w:tmpl w:val="00000016"/>
    <w:lvl w:ilvl="0">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1">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2">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3">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4">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5">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6">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7">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8">
      <w:start w:val="4"/>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abstractNum>
  <w:abstractNum w:abstractNumId="13" w15:restartNumberingAfterBreak="0">
    <w:nsid w:val="0000001B"/>
    <w:multiLevelType w:val="multilevel"/>
    <w:tmpl w:val="0000001A"/>
    <w:lvl w:ilvl="0">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1">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2">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3">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4">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5">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6">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7">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8">
      <w:start w:val="5"/>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abstractNum>
  <w:abstractNum w:abstractNumId="14" w15:restartNumberingAfterBreak="0">
    <w:nsid w:val="0000001D"/>
    <w:multiLevelType w:val="multilevel"/>
    <w:tmpl w:val="0000001C"/>
    <w:lvl w:ilvl="0">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1">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2">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3">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4">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5">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6">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7">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8">
      <w:start w:val="11"/>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abstractNum>
  <w:abstractNum w:abstractNumId="15" w15:restartNumberingAfterBreak="0">
    <w:nsid w:val="0000001F"/>
    <w:multiLevelType w:val="multilevel"/>
    <w:tmpl w:val="0000001E"/>
    <w:lvl w:ilvl="0">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1">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2">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3">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4">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5">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6">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7">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lvl w:ilvl="8">
      <w:start w:val="1"/>
      <w:numFmt w:val="lowerLetter"/>
      <w:lvlText w:val="%1."/>
      <w:lvlJc w:val="left"/>
      <w:rPr>
        <w:rFonts w:ascii="Arial" w:hAnsi="Arial" w:cs="Arial"/>
        <w:b w:val="0"/>
        <w:bCs w:val="0"/>
        <w:i w:val="0"/>
        <w:iCs w:val="0"/>
        <w:smallCaps w:val="0"/>
        <w:strike w:val="0"/>
        <w:color w:val="000000"/>
        <w:spacing w:val="3"/>
        <w:w w:val="100"/>
        <w:position w:val="0"/>
        <w:sz w:val="16"/>
        <w:szCs w:val="16"/>
        <w:u w:val="none"/>
      </w:rPr>
    </w:lvl>
  </w:abstractNum>
  <w:abstractNum w:abstractNumId="16" w15:restartNumberingAfterBreak="0">
    <w:nsid w:val="00000021"/>
    <w:multiLevelType w:val="multilevel"/>
    <w:tmpl w:val="00000020"/>
    <w:lvl w:ilvl="0">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1">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2">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3">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4">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5">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6">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7">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8">
      <w:start w:val="5"/>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abstractNum>
  <w:abstractNum w:abstractNumId="17" w15:restartNumberingAfterBreak="0">
    <w:nsid w:val="00000023"/>
    <w:multiLevelType w:val="multilevel"/>
    <w:tmpl w:val="00000022"/>
    <w:lvl w:ilvl="0">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1">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2">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3">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4">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5">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6">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7">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8">
      <w:start w:val="12"/>
      <w:numFmt w:val="decimal"/>
      <w:lvlText w:val="%1."/>
      <w:lvlJc w:val="left"/>
      <w:rPr>
        <w:rFonts w:ascii="Times New Roman" w:hAnsi="Times New Roman" w:cs="Times New Roman"/>
        <w:b/>
        <w:bCs/>
        <w:i w:val="0"/>
        <w:iCs w:val="0"/>
        <w:smallCaps w:val="0"/>
        <w:strike w:val="0"/>
        <w:color w:val="000000"/>
        <w:spacing w:val="13"/>
        <w:w w:val="100"/>
        <w:position w:val="0"/>
        <w:sz w:val="17"/>
        <w:szCs w:val="17"/>
        <w:u w:val="none"/>
      </w:rPr>
    </w:lvl>
  </w:abstractNum>
  <w:abstractNum w:abstractNumId="18" w15:restartNumberingAfterBreak="0">
    <w:nsid w:val="00000025"/>
    <w:multiLevelType w:val="multilevel"/>
    <w:tmpl w:val="00000024"/>
    <w:lvl w:ilvl="0">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1">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2">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3">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4">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5">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6">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7">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lvl w:ilvl="8">
      <w:start w:val="1"/>
      <w:numFmt w:val="lowerLetter"/>
      <w:lvlText w:val="%1."/>
      <w:lvlJc w:val="left"/>
      <w:rPr>
        <w:rFonts w:ascii="Times New Roman" w:hAnsi="Times New Roman" w:cs="Times New Roman"/>
        <w:b/>
        <w:bCs/>
        <w:i w:val="0"/>
        <w:iCs w:val="0"/>
        <w:smallCaps w:val="0"/>
        <w:strike w:val="0"/>
        <w:color w:val="000000"/>
        <w:spacing w:val="13"/>
        <w:w w:val="100"/>
        <w:position w:val="0"/>
        <w:sz w:val="17"/>
        <w:szCs w:val="17"/>
        <w:u w:val="none"/>
      </w:rPr>
    </w:lvl>
  </w:abstractNum>
  <w:abstractNum w:abstractNumId="1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17"/>
        <w:szCs w:val="17"/>
        <w:u w:val="none"/>
      </w:rPr>
    </w:lvl>
  </w:abstractNum>
  <w:abstractNum w:abstractNumId="20" w15:restartNumberingAfterBreak="0">
    <w:nsid w:val="037E2223"/>
    <w:multiLevelType w:val="hybridMultilevel"/>
    <w:tmpl w:val="50AA0EC4"/>
    <w:lvl w:ilvl="0" w:tplc="9DFAE72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3A5811"/>
    <w:multiLevelType w:val="hybridMultilevel"/>
    <w:tmpl w:val="84344ADA"/>
    <w:lvl w:ilvl="0" w:tplc="4802069E">
      <w:start w:val="1"/>
      <w:numFmt w:val="decimal"/>
      <w:lvlText w:val="3.2.%1."/>
      <w:lvlJc w:val="left"/>
      <w:pPr>
        <w:tabs>
          <w:tab w:val="num" w:pos="502"/>
        </w:tabs>
        <w:ind w:left="502" w:hanging="360"/>
      </w:pPr>
      <w:rPr>
        <w:rFonts w:hint="default"/>
        <w:b/>
        <w:i w:val="0"/>
      </w:rPr>
    </w:lvl>
    <w:lvl w:ilvl="1" w:tplc="A8821FB4">
      <w:start w:val="1"/>
      <w:numFmt w:val="bullet"/>
      <w:lvlText w:val=""/>
      <w:lvlJc w:val="left"/>
      <w:pPr>
        <w:tabs>
          <w:tab w:val="num" w:pos="1440"/>
        </w:tabs>
        <w:ind w:left="1440" w:hanging="360"/>
      </w:pPr>
      <w:rPr>
        <w:rFonts w:ascii="Symbol" w:hAnsi="Symbol" w:hint="default"/>
      </w:rPr>
    </w:lvl>
    <w:lvl w:ilvl="2" w:tplc="9154D9A2">
      <w:start w:val="1"/>
      <w:numFmt w:val="lowerLetter"/>
      <w:lvlText w:val="%3."/>
      <w:lvlJc w:val="left"/>
      <w:pPr>
        <w:tabs>
          <w:tab w:val="num" w:pos="2340"/>
        </w:tabs>
        <w:ind w:left="2340" w:hanging="360"/>
      </w:pPr>
      <w:rPr>
        <w:rFonts w:hint="default"/>
      </w:rPr>
    </w:lvl>
    <w:lvl w:ilvl="3" w:tplc="42AC19D4">
      <w:start w:val="3"/>
      <w:numFmt w:val="upperLetter"/>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0A11E82"/>
    <w:multiLevelType w:val="hybridMultilevel"/>
    <w:tmpl w:val="2AC651AA"/>
    <w:lvl w:ilvl="0" w:tplc="B49095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994762B"/>
    <w:multiLevelType w:val="hybridMultilevel"/>
    <w:tmpl w:val="632860CA"/>
    <w:lvl w:ilvl="0" w:tplc="7A3252F8">
      <w:start w:val="1"/>
      <w:numFmt w:val="bullet"/>
      <w:lvlText w:val="•"/>
      <w:lvlJc w:val="left"/>
      <w:pPr>
        <w:tabs>
          <w:tab w:val="num" w:pos="720"/>
        </w:tabs>
        <w:ind w:left="720" w:hanging="360"/>
      </w:pPr>
      <w:rPr>
        <w:rFonts w:ascii="Times New Roman" w:hAnsi="Times New Roman" w:cs="Times New Roman" w:hint="default"/>
      </w:rPr>
    </w:lvl>
    <w:lvl w:ilvl="1" w:tplc="46F2196C">
      <w:start w:val="1"/>
      <w:numFmt w:val="decimal"/>
      <w:lvlText w:val="%2."/>
      <w:lvlJc w:val="left"/>
      <w:pPr>
        <w:tabs>
          <w:tab w:val="num" w:pos="1440"/>
        </w:tabs>
        <w:ind w:left="1440" w:hanging="360"/>
      </w:pPr>
    </w:lvl>
    <w:lvl w:ilvl="2" w:tplc="C4429B36">
      <w:start w:val="1"/>
      <w:numFmt w:val="decimal"/>
      <w:lvlText w:val="%3."/>
      <w:lvlJc w:val="left"/>
      <w:pPr>
        <w:tabs>
          <w:tab w:val="num" w:pos="2160"/>
        </w:tabs>
        <w:ind w:left="2160" w:hanging="360"/>
      </w:pPr>
    </w:lvl>
    <w:lvl w:ilvl="3" w:tplc="06F8B252">
      <w:start w:val="1"/>
      <w:numFmt w:val="decimal"/>
      <w:lvlText w:val="%4."/>
      <w:lvlJc w:val="left"/>
      <w:pPr>
        <w:tabs>
          <w:tab w:val="num" w:pos="2880"/>
        </w:tabs>
        <w:ind w:left="2880" w:hanging="360"/>
      </w:pPr>
    </w:lvl>
    <w:lvl w:ilvl="4" w:tplc="6E146AC6">
      <w:start w:val="1"/>
      <w:numFmt w:val="decimal"/>
      <w:lvlText w:val="%5."/>
      <w:lvlJc w:val="left"/>
      <w:pPr>
        <w:tabs>
          <w:tab w:val="num" w:pos="3600"/>
        </w:tabs>
        <w:ind w:left="3600" w:hanging="360"/>
      </w:pPr>
    </w:lvl>
    <w:lvl w:ilvl="5" w:tplc="B672BC6E">
      <w:start w:val="1"/>
      <w:numFmt w:val="decimal"/>
      <w:lvlText w:val="%6."/>
      <w:lvlJc w:val="left"/>
      <w:pPr>
        <w:tabs>
          <w:tab w:val="num" w:pos="4320"/>
        </w:tabs>
        <w:ind w:left="4320" w:hanging="360"/>
      </w:pPr>
    </w:lvl>
    <w:lvl w:ilvl="6" w:tplc="657A597A">
      <w:start w:val="1"/>
      <w:numFmt w:val="decimal"/>
      <w:lvlText w:val="%7."/>
      <w:lvlJc w:val="left"/>
      <w:pPr>
        <w:tabs>
          <w:tab w:val="num" w:pos="5040"/>
        </w:tabs>
        <w:ind w:left="5040" w:hanging="360"/>
      </w:pPr>
    </w:lvl>
    <w:lvl w:ilvl="7" w:tplc="FCFAB722">
      <w:start w:val="1"/>
      <w:numFmt w:val="decimal"/>
      <w:lvlText w:val="%8."/>
      <w:lvlJc w:val="left"/>
      <w:pPr>
        <w:tabs>
          <w:tab w:val="num" w:pos="5760"/>
        </w:tabs>
        <w:ind w:left="5760" w:hanging="360"/>
      </w:pPr>
    </w:lvl>
    <w:lvl w:ilvl="8" w:tplc="0918386C">
      <w:start w:val="1"/>
      <w:numFmt w:val="decimal"/>
      <w:lvlText w:val="%9."/>
      <w:lvlJc w:val="left"/>
      <w:pPr>
        <w:tabs>
          <w:tab w:val="num" w:pos="6480"/>
        </w:tabs>
        <w:ind w:left="6480" w:hanging="360"/>
      </w:pPr>
    </w:lvl>
  </w:abstractNum>
  <w:abstractNum w:abstractNumId="24" w15:restartNumberingAfterBreak="0">
    <w:nsid w:val="28840967"/>
    <w:multiLevelType w:val="multilevel"/>
    <w:tmpl w:val="C66CC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105A98"/>
    <w:multiLevelType w:val="multilevel"/>
    <w:tmpl w:val="CDB8BD64"/>
    <w:lvl w:ilvl="0">
      <w:start w:val="1"/>
      <w:numFmt w:val="upp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3A60306A"/>
    <w:multiLevelType w:val="hybridMultilevel"/>
    <w:tmpl w:val="9580FB6A"/>
    <w:lvl w:ilvl="0" w:tplc="2BCA406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A95ED5"/>
    <w:multiLevelType w:val="hybridMultilevel"/>
    <w:tmpl w:val="D03E5FB4"/>
    <w:lvl w:ilvl="0" w:tplc="886882DA">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3500EBD"/>
    <w:multiLevelType w:val="hybridMultilevel"/>
    <w:tmpl w:val="5B2C1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2CC93D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D6523C"/>
    <w:multiLevelType w:val="hybridMultilevel"/>
    <w:tmpl w:val="0322864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152767"/>
    <w:multiLevelType w:val="hybridMultilevel"/>
    <w:tmpl w:val="7FFEA19C"/>
    <w:lvl w:ilvl="0" w:tplc="E4AE9A0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FA3E1C"/>
    <w:multiLevelType w:val="hybridMultilevel"/>
    <w:tmpl w:val="E6025AB0"/>
    <w:lvl w:ilvl="0" w:tplc="A8821FB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C254C0"/>
    <w:multiLevelType w:val="hybridMultilevel"/>
    <w:tmpl w:val="B280625A"/>
    <w:lvl w:ilvl="0" w:tplc="250CB2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AAC32D6"/>
    <w:multiLevelType w:val="multilevel"/>
    <w:tmpl w:val="D0C0F0AA"/>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lvlText w:val="3.%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D62459"/>
    <w:multiLevelType w:val="hybridMultilevel"/>
    <w:tmpl w:val="5992B814"/>
    <w:lvl w:ilvl="0" w:tplc="A8821FB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1E07E7"/>
    <w:multiLevelType w:val="hybridMultilevel"/>
    <w:tmpl w:val="E4FAE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5"/>
  </w:num>
  <w:num w:numId="22">
    <w:abstractNumId w:val="30"/>
  </w:num>
  <w:num w:numId="23">
    <w:abstractNumId w:val="27"/>
  </w:num>
  <w:num w:numId="24">
    <w:abstractNumId w:val="24"/>
  </w:num>
  <w:num w:numId="25">
    <w:abstractNumId w:val="20"/>
  </w:num>
  <w:num w:numId="26">
    <w:abstractNumId w:val="28"/>
  </w:num>
  <w:num w:numId="27">
    <w:abstractNumId w:val="29"/>
  </w:num>
  <w:num w:numId="28">
    <w:abstractNumId w:val="32"/>
  </w:num>
  <w:num w:numId="29">
    <w:abstractNumId w:val="22"/>
  </w:num>
  <w:num w:numId="30">
    <w:abstractNumId w:val="26"/>
  </w:num>
  <w:num w:numId="31">
    <w:abstractNumId w:val="21"/>
  </w:num>
  <w:num w:numId="32">
    <w:abstractNumId w:val="31"/>
  </w:num>
  <w:num w:numId="33">
    <w:abstractNumId w:val="34"/>
  </w:num>
  <w:num w:numId="34">
    <w:abstractNumId w:val="33"/>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zNjI3MDSzMLA0MzNQ0lEKTi0uzszPAykwqgUAIm/UkSwAAAA="/>
  </w:docVars>
  <w:rsids>
    <w:rsidRoot w:val="0031309C"/>
    <w:rsid w:val="0000266E"/>
    <w:rsid w:val="00004B95"/>
    <w:rsid w:val="00005514"/>
    <w:rsid w:val="00006317"/>
    <w:rsid w:val="00006AAE"/>
    <w:rsid w:val="000101A4"/>
    <w:rsid w:val="00010D79"/>
    <w:rsid w:val="00013215"/>
    <w:rsid w:val="000132D8"/>
    <w:rsid w:val="000169EE"/>
    <w:rsid w:val="00020165"/>
    <w:rsid w:val="000214B3"/>
    <w:rsid w:val="00021EF5"/>
    <w:rsid w:val="00021F74"/>
    <w:rsid w:val="0002247E"/>
    <w:rsid w:val="00022944"/>
    <w:rsid w:val="000271B4"/>
    <w:rsid w:val="000305B3"/>
    <w:rsid w:val="00033288"/>
    <w:rsid w:val="00033AD7"/>
    <w:rsid w:val="0003589D"/>
    <w:rsid w:val="00036279"/>
    <w:rsid w:val="00036D62"/>
    <w:rsid w:val="0003747E"/>
    <w:rsid w:val="00042B1A"/>
    <w:rsid w:val="00042B24"/>
    <w:rsid w:val="00043083"/>
    <w:rsid w:val="00043515"/>
    <w:rsid w:val="00045D6C"/>
    <w:rsid w:val="00050F19"/>
    <w:rsid w:val="000523B1"/>
    <w:rsid w:val="0005297B"/>
    <w:rsid w:val="00054BF4"/>
    <w:rsid w:val="00055874"/>
    <w:rsid w:val="000562CF"/>
    <w:rsid w:val="00056F34"/>
    <w:rsid w:val="000576DA"/>
    <w:rsid w:val="00061623"/>
    <w:rsid w:val="00061A0A"/>
    <w:rsid w:val="0006352C"/>
    <w:rsid w:val="000641B6"/>
    <w:rsid w:val="000646A9"/>
    <w:rsid w:val="000673EA"/>
    <w:rsid w:val="000708C2"/>
    <w:rsid w:val="0007376F"/>
    <w:rsid w:val="0007655C"/>
    <w:rsid w:val="00077BCC"/>
    <w:rsid w:val="00077BEE"/>
    <w:rsid w:val="000815AC"/>
    <w:rsid w:val="000817D8"/>
    <w:rsid w:val="00081BD9"/>
    <w:rsid w:val="00082BB2"/>
    <w:rsid w:val="00085647"/>
    <w:rsid w:val="00087433"/>
    <w:rsid w:val="0009245D"/>
    <w:rsid w:val="000952DC"/>
    <w:rsid w:val="000A22A0"/>
    <w:rsid w:val="000A654D"/>
    <w:rsid w:val="000B0727"/>
    <w:rsid w:val="000B5DCA"/>
    <w:rsid w:val="000B7741"/>
    <w:rsid w:val="000B7781"/>
    <w:rsid w:val="000C3861"/>
    <w:rsid w:val="000C5576"/>
    <w:rsid w:val="000D16EE"/>
    <w:rsid w:val="000D2C8C"/>
    <w:rsid w:val="000D2E8A"/>
    <w:rsid w:val="000D2FE9"/>
    <w:rsid w:val="000D445E"/>
    <w:rsid w:val="000D5A9F"/>
    <w:rsid w:val="000D5D07"/>
    <w:rsid w:val="000D74F7"/>
    <w:rsid w:val="000E1A4E"/>
    <w:rsid w:val="000E260E"/>
    <w:rsid w:val="000E2B43"/>
    <w:rsid w:val="000E31A6"/>
    <w:rsid w:val="000E37D7"/>
    <w:rsid w:val="000E7ECD"/>
    <w:rsid w:val="000F180F"/>
    <w:rsid w:val="000F19E8"/>
    <w:rsid w:val="000F4AC7"/>
    <w:rsid w:val="000F69FE"/>
    <w:rsid w:val="0010062A"/>
    <w:rsid w:val="0010194A"/>
    <w:rsid w:val="00101C68"/>
    <w:rsid w:val="001061C4"/>
    <w:rsid w:val="00106246"/>
    <w:rsid w:val="00106DC7"/>
    <w:rsid w:val="00111429"/>
    <w:rsid w:val="00111D0F"/>
    <w:rsid w:val="00116018"/>
    <w:rsid w:val="001162EF"/>
    <w:rsid w:val="00116766"/>
    <w:rsid w:val="00116B16"/>
    <w:rsid w:val="00121D4A"/>
    <w:rsid w:val="00122091"/>
    <w:rsid w:val="001225F7"/>
    <w:rsid w:val="001231D8"/>
    <w:rsid w:val="001257C4"/>
    <w:rsid w:val="00125E6F"/>
    <w:rsid w:val="00132525"/>
    <w:rsid w:val="00143864"/>
    <w:rsid w:val="00146652"/>
    <w:rsid w:val="00150EA5"/>
    <w:rsid w:val="001541B6"/>
    <w:rsid w:val="00154D2D"/>
    <w:rsid w:val="00155396"/>
    <w:rsid w:val="00157C13"/>
    <w:rsid w:val="00157D54"/>
    <w:rsid w:val="00157F51"/>
    <w:rsid w:val="00157FF7"/>
    <w:rsid w:val="00161B4D"/>
    <w:rsid w:val="001630F6"/>
    <w:rsid w:val="00164BB6"/>
    <w:rsid w:val="00164E2A"/>
    <w:rsid w:val="00165764"/>
    <w:rsid w:val="0017125B"/>
    <w:rsid w:val="0017315A"/>
    <w:rsid w:val="00173EB0"/>
    <w:rsid w:val="00174AB2"/>
    <w:rsid w:val="00174DA0"/>
    <w:rsid w:val="0017644A"/>
    <w:rsid w:val="00180027"/>
    <w:rsid w:val="00180159"/>
    <w:rsid w:val="00181062"/>
    <w:rsid w:val="00183924"/>
    <w:rsid w:val="00185019"/>
    <w:rsid w:val="00186B95"/>
    <w:rsid w:val="0018773D"/>
    <w:rsid w:val="00190E53"/>
    <w:rsid w:val="00192AAF"/>
    <w:rsid w:val="001939C1"/>
    <w:rsid w:val="00195F7D"/>
    <w:rsid w:val="00196563"/>
    <w:rsid w:val="001967CC"/>
    <w:rsid w:val="001A01B0"/>
    <w:rsid w:val="001A40A8"/>
    <w:rsid w:val="001A5A1D"/>
    <w:rsid w:val="001A6F55"/>
    <w:rsid w:val="001A72D5"/>
    <w:rsid w:val="001B3A7F"/>
    <w:rsid w:val="001B47CB"/>
    <w:rsid w:val="001B5658"/>
    <w:rsid w:val="001B6BA2"/>
    <w:rsid w:val="001B7176"/>
    <w:rsid w:val="001C20A1"/>
    <w:rsid w:val="001C5873"/>
    <w:rsid w:val="001D065C"/>
    <w:rsid w:val="001D2DF1"/>
    <w:rsid w:val="001D5DE5"/>
    <w:rsid w:val="001E611A"/>
    <w:rsid w:val="001E6BDE"/>
    <w:rsid w:val="001F598A"/>
    <w:rsid w:val="001F60B9"/>
    <w:rsid w:val="002062A3"/>
    <w:rsid w:val="00206F2C"/>
    <w:rsid w:val="002072AE"/>
    <w:rsid w:val="00207486"/>
    <w:rsid w:val="00211B4E"/>
    <w:rsid w:val="0021507F"/>
    <w:rsid w:val="00215FBD"/>
    <w:rsid w:val="0022122C"/>
    <w:rsid w:val="00223615"/>
    <w:rsid w:val="002236C6"/>
    <w:rsid w:val="00223BC9"/>
    <w:rsid w:val="00225CBE"/>
    <w:rsid w:val="00226CD9"/>
    <w:rsid w:val="002309D2"/>
    <w:rsid w:val="00230E35"/>
    <w:rsid w:val="002313DC"/>
    <w:rsid w:val="00232D6B"/>
    <w:rsid w:val="00232E6F"/>
    <w:rsid w:val="00234661"/>
    <w:rsid w:val="00234ED7"/>
    <w:rsid w:val="00236D36"/>
    <w:rsid w:val="0024125E"/>
    <w:rsid w:val="00243A47"/>
    <w:rsid w:val="00243E03"/>
    <w:rsid w:val="00245BD2"/>
    <w:rsid w:val="00252412"/>
    <w:rsid w:val="00253205"/>
    <w:rsid w:val="00253639"/>
    <w:rsid w:val="00254914"/>
    <w:rsid w:val="00255FD2"/>
    <w:rsid w:val="0025608C"/>
    <w:rsid w:val="0026150A"/>
    <w:rsid w:val="002628D3"/>
    <w:rsid w:val="00265F78"/>
    <w:rsid w:val="00267240"/>
    <w:rsid w:val="00273043"/>
    <w:rsid w:val="00273495"/>
    <w:rsid w:val="00274035"/>
    <w:rsid w:val="00277677"/>
    <w:rsid w:val="002807F4"/>
    <w:rsid w:val="0028125E"/>
    <w:rsid w:val="002848E7"/>
    <w:rsid w:val="002859B8"/>
    <w:rsid w:val="0028602A"/>
    <w:rsid w:val="00291234"/>
    <w:rsid w:val="002923D9"/>
    <w:rsid w:val="00293696"/>
    <w:rsid w:val="002948D1"/>
    <w:rsid w:val="00295452"/>
    <w:rsid w:val="002A0811"/>
    <w:rsid w:val="002A1161"/>
    <w:rsid w:val="002A1AB4"/>
    <w:rsid w:val="002A2CCC"/>
    <w:rsid w:val="002A427E"/>
    <w:rsid w:val="002A7621"/>
    <w:rsid w:val="002B0979"/>
    <w:rsid w:val="002B3441"/>
    <w:rsid w:val="002B7977"/>
    <w:rsid w:val="002B7DDA"/>
    <w:rsid w:val="002C100A"/>
    <w:rsid w:val="002C1A08"/>
    <w:rsid w:val="002C26EB"/>
    <w:rsid w:val="002C279D"/>
    <w:rsid w:val="002D39A6"/>
    <w:rsid w:val="002E1417"/>
    <w:rsid w:val="002E1C9F"/>
    <w:rsid w:val="002E42FA"/>
    <w:rsid w:val="002F1557"/>
    <w:rsid w:val="002F3010"/>
    <w:rsid w:val="002F4C0F"/>
    <w:rsid w:val="002F6DCC"/>
    <w:rsid w:val="002F7E55"/>
    <w:rsid w:val="00300DE8"/>
    <w:rsid w:val="00301550"/>
    <w:rsid w:val="0030253C"/>
    <w:rsid w:val="00302712"/>
    <w:rsid w:val="003027ED"/>
    <w:rsid w:val="00302C7D"/>
    <w:rsid w:val="003079DB"/>
    <w:rsid w:val="00311CBA"/>
    <w:rsid w:val="00311CCA"/>
    <w:rsid w:val="0031309C"/>
    <w:rsid w:val="003224BB"/>
    <w:rsid w:val="00322A60"/>
    <w:rsid w:val="0032467A"/>
    <w:rsid w:val="00324BCF"/>
    <w:rsid w:val="0032504F"/>
    <w:rsid w:val="003253E8"/>
    <w:rsid w:val="00330581"/>
    <w:rsid w:val="00330900"/>
    <w:rsid w:val="00341CCF"/>
    <w:rsid w:val="00342AB3"/>
    <w:rsid w:val="00342DC8"/>
    <w:rsid w:val="00344983"/>
    <w:rsid w:val="00345223"/>
    <w:rsid w:val="003463C7"/>
    <w:rsid w:val="00347609"/>
    <w:rsid w:val="00352A1E"/>
    <w:rsid w:val="00353D55"/>
    <w:rsid w:val="00354E92"/>
    <w:rsid w:val="0035638A"/>
    <w:rsid w:val="00360423"/>
    <w:rsid w:val="00360C69"/>
    <w:rsid w:val="003635C1"/>
    <w:rsid w:val="003639AE"/>
    <w:rsid w:val="00363DB2"/>
    <w:rsid w:val="00363EE7"/>
    <w:rsid w:val="003646F1"/>
    <w:rsid w:val="003657A1"/>
    <w:rsid w:val="00370B21"/>
    <w:rsid w:val="00370F26"/>
    <w:rsid w:val="00375A1C"/>
    <w:rsid w:val="00376511"/>
    <w:rsid w:val="00377F9D"/>
    <w:rsid w:val="003822B4"/>
    <w:rsid w:val="00386B87"/>
    <w:rsid w:val="0038774E"/>
    <w:rsid w:val="00387985"/>
    <w:rsid w:val="00391330"/>
    <w:rsid w:val="0039176C"/>
    <w:rsid w:val="003929CD"/>
    <w:rsid w:val="00395D7A"/>
    <w:rsid w:val="003A0EB1"/>
    <w:rsid w:val="003A111F"/>
    <w:rsid w:val="003A2760"/>
    <w:rsid w:val="003A30BF"/>
    <w:rsid w:val="003A41A4"/>
    <w:rsid w:val="003A48DC"/>
    <w:rsid w:val="003A67F7"/>
    <w:rsid w:val="003A6991"/>
    <w:rsid w:val="003B04F1"/>
    <w:rsid w:val="003B05F4"/>
    <w:rsid w:val="003B145F"/>
    <w:rsid w:val="003B4855"/>
    <w:rsid w:val="003B48D4"/>
    <w:rsid w:val="003B75DA"/>
    <w:rsid w:val="003B7668"/>
    <w:rsid w:val="003B7784"/>
    <w:rsid w:val="003B7812"/>
    <w:rsid w:val="003B79BD"/>
    <w:rsid w:val="003B7BA8"/>
    <w:rsid w:val="003D0BBF"/>
    <w:rsid w:val="003D1BA0"/>
    <w:rsid w:val="003D263B"/>
    <w:rsid w:val="003D2CD2"/>
    <w:rsid w:val="003D5B01"/>
    <w:rsid w:val="003D7D5C"/>
    <w:rsid w:val="003E16EE"/>
    <w:rsid w:val="003E1FF7"/>
    <w:rsid w:val="003E4B6D"/>
    <w:rsid w:val="003E5C6C"/>
    <w:rsid w:val="003F0558"/>
    <w:rsid w:val="003F18A8"/>
    <w:rsid w:val="003F3DDE"/>
    <w:rsid w:val="003F7B23"/>
    <w:rsid w:val="00401935"/>
    <w:rsid w:val="0040568E"/>
    <w:rsid w:val="00410112"/>
    <w:rsid w:val="004109B5"/>
    <w:rsid w:val="00412641"/>
    <w:rsid w:val="004213B2"/>
    <w:rsid w:val="00422815"/>
    <w:rsid w:val="0043451E"/>
    <w:rsid w:val="00435C20"/>
    <w:rsid w:val="0043708E"/>
    <w:rsid w:val="00437D3E"/>
    <w:rsid w:val="00441E81"/>
    <w:rsid w:val="00441F45"/>
    <w:rsid w:val="00443CBF"/>
    <w:rsid w:val="00443D9B"/>
    <w:rsid w:val="0044416E"/>
    <w:rsid w:val="004443E6"/>
    <w:rsid w:val="0044551E"/>
    <w:rsid w:val="00445CC2"/>
    <w:rsid w:val="0045245F"/>
    <w:rsid w:val="00453359"/>
    <w:rsid w:val="00454FDF"/>
    <w:rsid w:val="0046124D"/>
    <w:rsid w:val="00461B13"/>
    <w:rsid w:val="00462114"/>
    <w:rsid w:val="004624BA"/>
    <w:rsid w:val="0046294D"/>
    <w:rsid w:val="00462F71"/>
    <w:rsid w:val="00464261"/>
    <w:rsid w:val="004676F6"/>
    <w:rsid w:val="00470F9D"/>
    <w:rsid w:val="00471399"/>
    <w:rsid w:val="00471D4F"/>
    <w:rsid w:val="00472398"/>
    <w:rsid w:val="00480590"/>
    <w:rsid w:val="004866DC"/>
    <w:rsid w:val="00486989"/>
    <w:rsid w:val="0049046B"/>
    <w:rsid w:val="00492AFD"/>
    <w:rsid w:val="00496BC2"/>
    <w:rsid w:val="00496C06"/>
    <w:rsid w:val="00497379"/>
    <w:rsid w:val="004973DF"/>
    <w:rsid w:val="004A2215"/>
    <w:rsid w:val="004B15F3"/>
    <w:rsid w:val="004B1A57"/>
    <w:rsid w:val="004B50FB"/>
    <w:rsid w:val="004B61B6"/>
    <w:rsid w:val="004B7856"/>
    <w:rsid w:val="004C2EA7"/>
    <w:rsid w:val="004C3E05"/>
    <w:rsid w:val="004C569F"/>
    <w:rsid w:val="004C5D9F"/>
    <w:rsid w:val="004D0DF2"/>
    <w:rsid w:val="004D2725"/>
    <w:rsid w:val="004D28B9"/>
    <w:rsid w:val="004D425E"/>
    <w:rsid w:val="004D5F69"/>
    <w:rsid w:val="004D61CD"/>
    <w:rsid w:val="004D7EB3"/>
    <w:rsid w:val="004E17EF"/>
    <w:rsid w:val="004E2615"/>
    <w:rsid w:val="004E5F2A"/>
    <w:rsid w:val="004E62F0"/>
    <w:rsid w:val="004E6543"/>
    <w:rsid w:val="004F0CDE"/>
    <w:rsid w:val="004F1DFF"/>
    <w:rsid w:val="004F2BFF"/>
    <w:rsid w:val="004F4132"/>
    <w:rsid w:val="004F448C"/>
    <w:rsid w:val="004F49DA"/>
    <w:rsid w:val="0050103C"/>
    <w:rsid w:val="00507878"/>
    <w:rsid w:val="00510E5B"/>
    <w:rsid w:val="00511BA2"/>
    <w:rsid w:val="0051246A"/>
    <w:rsid w:val="005141B9"/>
    <w:rsid w:val="005161A2"/>
    <w:rsid w:val="00517E3F"/>
    <w:rsid w:val="00525535"/>
    <w:rsid w:val="00530257"/>
    <w:rsid w:val="00530833"/>
    <w:rsid w:val="00531101"/>
    <w:rsid w:val="00531717"/>
    <w:rsid w:val="005325B1"/>
    <w:rsid w:val="00532688"/>
    <w:rsid w:val="0053382B"/>
    <w:rsid w:val="005350EC"/>
    <w:rsid w:val="0053787A"/>
    <w:rsid w:val="0053795D"/>
    <w:rsid w:val="005415B0"/>
    <w:rsid w:val="00541FBF"/>
    <w:rsid w:val="00543E86"/>
    <w:rsid w:val="00544405"/>
    <w:rsid w:val="00546382"/>
    <w:rsid w:val="00547DEA"/>
    <w:rsid w:val="00551094"/>
    <w:rsid w:val="00551104"/>
    <w:rsid w:val="005546C0"/>
    <w:rsid w:val="00555687"/>
    <w:rsid w:val="0055794A"/>
    <w:rsid w:val="00561A1E"/>
    <w:rsid w:val="00564E14"/>
    <w:rsid w:val="00565DAC"/>
    <w:rsid w:val="00565EE1"/>
    <w:rsid w:val="00566A10"/>
    <w:rsid w:val="0056738C"/>
    <w:rsid w:val="00567583"/>
    <w:rsid w:val="00571491"/>
    <w:rsid w:val="005727D9"/>
    <w:rsid w:val="00572824"/>
    <w:rsid w:val="005754F0"/>
    <w:rsid w:val="00577C95"/>
    <w:rsid w:val="00580F1C"/>
    <w:rsid w:val="005829B6"/>
    <w:rsid w:val="005839B8"/>
    <w:rsid w:val="005859C3"/>
    <w:rsid w:val="00591E01"/>
    <w:rsid w:val="00592C46"/>
    <w:rsid w:val="00596802"/>
    <w:rsid w:val="005969B5"/>
    <w:rsid w:val="00596B76"/>
    <w:rsid w:val="005A2763"/>
    <w:rsid w:val="005A42A4"/>
    <w:rsid w:val="005A6FFE"/>
    <w:rsid w:val="005A797F"/>
    <w:rsid w:val="005A7C7F"/>
    <w:rsid w:val="005B17F5"/>
    <w:rsid w:val="005B2EFC"/>
    <w:rsid w:val="005B7062"/>
    <w:rsid w:val="005C1690"/>
    <w:rsid w:val="005C205D"/>
    <w:rsid w:val="005C2247"/>
    <w:rsid w:val="005C3B56"/>
    <w:rsid w:val="005C44DA"/>
    <w:rsid w:val="005C6ECB"/>
    <w:rsid w:val="005C795D"/>
    <w:rsid w:val="005C7D0B"/>
    <w:rsid w:val="005D0462"/>
    <w:rsid w:val="005D41D4"/>
    <w:rsid w:val="005D5E1B"/>
    <w:rsid w:val="005D7DA6"/>
    <w:rsid w:val="005E1CF2"/>
    <w:rsid w:val="005E2577"/>
    <w:rsid w:val="005E3E48"/>
    <w:rsid w:val="005E564C"/>
    <w:rsid w:val="005E5EA0"/>
    <w:rsid w:val="005E6451"/>
    <w:rsid w:val="005F055E"/>
    <w:rsid w:val="005F09D2"/>
    <w:rsid w:val="005F0FEF"/>
    <w:rsid w:val="005F43BB"/>
    <w:rsid w:val="005F6581"/>
    <w:rsid w:val="00600477"/>
    <w:rsid w:val="0060134B"/>
    <w:rsid w:val="00603119"/>
    <w:rsid w:val="006062F9"/>
    <w:rsid w:val="00606502"/>
    <w:rsid w:val="006071C2"/>
    <w:rsid w:val="00607AC6"/>
    <w:rsid w:val="00607CA5"/>
    <w:rsid w:val="0061310D"/>
    <w:rsid w:val="00613905"/>
    <w:rsid w:val="006140DE"/>
    <w:rsid w:val="00614E76"/>
    <w:rsid w:val="0061554E"/>
    <w:rsid w:val="00621FBF"/>
    <w:rsid w:val="0062268B"/>
    <w:rsid w:val="00624D6D"/>
    <w:rsid w:val="00625949"/>
    <w:rsid w:val="00625E8E"/>
    <w:rsid w:val="006273C0"/>
    <w:rsid w:val="00631356"/>
    <w:rsid w:val="00632394"/>
    <w:rsid w:val="00632843"/>
    <w:rsid w:val="00632963"/>
    <w:rsid w:val="00641E8B"/>
    <w:rsid w:val="00643660"/>
    <w:rsid w:val="00643796"/>
    <w:rsid w:val="00643A0F"/>
    <w:rsid w:val="00643B54"/>
    <w:rsid w:val="00644877"/>
    <w:rsid w:val="00645424"/>
    <w:rsid w:val="0065093D"/>
    <w:rsid w:val="00651D75"/>
    <w:rsid w:val="00652E92"/>
    <w:rsid w:val="006550E4"/>
    <w:rsid w:val="00656596"/>
    <w:rsid w:val="00661952"/>
    <w:rsid w:val="006664FA"/>
    <w:rsid w:val="00667634"/>
    <w:rsid w:val="006709CE"/>
    <w:rsid w:val="00670F07"/>
    <w:rsid w:val="00671159"/>
    <w:rsid w:val="0067182A"/>
    <w:rsid w:val="006733EF"/>
    <w:rsid w:val="00673CFB"/>
    <w:rsid w:val="0067780F"/>
    <w:rsid w:val="006824D7"/>
    <w:rsid w:val="00682CCB"/>
    <w:rsid w:val="006839B4"/>
    <w:rsid w:val="00683C8E"/>
    <w:rsid w:val="006873C9"/>
    <w:rsid w:val="00690E27"/>
    <w:rsid w:val="006915B3"/>
    <w:rsid w:val="00692894"/>
    <w:rsid w:val="006942CA"/>
    <w:rsid w:val="00694709"/>
    <w:rsid w:val="00694870"/>
    <w:rsid w:val="00696A51"/>
    <w:rsid w:val="00697D32"/>
    <w:rsid w:val="006A2DC1"/>
    <w:rsid w:val="006A46A1"/>
    <w:rsid w:val="006A4B2A"/>
    <w:rsid w:val="006A4BBF"/>
    <w:rsid w:val="006A66D0"/>
    <w:rsid w:val="006A7024"/>
    <w:rsid w:val="006B059B"/>
    <w:rsid w:val="006B25E2"/>
    <w:rsid w:val="006B2725"/>
    <w:rsid w:val="006B5946"/>
    <w:rsid w:val="006B5AAB"/>
    <w:rsid w:val="006B5B47"/>
    <w:rsid w:val="006B660B"/>
    <w:rsid w:val="006C0321"/>
    <w:rsid w:val="006C0E22"/>
    <w:rsid w:val="006C1B61"/>
    <w:rsid w:val="006C2DC5"/>
    <w:rsid w:val="006C530C"/>
    <w:rsid w:val="006C6DBA"/>
    <w:rsid w:val="006D1397"/>
    <w:rsid w:val="006D537F"/>
    <w:rsid w:val="006D629F"/>
    <w:rsid w:val="006D7DB1"/>
    <w:rsid w:val="006E11A9"/>
    <w:rsid w:val="006E169D"/>
    <w:rsid w:val="006E1C73"/>
    <w:rsid w:val="006E1F49"/>
    <w:rsid w:val="006E6355"/>
    <w:rsid w:val="006F0B7C"/>
    <w:rsid w:val="006F0FD4"/>
    <w:rsid w:val="006F3734"/>
    <w:rsid w:val="006F3BFC"/>
    <w:rsid w:val="006F441D"/>
    <w:rsid w:val="006F59E6"/>
    <w:rsid w:val="00700088"/>
    <w:rsid w:val="00701746"/>
    <w:rsid w:val="0070305A"/>
    <w:rsid w:val="00703139"/>
    <w:rsid w:val="00703972"/>
    <w:rsid w:val="00703FBB"/>
    <w:rsid w:val="0070404C"/>
    <w:rsid w:val="007109E3"/>
    <w:rsid w:val="00711D06"/>
    <w:rsid w:val="00721683"/>
    <w:rsid w:val="007228F1"/>
    <w:rsid w:val="0072326F"/>
    <w:rsid w:val="00723B62"/>
    <w:rsid w:val="00724B76"/>
    <w:rsid w:val="00724E91"/>
    <w:rsid w:val="007255AF"/>
    <w:rsid w:val="00727E20"/>
    <w:rsid w:val="00735D89"/>
    <w:rsid w:val="007377B0"/>
    <w:rsid w:val="00737F77"/>
    <w:rsid w:val="0074292B"/>
    <w:rsid w:val="00744336"/>
    <w:rsid w:val="0074467A"/>
    <w:rsid w:val="0074476D"/>
    <w:rsid w:val="007465F5"/>
    <w:rsid w:val="00747BEF"/>
    <w:rsid w:val="0075065A"/>
    <w:rsid w:val="007510FA"/>
    <w:rsid w:val="00752DF2"/>
    <w:rsid w:val="00754BEF"/>
    <w:rsid w:val="00754CB8"/>
    <w:rsid w:val="0075702F"/>
    <w:rsid w:val="00757048"/>
    <w:rsid w:val="007609B5"/>
    <w:rsid w:val="00760CAB"/>
    <w:rsid w:val="00764FBE"/>
    <w:rsid w:val="00766EEE"/>
    <w:rsid w:val="00774590"/>
    <w:rsid w:val="00776491"/>
    <w:rsid w:val="007814BF"/>
    <w:rsid w:val="00782A31"/>
    <w:rsid w:val="00782B7E"/>
    <w:rsid w:val="00782DEB"/>
    <w:rsid w:val="00786891"/>
    <w:rsid w:val="007907C6"/>
    <w:rsid w:val="007919AC"/>
    <w:rsid w:val="007925D4"/>
    <w:rsid w:val="007952D2"/>
    <w:rsid w:val="007A3A49"/>
    <w:rsid w:val="007A46F6"/>
    <w:rsid w:val="007A509A"/>
    <w:rsid w:val="007A5623"/>
    <w:rsid w:val="007B0D65"/>
    <w:rsid w:val="007B1401"/>
    <w:rsid w:val="007B1DCC"/>
    <w:rsid w:val="007B3ADB"/>
    <w:rsid w:val="007B5CB2"/>
    <w:rsid w:val="007B5F13"/>
    <w:rsid w:val="007C0152"/>
    <w:rsid w:val="007C0243"/>
    <w:rsid w:val="007C071D"/>
    <w:rsid w:val="007C172C"/>
    <w:rsid w:val="007C433E"/>
    <w:rsid w:val="007D1231"/>
    <w:rsid w:val="007D2354"/>
    <w:rsid w:val="007D2614"/>
    <w:rsid w:val="007D2760"/>
    <w:rsid w:val="007D5C29"/>
    <w:rsid w:val="007E0233"/>
    <w:rsid w:val="007E0B41"/>
    <w:rsid w:val="007E3145"/>
    <w:rsid w:val="007E6CB5"/>
    <w:rsid w:val="007E7FD9"/>
    <w:rsid w:val="007F08F5"/>
    <w:rsid w:val="007F16F3"/>
    <w:rsid w:val="007F516C"/>
    <w:rsid w:val="007F69A4"/>
    <w:rsid w:val="00800CD8"/>
    <w:rsid w:val="008034D9"/>
    <w:rsid w:val="00804BCA"/>
    <w:rsid w:val="00806431"/>
    <w:rsid w:val="00807FBA"/>
    <w:rsid w:val="00810BFB"/>
    <w:rsid w:val="008123B0"/>
    <w:rsid w:val="00813958"/>
    <w:rsid w:val="00815725"/>
    <w:rsid w:val="008161ED"/>
    <w:rsid w:val="00817F79"/>
    <w:rsid w:val="0082149D"/>
    <w:rsid w:val="00823AEB"/>
    <w:rsid w:val="008255D0"/>
    <w:rsid w:val="0082786D"/>
    <w:rsid w:val="008300F2"/>
    <w:rsid w:val="00830D12"/>
    <w:rsid w:val="00832483"/>
    <w:rsid w:val="00834E3A"/>
    <w:rsid w:val="00836A5B"/>
    <w:rsid w:val="00837DC8"/>
    <w:rsid w:val="00843C4C"/>
    <w:rsid w:val="00845BE2"/>
    <w:rsid w:val="008469F5"/>
    <w:rsid w:val="008503E5"/>
    <w:rsid w:val="00854158"/>
    <w:rsid w:val="008551EA"/>
    <w:rsid w:val="00855BC3"/>
    <w:rsid w:val="008633C2"/>
    <w:rsid w:val="00864E80"/>
    <w:rsid w:val="00865E33"/>
    <w:rsid w:val="008662CE"/>
    <w:rsid w:val="008675FD"/>
    <w:rsid w:val="00867761"/>
    <w:rsid w:val="0087027C"/>
    <w:rsid w:val="0087368F"/>
    <w:rsid w:val="00874476"/>
    <w:rsid w:val="00874A68"/>
    <w:rsid w:val="00875DF2"/>
    <w:rsid w:val="00877805"/>
    <w:rsid w:val="00880651"/>
    <w:rsid w:val="0088247C"/>
    <w:rsid w:val="00882BF5"/>
    <w:rsid w:val="00884169"/>
    <w:rsid w:val="008844C9"/>
    <w:rsid w:val="0088709F"/>
    <w:rsid w:val="008874B4"/>
    <w:rsid w:val="00890434"/>
    <w:rsid w:val="00890F08"/>
    <w:rsid w:val="00893970"/>
    <w:rsid w:val="00893BF6"/>
    <w:rsid w:val="00895906"/>
    <w:rsid w:val="00895DC3"/>
    <w:rsid w:val="008969F8"/>
    <w:rsid w:val="008A336F"/>
    <w:rsid w:val="008A3F66"/>
    <w:rsid w:val="008A4300"/>
    <w:rsid w:val="008A50F1"/>
    <w:rsid w:val="008A72E8"/>
    <w:rsid w:val="008A7455"/>
    <w:rsid w:val="008B004E"/>
    <w:rsid w:val="008B287D"/>
    <w:rsid w:val="008B30F2"/>
    <w:rsid w:val="008B34E1"/>
    <w:rsid w:val="008B5CA8"/>
    <w:rsid w:val="008C2740"/>
    <w:rsid w:val="008C34C9"/>
    <w:rsid w:val="008C707E"/>
    <w:rsid w:val="008D0F45"/>
    <w:rsid w:val="008D2A0D"/>
    <w:rsid w:val="008D2FD8"/>
    <w:rsid w:val="008D3D72"/>
    <w:rsid w:val="008D4ABB"/>
    <w:rsid w:val="008D5752"/>
    <w:rsid w:val="008E14DC"/>
    <w:rsid w:val="008E458F"/>
    <w:rsid w:val="008F11AC"/>
    <w:rsid w:val="008F2D1A"/>
    <w:rsid w:val="008F5C06"/>
    <w:rsid w:val="008F5E1E"/>
    <w:rsid w:val="00901EC5"/>
    <w:rsid w:val="00901F28"/>
    <w:rsid w:val="009030D9"/>
    <w:rsid w:val="00904086"/>
    <w:rsid w:val="00904A40"/>
    <w:rsid w:val="0090634C"/>
    <w:rsid w:val="0091028B"/>
    <w:rsid w:val="00910818"/>
    <w:rsid w:val="009108B5"/>
    <w:rsid w:val="00912F6D"/>
    <w:rsid w:val="00914310"/>
    <w:rsid w:val="0091490E"/>
    <w:rsid w:val="0091496B"/>
    <w:rsid w:val="00915842"/>
    <w:rsid w:val="00925BAB"/>
    <w:rsid w:val="0092651F"/>
    <w:rsid w:val="0092716A"/>
    <w:rsid w:val="009304DB"/>
    <w:rsid w:val="00930ABD"/>
    <w:rsid w:val="009310AB"/>
    <w:rsid w:val="009352D7"/>
    <w:rsid w:val="00935B0B"/>
    <w:rsid w:val="00935C26"/>
    <w:rsid w:val="00942C92"/>
    <w:rsid w:val="009474B2"/>
    <w:rsid w:val="00950ED4"/>
    <w:rsid w:val="00952104"/>
    <w:rsid w:val="00957466"/>
    <w:rsid w:val="00957AE1"/>
    <w:rsid w:val="00961409"/>
    <w:rsid w:val="00962A6A"/>
    <w:rsid w:val="00963109"/>
    <w:rsid w:val="0096316D"/>
    <w:rsid w:val="00967321"/>
    <w:rsid w:val="0097486D"/>
    <w:rsid w:val="00974A5D"/>
    <w:rsid w:val="009760D7"/>
    <w:rsid w:val="0098053B"/>
    <w:rsid w:val="00980D5E"/>
    <w:rsid w:val="009810B3"/>
    <w:rsid w:val="0098233C"/>
    <w:rsid w:val="00983FBA"/>
    <w:rsid w:val="009850FC"/>
    <w:rsid w:val="0099426C"/>
    <w:rsid w:val="0099700F"/>
    <w:rsid w:val="009A02F0"/>
    <w:rsid w:val="009A0F85"/>
    <w:rsid w:val="009A61D3"/>
    <w:rsid w:val="009A6BFE"/>
    <w:rsid w:val="009A7312"/>
    <w:rsid w:val="009A7D2E"/>
    <w:rsid w:val="009B0FB3"/>
    <w:rsid w:val="009B155C"/>
    <w:rsid w:val="009B4833"/>
    <w:rsid w:val="009B638E"/>
    <w:rsid w:val="009B7CFB"/>
    <w:rsid w:val="009B7D9C"/>
    <w:rsid w:val="009C06A7"/>
    <w:rsid w:val="009C569C"/>
    <w:rsid w:val="009C7BF8"/>
    <w:rsid w:val="009D51FF"/>
    <w:rsid w:val="009D5F46"/>
    <w:rsid w:val="009E03A3"/>
    <w:rsid w:val="009E1381"/>
    <w:rsid w:val="009E186B"/>
    <w:rsid w:val="009E27E4"/>
    <w:rsid w:val="009E30F6"/>
    <w:rsid w:val="009E4F38"/>
    <w:rsid w:val="009E6D05"/>
    <w:rsid w:val="009F2015"/>
    <w:rsid w:val="009F3312"/>
    <w:rsid w:val="009F3343"/>
    <w:rsid w:val="009F7290"/>
    <w:rsid w:val="00A00FC1"/>
    <w:rsid w:val="00A020B2"/>
    <w:rsid w:val="00A025A8"/>
    <w:rsid w:val="00A029DC"/>
    <w:rsid w:val="00A0524D"/>
    <w:rsid w:val="00A079C4"/>
    <w:rsid w:val="00A108FE"/>
    <w:rsid w:val="00A10D47"/>
    <w:rsid w:val="00A10E23"/>
    <w:rsid w:val="00A15EA4"/>
    <w:rsid w:val="00A15ED8"/>
    <w:rsid w:val="00A1707C"/>
    <w:rsid w:val="00A21F5A"/>
    <w:rsid w:val="00A2249B"/>
    <w:rsid w:val="00A22FDF"/>
    <w:rsid w:val="00A23A6F"/>
    <w:rsid w:val="00A24CE7"/>
    <w:rsid w:val="00A2629A"/>
    <w:rsid w:val="00A265B2"/>
    <w:rsid w:val="00A27B56"/>
    <w:rsid w:val="00A316E8"/>
    <w:rsid w:val="00A33AF7"/>
    <w:rsid w:val="00A34BB7"/>
    <w:rsid w:val="00A40702"/>
    <w:rsid w:val="00A42B42"/>
    <w:rsid w:val="00A43945"/>
    <w:rsid w:val="00A554A1"/>
    <w:rsid w:val="00A55FFD"/>
    <w:rsid w:val="00A57F0C"/>
    <w:rsid w:val="00A57F37"/>
    <w:rsid w:val="00A719AD"/>
    <w:rsid w:val="00A729F6"/>
    <w:rsid w:val="00A72EC5"/>
    <w:rsid w:val="00A757DA"/>
    <w:rsid w:val="00A773FE"/>
    <w:rsid w:val="00A7790A"/>
    <w:rsid w:val="00A80B74"/>
    <w:rsid w:val="00A8232F"/>
    <w:rsid w:val="00A824E6"/>
    <w:rsid w:val="00A82E17"/>
    <w:rsid w:val="00A845F0"/>
    <w:rsid w:val="00A84FA3"/>
    <w:rsid w:val="00A86ACA"/>
    <w:rsid w:val="00A87602"/>
    <w:rsid w:val="00A87BFF"/>
    <w:rsid w:val="00A911BF"/>
    <w:rsid w:val="00A912C2"/>
    <w:rsid w:val="00A91BDB"/>
    <w:rsid w:val="00A932C0"/>
    <w:rsid w:val="00A94DE5"/>
    <w:rsid w:val="00A95431"/>
    <w:rsid w:val="00A971E1"/>
    <w:rsid w:val="00A97C2A"/>
    <w:rsid w:val="00AA11D9"/>
    <w:rsid w:val="00AA2C62"/>
    <w:rsid w:val="00AA3355"/>
    <w:rsid w:val="00AA4543"/>
    <w:rsid w:val="00AA55BB"/>
    <w:rsid w:val="00AA56C5"/>
    <w:rsid w:val="00AA58F3"/>
    <w:rsid w:val="00AB0063"/>
    <w:rsid w:val="00AB2B4B"/>
    <w:rsid w:val="00AB2C1B"/>
    <w:rsid w:val="00AB36FB"/>
    <w:rsid w:val="00AB3E3C"/>
    <w:rsid w:val="00AB4D20"/>
    <w:rsid w:val="00AB7BE0"/>
    <w:rsid w:val="00AC0D4A"/>
    <w:rsid w:val="00AC0F4C"/>
    <w:rsid w:val="00AC15B6"/>
    <w:rsid w:val="00AC17EE"/>
    <w:rsid w:val="00AC5D88"/>
    <w:rsid w:val="00AC5E84"/>
    <w:rsid w:val="00AD2E2A"/>
    <w:rsid w:val="00AD366F"/>
    <w:rsid w:val="00AD3746"/>
    <w:rsid w:val="00AD43B5"/>
    <w:rsid w:val="00AD4625"/>
    <w:rsid w:val="00AD5281"/>
    <w:rsid w:val="00AD5E45"/>
    <w:rsid w:val="00AD6FA7"/>
    <w:rsid w:val="00AE277C"/>
    <w:rsid w:val="00AE4ED6"/>
    <w:rsid w:val="00AE5897"/>
    <w:rsid w:val="00AE6AF8"/>
    <w:rsid w:val="00AE753A"/>
    <w:rsid w:val="00AE7BB1"/>
    <w:rsid w:val="00AF0530"/>
    <w:rsid w:val="00AF16F6"/>
    <w:rsid w:val="00AF187B"/>
    <w:rsid w:val="00AF43EC"/>
    <w:rsid w:val="00AF47AB"/>
    <w:rsid w:val="00AF77F2"/>
    <w:rsid w:val="00B022EF"/>
    <w:rsid w:val="00B127BA"/>
    <w:rsid w:val="00B12FD4"/>
    <w:rsid w:val="00B159D5"/>
    <w:rsid w:val="00B15A78"/>
    <w:rsid w:val="00B1626F"/>
    <w:rsid w:val="00B16E6C"/>
    <w:rsid w:val="00B22ADD"/>
    <w:rsid w:val="00B3003F"/>
    <w:rsid w:val="00B32175"/>
    <w:rsid w:val="00B35A48"/>
    <w:rsid w:val="00B412EB"/>
    <w:rsid w:val="00B43305"/>
    <w:rsid w:val="00B44B97"/>
    <w:rsid w:val="00B450F8"/>
    <w:rsid w:val="00B45B86"/>
    <w:rsid w:val="00B46DA3"/>
    <w:rsid w:val="00B47103"/>
    <w:rsid w:val="00B47DDA"/>
    <w:rsid w:val="00B51683"/>
    <w:rsid w:val="00B519C9"/>
    <w:rsid w:val="00B54DB3"/>
    <w:rsid w:val="00B558F0"/>
    <w:rsid w:val="00B61852"/>
    <w:rsid w:val="00B63D8A"/>
    <w:rsid w:val="00B66398"/>
    <w:rsid w:val="00B7047E"/>
    <w:rsid w:val="00B70CA4"/>
    <w:rsid w:val="00B70D75"/>
    <w:rsid w:val="00B71D28"/>
    <w:rsid w:val="00B7429C"/>
    <w:rsid w:val="00B74B64"/>
    <w:rsid w:val="00B7633B"/>
    <w:rsid w:val="00B80D53"/>
    <w:rsid w:val="00B82F7B"/>
    <w:rsid w:val="00B85186"/>
    <w:rsid w:val="00B85E91"/>
    <w:rsid w:val="00B90A83"/>
    <w:rsid w:val="00B9125B"/>
    <w:rsid w:val="00B93B6A"/>
    <w:rsid w:val="00B9630F"/>
    <w:rsid w:val="00BA12F8"/>
    <w:rsid w:val="00BA6F10"/>
    <w:rsid w:val="00BA73D6"/>
    <w:rsid w:val="00BA7B10"/>
    <w:rsid w:val="00BB27A0"/>
    <w:rsid w:val="00BB3207"/>
    <w:rsid w:val="00BB77CA"/>
    <w:rsid w:val="00BC0308"/>
    <w:rsid w:val="00BC2EB4"/>
    <w:rsid w:val="00BC3CDA"/>
    <w:rsid w:val="00BC5645"/>
    <w:rsid w:val="00BD08E7"/>
    <w:rsid w:val="00BD723C"/>
    <w:rsid w:val="00BD73DA"/>
    <w:rsid w:val="00BE0540"/>
    <w:rsid w:val="00BE0552"/>
    <w:rsid w:val="00BE0A2A"/>
    <w:rsid w:val="00BE12B8"/>
    <w:rsid w:val="00BE1DC1"/>
    <w:rsid w:val="00BE3AFA"/>
    <w:rsid w:val="00BE4492"/>
    <w:rsid w:val="00BE58DF"/>
    <w:rsid w:val="00BE6F01"/>
    <w:rsid w:val="00BF0590"/>
    <w:rsid w:val="00BF0BCC"/>
    <w:rsid w:val="00BF34DB"/>
    <w:rsid w:val="00BF3886"/>
    <w:rsid w:val="00C00521"/>
    <w:rsid w:val="00C00785"/>
    <w:rsid w:val="00C0352C"/>
    <w:rsid w:val="00C06642"/>
    <w:rsid w:val="00C116D4"/>
    <w:rsid w:val="00C125F6"/>
    <w:rsid w:val="00C13BE1"/>
    <w:rsid w:val="00C16734"/>
    <w:rsid w:val="00C169A6"/>
    <w:rsid w:val="00C20732"/>
    <w:rsid w:val="00C21B78"/>
    <w:rsid w:val="00C23010"/>
    <w:rsid w:val="00C2444C"/>
    <w:rsid w:val="00C25442"/>
    <w:rsid w:val="00C33737"/>
    <w:rsid w:val="00C376F3"/>
    <w:rsid w:val="00C444C9"/>
    <w:rsid w:val="00C45025"/>
    <w:rsid w:val="00C45F6B"/>
    <w:rsid w:val="00C46D34"/>
    <w:rsid w:val="00C47D12"/>
    <w:rsid w:val="00C55F3E"/>
    <w:rsid w:val="00C572C7"/>
    <w:rsid w:val="00C6040F"/>
    <w:rsid w:val="00C60449"/>
    <w:rsid w:val="00C6117A"/>
    <w:rsid w:val="00C6144D"/>
    <w:rsid w:val="00C64434"/>
    <w:rsid w:val="00C739BA"/>
    <w:rsid w:val="00C74E0E"/>
    <w:rsid w:val="00C76218"/>
    <w:rsid w:val="00C811EE"/>
    <w:rsid w:val="00C823E6"/>
    <w:rsid w:val="00C83033"/>
    <w:rsid w:val="00C845D7"/>
    <w:rsid w:val="00C94B6F"/>
    <w:rsid w:val="00C958EE"/>
    <w:rsid w:val="00C95984"/>
    <w:rsid w:val="00CA075F"/>
    <w:rsid w:val="00CA3726"/>
    <w:rsid w:val="00CA5B15"/>
    <w:rsid w:val="00CA5C3A"/>
    <w:rsid w:val="00CA6976"/>
    <w:rsid w:val="00CA720E"/>
    <w:rsid w:val="00CA7E08"/>
    <w:rsid w:val="00CB16DD"/>
    <w:rsid w:val="00CB2D39"/>
    <w:rsid w:val="00CB46C5"/>
    <w:rsid w:val="00CB70B0"/>
    <w:rsid w:val="00CB7DBF"/>
    <w:rsid w:val="00CB7E62"/>
    <w:rsid w:val="00CC4044"/>
    <w:rsid w:val="00CC48A0"/>
    <w:rsid w:val="00CC4EFA"/>
    <w:rsid w:val="00CC53B1"/>
    <w:rsid w:val="00CC6BA5"/>
    <w:rsid w:val="00CD1A82"/>
    <w:rsid w:val="00CD3F5A"/>
    <w:rsid w:val="00CD56B7"/>
    <w:rsid w:val="00CD60B7"/>
    <w:rsid w:val="00CD78F1"/>
    <w:rsid w:val="00CE25E0"/>
    <w:rsid w:val="00CE30A7"/>
    <w:rsid w:val="00CE47D3"/>
    <w:rsid w:val="00CE5F71"/>
    <w:rsid w:val="00CE663A"/>
    <w:rsid w:val="00CE7EF6"/>
    <w:rsid w:val="00CE7F2A"/>
    <w:rsid w:val="00CF14AE"/>
    <w:rsid w:val="00CF2FBE"/>
    <w:rsid w:val="00CF4398"/>
    <w:rsid w:val="00CF4983"/>
    <w:rsid w:val="00CF6554"/>
    <w:rsid w:val="00CF6995"/>
    <w:rsid w:val="00D01552"/>
    <w:rsid w:val="00D01F3D"/>
    <w:rsid w:val="00D02C85"/>
    <w:rsid w:val="00D06C8C"/>
    <w:rsid w:val="00D073C8"/>
    <w:rsid w:val="00D10EC1"/>
    <w:rsid w:val="00D10FFC"/>
    <w:rsid w:val="00D1696E"/>
    <w:rsid w:val="00D173DB"/>
    <w:rsid w:val="00D17475"/>
    <w:rsid w:val="00D211AC"/>
    <w:rsid w:val="00D21E64"/>
    <w:rsid w:val="00D22C7B"/>
    <w:rsid w:val="00D23E55"/>
    <w:rsid w:val="00D24780"/>
    <w:rsid w:val="00D257E0"/>
    <w:rsid w:val="00D258D0"/>
    <w:rsid w:val="00D27CE7"/>
    <w:rsid w:val="00D33EA4"/>
    <w:rsid w:val="00D413C0"/>
    <w:rsid w:val="00D43AF7"/>
    <w:rsid w:val="00D442BE"/>
    <w:rsid w:val="00D469F9"/>
    <w:rsid w:val="00D5233C"/>
    <w:rsid w:val="00D52E53"/>
    <w:rsid w:val="00D535BF"/>
    <w:rsid w:val="00D53661"/>
    <w:rsid w:val="00D547BA"/>
    <w:rsid w:val="00D60065"/>
    <w:rsid w:val="00D609EB"/>
    <w:rsid w:val="00D64151"/>
    <w:rsid w:val="00D72724"/>
    <w:rsid w:val="00D7280A"/>
    <w:rsid w:val="00D729DD"/>
    <w:rsid w:val="00D72EFF"/>
    <w:rsid w:val="00D73799"/>
    <w:rsid w:val="00D80EDD"/>
    <w:rsid w:val="00D812A6"/>
    <w:rsid w:val="00D82C3A"/>
    <w:rsid w:val="00D83A71"/>
    <w:rsid w:val="00D85918"/>
    <w:rsid w:val="00D85DAE"/>
    <w:rsid w:val="00D8655A"/>
    <w:rsid w:val="00D875CF"/>
    <w:rsid w:val="00D9127F"/>
    <w:rsid w:val="00D92267"/>
    <w:rsid w:val="00D92417"/>
    <w:rsid w:val="00D92F23"/>
    <w:rsid w:val="00D9327A"/>
    <w:rsid w:val="00D939A4"/>
    <w:rsid w:val="00D93CD2"/>
    <w:rsid w:val="00D93D11"/>
    <w:rsid w:val="00D941B8"/>
    <w:rsid w:val="00D95739"/>
    <w:rsid w:val="00DA5354"/>
    <w:rsid w:val="00DB0865"/>
    <w:rsid w:val="00DB24C8"/>
    <w:rsid w:val="00DB25A5"/>
    <w:rsid w:val="00DB3642"/>
    <w:rsid w:val="00DC10FA"/>
    <w:rsid w:val="00DC1512"/>
    <w:rsid w:val="00DC28E0"/>
    <w:rsid w:val="00DC557C"/>
    <w:rsid w:val="00DC7C1E"/>
    <w:rsid w:val="00DD17BD"/>
    <w:rsid w:val="00DD224D"/>
    <w:rsid w:val="00DD4143"/>
    <w:rsid w:val="00DD56B2"/>
    <w:rsid w:val="00DD56F3"/>
    <w:rsid w:val="00DD5A2F"/>
    <w:rsid w:val="00DD7AB8"/>
    <w:rsid w:val="00DE1F33"/>
    <w:rsid w:val="00DE4615"/>
    <w:rsid w:val="00DE775F"/>
    <w:rsid w:val="00DF045D"/>
    <w:rsid w:val="00DF09DE"/>
    <w:rsid w:val="00DF4652"/>
    <w:rsid w:val="00DF7354"/>
    <w:rsid w:val="00E013A4"/>
    <w:rsid w:val="00E02205"/>
    <w:rsid w:val="00E024F7"/>
    <w:rsid w:val="00E03556"/>
    <w:rsid w:val="00E04DD4"/>
    <w:rsid w:val="00E05462"/>
    <w:rsid w:val="00E069CB"/>
    <w:rsid w:val="00E103AF"/>
    <w:rsid w:val="00E11E64"/>
    <w:rsid w:val="00E133D9"/>
    <w:rsid w:val="00E1350C"/>
    <w:rsid w:val="00E15357"/>
    <w:rsid w:val="00E21F2C"/>
    <w:rsid w:val="00E235FE"/>
    <w:rsid w:val="00E23FFD"/>
    <w:rsid w:val="00E269D3"/>
    <w:rsid w:val="00E27023"/>
    <w:rsid w:val="00E27D7C"/>
    <w:rsid w:val="00E3526D"/>
    <w:rsid w:val="00E3591F"/>
    <w:rsid w:val="00E35ACC"/>
    <w:rsid w:val="00E377A9"/>
    <w:rsid w:val="00E410C4"/>
    <w:rsid w:val="00E4250F"/>
    <w:rsid w:val="00E4267C"/>
    <w:rsid w:val="00E44A75"/>
    <w:rsid w:val="00E44FE7"/>
    <w:rsid w:val="00E520A7"/>
    <w:rsid w:val="00E54272"/>
    <w:rsid w:val="00E5429F"/>
    <w:rsid w:val="00E5510A"/>
    <w:rsid w:val="00E56348"/>
    <w:rsid w:val="00E6143E"/>
    <w:rsid w:val="00E6175F"/>
    <w:rsid w:val="00E61F84"/>
    <w:rsid w:val="00E6319B"/>
    <w:rsid w:val="00E63F16"/>
    <w:rsid w:val="00E643DF"/>
    <w:rsid w:val="00E65D70"/>
    <w:rsid w:val="00E712F5"/>
    <w:rsid w:val="00E7157C"/>
    <w:rsid w:val="00E72BB5"/>
    <w:rsid w:val="00E7481B"/>
    <w:rsid w:val="00E755A6"/>
    <w:rsid w:val="00E7636F"/>
    <w:rsid w:val="00E77AB4"/>
    <w:rsid w:val="00E8296D"/>
    <w:rsid w:val="00E92886"/>
    <w:rsid w:val="00E93060"/>
    <w:rsid w:val="00E937FC"/>
    <w:rsid w:val="00E9654D"/>
    <w:rsid w:val="00E96831"/>
    <w:rsid w:val="00EA0280"/>
    <w:rsid w:val="00EA3AEA"/>
    <w:rsid w:val="00EB0161"/>
    <w:rsid w:val="00EB0BA4"/>
    <w:rsid w:val="00EB1A3C"/>
    <w:rsid w:val="00EB2521"/>
    <w:rsid w:val="00EB3332"/>
    <w:rsid w:val="00EB6BF4"/>
    <w:rsid w:val="00EB783F"/>
    <w:rsid w:val="00EC0123"/>
    <w:rsid w:val="00EC3644"/>
    <w:rsid w:val="00EC7777"/>
    <w:rsid w:val="00ED0622"/>
    <w:rsid w:val="00ED1951"/>
    <w:rsid w:val="00ED1D68"/>
    <w:rsid w:val="00ED4686"/>
    <w:rsid w:val="00ED5585"/>
    <w:rsid w:val="00ED5B23"/>
    <w:rsid w:val="00ED761F"/>
    <w:rsid w:val="00EE05F7"/>
    <w:rsid w:val="00EE1A56"/>
    <w:rsid w:val="00EE26D4"/>
    <w:rsid w:val="00EE2CF2"/>
    <w:rsid w:val="00EE4599"/>
    <w:rsid w:val="00EE4664"/>
    <w:rsid w:val="00EE46E5"/>
    <w:rsid w:val="00EE6ECD"/>
    <w:rsid w:val="00EF0731"/>
    <w:rsid w:val="00EF39E6"/>
    <w:rsid w:val="00EF46D0"/>
    <w:rsid w:val="00EF490C"/>
    <w:rsid w:val="00EF4DBC"/>
    <w:rsid w:val="00EF5445"/>
    <w:rsid w:val="00EF54D9"/>
    <w:rsid w:val="00EF6ACE"/>
    <w:rsid w:val="00F0294D"/>
    <w:rsid w:val="00F05855"/>
    <w:rsid w:val="00F07D29"/>
    <w:rsid w:val="00F1115D"/>
    <w:rsid w:val="00F11DC8"/>
    <w:rsid w:val="00F1366D"/>
    <w:rsid w:val="00F26686"/>
    <w:rsid w:val="00F301BC"/>
    <w:rsid w:val="00F303CD"/>
    <w:rsid w:val="00F31855"/>
    <w:rsid w:val="00F33676"/>
    <w:rsid w:val="00F33793"/>
    <w:rsid w:val="00F35248"/>
    <w:rsid w:val="00F35AED"/>
    <w:rsid w:val="00F435A5"/>
    <w:rsid w:val="00F43FA5"/>
    <w:rsid w:val="00F47949"/>
    <w:rsid w:val="00F52839"/>
    <w:rsid w:val="00F52B89"/>
    <w:rsid w:val="00F536C9"/>
    <w:rsid w:val="00F568E2"/>
    <w:rsid w:val="00F56FF8"/>
    <w:rsid w:val="00F57630"/>
    <w:rsid w:val="00F62005"/>
    <w:rsid w:val="00F637E7"/>
    <w:rsid w:val="00F663D6"/>
    <w:rsid w:val="00F66FB4"/>
    <w:rsid w:val="00F67424"/>
    <w:rsid w:val="00F71AD2"/>
    <w:rsid w:val="00F71CFE"/>
    <w:rsid w:val="00F7485E"/>
    <w:rsid w:val="00F75871"/>
    <w:rsid w:val="00F76978"/>
    <w:rsid w:val="00F77842"/>
    <w:rsid w:val="00F80B6D"/>
    <w:rsid w:val="00F811AA"/>
    <w:rsid w:val="00F8383B"/>
    <w:rsid w:val="00F84067"/>
    <w:rsid w:val="00F85AE1"/>
    <w:rsid w:val="00F85D3F"/>
    <w:rsid w:val="00F869D5"/>
    <w:rsid w:val="00F86CFF"/>
    <w:rsid w:val="00F87A06"/>
    <w:rsid w:val="00F92B7A"/>
    <w:rsid w:val="00F92E53"/>
    <w:rsid w:val="00F93A16"/>
    <w:rsid w:val="00FA089B"/>
    <w:rsid w:val="00FA11C0"/>
    <w:rsid w:val="00FA268C"/>
    <w:rsid w:val="00FA444C"/>
    <w:rsid w:val="00FA4CD2"/>
    <w:rsid w:val="00FB0EF8"/>
    <w:rsid w:val="00FB271F"/>
    <w:rsid w:val="00FB27F0"/>
    <w:rsid w:val="00FB4896"/>
    <w:rsid w:val="00FB6C17"/>
    <w:rsid w:val="00FC036D"/>
    <w:rsid w:val="00FC1F52"/>
    <w:rsid w:val="00FC2B7F"/>
    <w:rsid w:val="00FD2737"/>
    <w:rsid w:val="00FD6472"/>
    <w:rsid w:val="00FE208F"/>
    <w:rsid w:val="00FE281E"/>
    <w:rsid w:val="00FE35D3"/>
    <w:rsid w:val="00FE3C48"/>
    <w:rsid w:val="00FE3E53"/>
    <w:rsid w:val="00FE58AE"/>
    <w:rsid w:val="00FE6087"/>
    <w:rsid w:val="00FE6445"/>
    <w:rsid w:val="00FE6CC4"/>
    <w:rsid w:val="00FE7DBA"/>
    <w:rsid w:val="00FF66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BC379"/>
  <w15:chartTrackingRefBased/>
  <w15:docId w15:val="{B813C376-2E80-3B4F-BB2D-09A4A7319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F7B"/>
    <w:rPr>
      <w:sz w:val="24"/>
      <w:szCs w:val="24"/>
    </w:rPr>
  </w:style>
  <w:style w:type="paragraph" w:styleId="Heading1">
    <w:name w:val="heading 1"/>
    <w:basedOn w:val="Normal"/>
    <w:next w:val="Normal"/>
    <w:link w:val="Heading1Char"/>
    <w:qFormat/>
    <w:rsid w:val="009B0FB3"/>
    <w:pPr>
      <w:keepNext/>
      <w:outlineLvl w:val="0"/>
    </w:pPr>
    <w:rPr>
      <w:rFonts w:ascii=".VnTime" w:hAnsi=".VnTime"/>
      <w:sz w:val="28"/>
      <w:szCs w:val="20"/>
    </w:rPr>
  </w:style>
  <w:style w:type="paragraph" w:styleId="Heading2">
    <w:name w:val="heading 2"/>
    <w:basedOn w:val="Normal"/>
    <w:next w:val="Normal"/>
    <w:link w:val="Heading2Char"/>
    <w:qFormat/>
    <w:rsid w:val="009B0FB3"/>
    <w:pPr>
      <w:keepNext/>
      <w:ind w:left="720"/>
      <w:jc w:val="center"/>
      <w:outlineLvl w:val="1"/>
    </w:pPr>
    <w:rPr>
      <w:rFonts w:ascii=".VnTimeH" w:hAnsi=".VnTimeH"/>
      <w:b/>
      <w:szCs w:val="20"/>
    </w:rPr>
  </w:style>
  <w:style w:type="paragraph" w:styleId="Heading3">
    <w:name w:val="heading 3"/>
    <w:basedOn w:val="Normal"/>
    <w:next w:val="Normal"/>
    <w:link w:val="Heading3Char"/>
    <w:qFormat/>
    <w:rsid w:val="009B0FB3"/>
    <w:pPr>
      <w:keepNext/>
      <w:ind w:left="720"/>
      <w:outlineLvl w:val="2"/>
    </w:pPr>
    <w:rPr>
      <w:rFonts w:ascii=".VnTimeH" w:hAnsi=".VnTimeH"/>
      <w:b/>
      <w:szCs w:val="20"/>
    </w:rPr>
  </w:style>
  <w:style w:type="paragraph" w:styleId="Heading8">
    <w:name w:val="heading 8"/>
    <w:basedOn w:val="Normal"/>
    <w:next w:val="Normal"/>
    <w:link w:val="Heading8Char"/>
    <w:qFormat/>
    <w:rsid w:val="00DF4652"/>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character" w:customStyle="1" w:styleId="Heading1Char">
    <w:name w:val="Heading 1 Char"/>
    <w:link w:val="Heading1"/>
    <w:rsid w:val="009B0FB3"/>
    <w:rPr>
      <w:rFonts w:ascii=".VnTime" w:hAnsi=".VnTime"/>
      <w:sz w:val="28"/>
    </w:rPr>
  </w:style>
  <w:style w:type="character" w:customStyle="1" w:styleId="Heading2Char">
    <w:name w:val="Heading 2 Char"/>
    <w:link w:val="Heading2"/>
    <w:rsid w:val="009B0FB3"/>
    <w:rPr>
      <w:rFonts w:ascii=".VnTimeH" w:hAnsi=".VnTimeH"/>
      <w:b/>
      <w:sz w:val="24"/>
    </w:rPr>
  </w:style>
  <w:style w:type="character" w:customStyle="1" w:styleId="Heading3Char">
    <w:name w:val="Heading 3 Char"/>
    <w:link w:val="Heading3"/>
    <w:rsid w:val="009B0FB3"/>
    <w:rPr>
      <w:rFonts w:ascii=".VnTimeH" w:hAnsi=".VnTimeH"/>
      <w:b/>
      <w:sz w:val="24"/>
    </w:rPr>
  </w:style>
  <w:style w:type="paragraph" w:styleId="BodyText">
    <w:name w:val="Body Text"/>
    <w:basedOn w:val="Normal"/>
    <w:link w:val="BodyTextChar"/>
    <w:rsid w:val="009B0FB3"/>
    <w:rPr>
      <w:rFonts w:ascii=".VnTimeH" w:hAnsi=".VnTimeH"/>
      <w:b/>
      <w:szCs w:val="20"/>
    </w:rPr>
  </w:style>
  <w:style w:type="character" w:customStyle="1" w:styleId="BodyTextChar">
    <w:name w:val="Body Text Char"/>
    <w:link w:val="BodyText"/>
    <w:rsid w:val="009B0FB3"/>
    <w:rPr>
      <w:rFonts w:ascii=".VnTimeH" w:hAnsi=".VnTimeH"/>
      <w:b/>
      <w:sz w:val="24"/>
    </w:rPr>
  </w:style>
  <w:style w:type="paragraph" w:styleId="BodyText2">
    <w:name w:val="Body Text 2"/>
    <w:basedOn w:val="Normal"/>
    <w:link w:val="BodyText2Char"/>
    <w:rsid w:val="009B0FB3"/>
    <w:pPr>
      <w:jc w:val="both"/>
    </w:pPr>
    <w:rPr>
      <w:rFonts w:ascii=".VnTime" w:hAnsi=".VnTime"/>
      <w:sz w:val="28"/>
      <w:szCs w:val="20"/>
    </w:rPr>
  </w:style>
  <w:style w:type="character" w:customStyle="1" w:styleId="BodyText2Char">
    <w:name w:val="Body Text 2 Char"/>
    <w:link w:val="BodyText2"/>
    <w:rsid w:val="009B0FB3"/>
    <w:rPr>
      <w:rFonts w:ascii=".VnTime" w:hAnsi=".VnTime"/>
      <w:sz w:val="28"/>
    </w:rPr>
  </w:style>
  <w:style w:type="paragraph" w:styleId="BodyTextIndent">
    <w:name w:val="Body Text Indent"/>
    <w:basedOn w:val="Normal"/>
    <w:link w:val="BodyTextIndentChar"/>
    <w:rsid w:val="009B0FB3"/>
    <w:pPr>
      <w:spacing w:after="120"/>
      <w:ind w:left="360"/>
    </w:pPr>
    <w:rPr>
      <w:rFonts w:ascii=".VnTime" w:hAnsi=".VnTime"/>
      <w:sz w:val="28"/>
      <w:szCs w:val="20"/>
    </w:rPr>
  </w:style>
  <w:style w:type="character" w:customStyle="1" w:styleId="BodyTextIndentChar">
    <w:name w:val="Body Text Indent Char"/>
    <w:link w:val="BodyTextIndent"/>
    <w:rsid w:val="009B0FB3"/>
    <w:rPr>
      <w:rFonts w:ascii=".VnTime" w:hAnsi=".VnTime"/>
      <w:sz w:val="28"/>
    </w:rPr>
  </w:style>
  <w:style w:type="character" w:customStyle="1" w:styleId="Heading8Char">
    <w:name w:val="Heading 8 Char"/>
    <w:link w:val="Heading8"/>
    <w:rsid w:val="00DF4652"/>
    <w:rPr>
      <w:i/>
      <w:iCs/>
      <w:sz w:val="24"/>
      <w:szCs w:val="24"/>
    </w:rPr>
  </w:style>
  <w:style w:type="paragraph" w:customStyle="1" w:styleId="Char">
    <w:name w:val="Char"/>
    <w:basedOn w:val="Normal"/>
    <w:autoRedefine/>
    <w:rsid w:val="00DF46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A15EA4"/>
    <w:rPr>
      <w:color w:val="auto"/>
      <w:u w:val="single"/>
    </w:rPr>
  </w:style>
  <w:style w:type="character" w:customStyle="1" w:styleId="Headerorfooter">
    <w:name w:val="Header or footer_"/>
    <w:link w:val="Headerorfooter1"/>
    <w:locked/>
    <w:rsid w:val="00A15EA4"/>
    <w:rPr>
      <w:b/>
      <w:bCs/>
      <w:spacing w:val="21"/>
      <w:sz w:val="21"/>
      <w:szCs w:val="21"/>
      <w:shd w:val="clear" w:color="auto" w:fill="FFFFFF"/>
    </w:rPr>
  </w:style>
  <w:style w:type="character" w:customStyle="1" w:styleId="Headerorfooter0">
    <w:name w:val="Header or footer"/>
    <w:basedOn w:val="Headerorfooter"/>
    <w:rsid w:val="00A15EA4"/>
    <w:rPr>
      <w:b/>
      <w:bCs/>
      <w:spacing w:val="21"/>
      <w:sz w:val="21"/>
      <w:szCs w:val="21"/>
      <w:shd w:val="clear" w:color="auto" w:fill="FFFFFF"/>
    </w:rPr>
  </w:style>
  <w:style w:type="character" w:customStyle="1" w:styleId="Headerorfooter2">
    <w:name w:val="Header or footer2"/>
    <w:basedOn w:val="Headerorfooter"/>
    <w:rsid w:val="00A15EA4"/>
    <w:rPr>
      <w:b/>
      <w:bCs/>
      <w:spacing w:val="21"/>
      <w:sz w:val="21"/>
      <w:szCs w:val="21"/>
      <w:shd w:val="clear" w:color="auto" w:fill="FFFFFF"/>
    </w:rPr>
  </w:style>
  <w:style w:type="character" w:customStyle="1" w:styleId="Headerorfooter20">
    <w:name w:val="Header or footer (2)_"/>
    <w:link w:val="Headerorfooter21"/>
    <w:locked/>
    <w:rsid w:val="00A15EA4"/>
    <w:rPr>
      <w:spacing w:val="23"/>
      <w:shd w:val="clear" w:color="auto" w:fill="FFFFFF"/>
    </w:rPr>
  </w:style>
  <w:style w:type="character" w:customStyle="1" w:styleId="Headerorfooter22">
    <w:name w:val="Header or footer (2)"/>
    <w:basedOn w:val="Headerorfooter20"/>
    <w:rsid w:val="00A15EA4"/>
    <w:rPr>
      <w:spacing w:val="23"/>
      <w:shd w:val="clear" w:color="auto" w:fill="FFFFFF"/>
    </w:rPr>
  </w:style>
  <w:style w:type="character" w:customStyle="1" w:styleId="Headerorfooter2Spacing0pt">
    <w:name w:val="Header or footer (2) + Spacing 0 pt"/>
    <w:basedOn w:val="Headerorfooter20"/>
    <w:rsid w:val="00A15EA4"/>
    <w:rPr>
      <w:spacing w:val="23"/>
      <w:shd w:val="clear" w:color="auto" w:fill="FFFFFF"/>
    </w:rPr>
  </w:style>
  <w:style w:type="character" w:customStyle="1" w:styleId="Headerorfooter2Spacing0pt1">
    <w:name w:val="Header or footer (2) + Spacing 0 pt1"/>
    <w:basedOn w:val="Headerorfooter20"/>
    <w:rsid w:val="00A15EA4"/>
    <w:rPr>
      <w:spacing w:val="23"/>
      <w:shd w:val="clear" w:color="auto" w:fill="FFFFFF"/>
    </w:rPr>
  </w:style>
  <w:style w:type="character" w:customStyle="1" w:styleId="Headerorfooter24">
    <w:name w:val="Header or footer (2)4"/>
    <w:basedOn w:val="Headerorfooter20"/>
    <w:rsid w:val="00A15EA4"/>
    <w:rPr>
      <w:spacing w:val="23"/>
      <w:shd w:val="clear" w:color="auto" w:fill="FFFFFF"/>
    </w:rPr>
  </w:style>
  <w:style w:type="character" w:customStyle="1" w:styleId="Bodytext20">
    <w:name w:val="Body text (2)_"/>
    <w:link w:val="Bodytext21"/>
    <w:locked/>
    <w:rsid w:val="00A15EA4"/>
    <w:rPr>
      <w:i/>
      <w:iCs/>
      <w:spacing w:val="7"/>
      <w:sz w:val="22"/>
      <w:szCs w:val="22"/>
      <w:shd w:val="clear" w:color="auto" w:fill="FFFFFF"/>
    </w:rPr>
  </w:style>
  <w:style w:type="character" w:customStyle="1" w:styleId="Bodytext22">
    <w:name w:val="Body text (2)"/>
    <w:basedOn w:val="Bodytext20"/>
    <w:rsid w:val="00A15EA4"/>
    <w:rPr>
      <w:i/>
      <w:iCs/>
      <w:spacing w:val="7"/>
      <w:sz w:val="22"/>
      <w:szCs w:val="22"/>
      <w:shd w:val="clear" w:color="auto" w:fill="FFFFFF"/>
    </w:rPr>
  </w:style>
  <w:style w:type="character" w:customStyle="1" w:styleId="Bodytext23">
    <w:name w:val="Body text (2)3"/>
    <w:basedOn w:val="Bodytext20"/>
    <w:rsid w:val="00A15EA4"/>
    <w:rPr>
      <w:i/>
      <w:iCs/>
      <w:spacing w:val="7"/>
      <w:sz w:val="22"/>
      <w:szCs w:val="22"/>
      <w:shd w:val="clear" w:color="auto" w:fill="FFFFFF"/>
    </w:rPr>
  </w:style>
  <w:style w:type="character" w:customStyle="1" w:styleId="Heading9">
    <w:name w:val="Heading #9_"/>
    <w:link w:val="Heading91"/>
    <w:locked/>
    <w:rsid w:val="00A15EA4"/>
    <w:rPr>
      <w:b/>
      <w:bCs/>
      <w:spacing w:val="18"/>
      <w:sz w:val="21"/>
      <w:szCs w:val="21"/>
      <w:shd w:val="clear" w:color="auto" w:fill="FFFFFF"/>
    </w:rPr>
  </w:style>
  <w:style w:type="character" w:customStyle="1" w:styleId="Heading90">
    <w:name w:val="Heading #9"/>
    <w:basedOn w:val="Heading9"/>
    <w:rsid w:val="00A15EA4"/>
    <w:rPr>
      <w:b/>
      <w:bCs/>
      <w:spacing w:val="18"/>
      <w:sz w:val="21"/>
      <w:szCs w:val="21"/>
      <w:shd w:val="clear" w:color="auto" w:fill="FFFFFF"/>
    </w:rPr>
  </w:style>
  <w:style w:type="character" w:customStyle="1" w:styleId="Heading914pt">
    <w:name w:val="Heading #9 + 14 pt"/>
    <w:aliases w:val="Spacing 0 pt"/>
    <w:basedOn w:val="Heading9"/>
    <w:rsid w:val="00A15EA4"/>
    <w:rPr>
      <w:b/>
      <w:bCs/>
      <w:spacing w:val="18"/>
      <w:sz w:val="21"/>
      <w:szCs w:val="21"/>
      <w:shd w:val="clear" w:color="auto" w:fill="FFFFFF"/>
    </w:rPr>
  </w:style>
  <w:style w:type="character" w:customStyle="1" w:styleId="Bodytext3">
    <w:name w:val="Body text (3)_"/>
    <w:link w:val="Bodytext31"/>
    <w:locked/>
    <w:rsid w:val="00A15EA4"/>
    <w:rPr>
      <w:b/>
      <w:bCs/>
      <w:spacing w:val="18"/>
      <w:sz w:val="21"/>
      <w:szCs w:val="21"/>
      <w:shd w:val="clear" w:color="auto" w:fill="FFFFFF"/>
    </w:rPr>
  </w:style>
  <w:style w:type="character" w:customStyle="1" w:styleId="Bodytext30">
    <w:name w:val="Body text (3)"/>
    <w:basedOn w:val="Bodytext3"/>
    <w:rsid w:val="00A15EA4"/>
    <w:rPr>
      <w:b/>
      <w:bCs/>
      <w:spacing w:val="18"/>
      <w:sz w:val="21"/>
      <w:szCs w:val="21"/>
      <w:shd w:val="clear" w:color="auto" w:fill="FFFFFF"/>
    </w:rPr>
  </w:style>
  <w:style w:type="character" w:customStyle="1" w:styleId="Bodytext0">
    <w:name w:val="Body text_"/>
    <w:link w:val="Bodytext1"/>
    <w:locked/>
    <w:rsid w:val="00A15EA4"/>
    <w:rPr>
      <w:spacing w:val="17"/>
      <w:sz w:val="21"/>
      <w:szCs w:val="21"/>
      <w:shd w:val="clear" w:color="auto" w:fill="FFFFFF"/>
    </w:rPr>
  </w:style>
  <w:style w:type="character" w:customStyle="1" w:styleId="BodyText10">
    <w:name w:val="Body Text1"/>
    <w:basedOn w:val="Bodytext0"/>
    <w:rsid w:val="00A15EA4"/>
    <w:rPr>
      <w:spacing w:val="17"/>
      <w:sz w:val="21"/>
      <w:szCs w:val="21"/>
      <w:shd w:val="clear" w:color="auto" w:fill="FFFFFF"/>
    </w:rPr>
  </w:style>
  <w:style w:type="character" w:customStyle="1" w:styleId="Bodytext9">
    <w:name w:val="Body text9"/>
    <w:basedOn w:val="Bodytext0"/>
    <w:rsid w:val="00A15EA4"/>
    <w:rPr>
      <w:spacing w:val="17"/>
      <w:sz w:val="21"/>
      <w:szCs w:val="21"/>
      <w:shd w:val="clear" w:color="auto" w:fill="FFFFFF"/>
    </w:rPr>
  </w:style>
  <w:style w:type="character" w:customStyle="1" w:styleId="Bodytext4">
    <w:name w:val="Body text (4)_"/>
    <w:link w:val="Bodytext41"/>
    <w:locked/>
    <w:rsid w:val="00A15EA4"/>
    <w:rPr>
      <w:b/>
      <w:bCs/>
      <w:spacing w:val="12"/>
      <w:sz w:val="23"/>
      <w:szCs w:val="23"/>
      <w:shd w:val="clear" w:color="auto" w:fill="FFFFFF"/>
    </w:rPr>
  </w:style>
  <w:style w:type="character" w:customStyle="1" w:styleId="Bodytext40">
    <w:name w:val="Body text (4)"/>
    <w:basedOn w:val="Bodytext4"/>
    <w:rsid w:val="00A15EA4"/>
    <w:rPr>
      <w:b/>
      <w:bCs/>
      <w:spacing w:val="12"/>
      <w:sz w:val="23"/>
      <w:szCs w:val="23"/>
      <w:shd w:val="clear" w:color="auto" w:fill="FFFFFF"/>
    </w:rPr>
  </w:style>
  <w:style w:type="character" w:customStyle="1" w:styleId="Bodytext11pt">
    <w:name w:val="Body text + 11 pt"/>
    <w:aliases w:val="Italic,Spacing 0 pt62"/>
    <w:rsid w:val="00A15EA4"/>
    <w:rPr>
      <w:i/>
      <w:iCs/>
      <w:spacing w:val="7"/>
      <w:sz w:val="22"/>
      <w:szCs w:val="22"/>
      <w:shd w:val="clear" w:color="auto" w:fill="FFFFFF"/>
    </w:rPr>
  </w:style>
  <w:style w:type="character" w:customStyle="1" w:styleId="Bodytext410pt">
    <w:name w:val="Body text (4) + 10 pt"/>
    <w:aliases w:val="Italic6,Spacing 0 pt61"/>
    <w:basedOn w:val="Bodytext4"/>
    <w:rsid w:val="00A15EA4"/>
    <w:rPr>
      <w:b/>
      <w:bCs/>
      <w:spacing w:val="12"/>
      <w:sz w:val="23"/>
      <w:szCs w:val="23"/>
      <w:shd w:val="clear" w:color="auto" w:fill="FFFFFF"/>
    </w:rPr>
  </w:style>
  <w:style w:type="character" w:customStyle="1" w:styleId="Bodytext42">
    <w:name w:val="Body text (4)2"/>
    <w:basedOn w:val="Bodytext4"/>
    <w:rsid w:val="00A15EA4"/>
    <w:rPr>
      <w:b/>
      <w:bCs/>
      <w:spacing w:val="12"/>
      <w:sz w:val="23"/>
      <w:szCs w:val="23"/>
      <w:shd w:val="clear" w:color="auto" w:fill="FFFFFF"/>
    </w:rPr>
  </w:style>
  <w:style w:type="character" w:customStyle="1" w:styleId="Bodytext5">
    <w:name w:val="Body text (5)_"/>
    <w:link w:val="Bodytext51"/>
    <w:locked/>
    <w:rsid w:val="00A15EA4"/>
    <w:rPr>
      <w:b/>
      <w:bCs/>
      <w:spacing w:val="13"/>
      <w:shd w:val="clear" w:color="auto" w:fill="FFFFFF"/>
    </w:rPr>
  </w:style>
  <w:style w:type="character" w:customStyle="1" w:styleId="Bodytext50">
    <w:name w:val="Body text (5)"/>
    <w:basedOn w:val="Bodytext5"/>
    <w:rsid w:val="00A15EA4"/>
    <w:rPr>
      <w:b/>
      <w:bCs/>
      <w:spacing w:val="13"/>
      <w:shd w:val="clear" w:color="auto" w:fill="FFFFFF"/>
    </w:rPr>
  </w:style>
  <w:style w:type="character" w:customStyle="1" w:styleId="Bodytext52">
    <w:name w:val="Body text (5)2"/>
    <w:basedOn w:val="Bodytext5"/>
    <w:rsid w:val="00A15EA4"/>
    <w:rPr>
      <w:b/>
      <w:bCs/>
      <w:spacing w:val="13"/>
      <w:shd w:val="clear" w:color="auto" w:fill="FFFFFF"/>
    </w:rPr>
  </w:style>
  <w:style w:type="character" w:customStyle="1" w:styleId="Bodytext6">
    <w:name w:val="Body text (6)_"/>
    <w:link w:val="Bodytext61"/>
    <w:locked/>
    <w:rsid w:val="00A15EA4"/>
    <w:rPr>
      <w:spacing w:val="12"/>
      <w:sz w:val="17"/>
      <w:szCs w:val="17"/>
      <w:shd w:val="clear" w:color="auto" w:fill="FFFFFF"/>
    </w:rPr>
  </w:style>
  <w:style w:type="character" w:customStyle="1" w:styleId="Bodytext60">
    <w:name w:val="Body text (6)"/>
    <w:basedOn w:val="Bodytext6"/>
    <w:rsid w:val="00A15EA4"/>
    <w:rPr>
      <w:spacing w:val="12"/>
      <w:sz w:val="17"/>
      <w:szCs w:val="17"/>
      <w:shd w:val="clear" w:color="auto" w:fill="FFFFFF"/>
    </w:rPr>
  </w:style>
  <w:style w:type="character" w:customStyle="1" w:styleId="Bodytext7">
    <w:name w:val="Body text (7)_"/>
    <w:link w:val="Bodytext71"/>
    <w:locked/>
    <w:rsid w:val="00A15EA4"/>
    <w:rPr>
      <w:b/>
      <w:bCs/>
      <w:spacing w:val="13"/>
      <w:sz w:val="17"/>
      <w:szCs w:val="17"/>
      <w:shd w:val="clear" w:color="auto" w:fill="FFFFFF"/>
    </w:rPr>
  </w:style>
  <w:style w:type="character" w:customStyle="1" w:styleId="Bodytext70">
    <w:name w:val="Body text (7)"/>
    <w:basedOn w:val="Bodytext7"/>
    <w:rsid w:val="00A15EA4"/>
    <w:rPr>
      <w:b/>
      <w:bCs/>
      <w:spacing w:val="13"/>
      <w:sz w:val="17"/>
      <w:szCs w:val="17"/>
      <w:shd w:val="clear" w:color="auto" w:fill="FFFFFF"/>
    </w:rPr>
  </w:style>
  <w:style w:type="character" w:customStyle="1" w:styleId="Headerorfooter3">
    <w:name w:val="Header or footer (3)_"/>
    <w:link w:val="Headerorfooter31"/>
    <w:locked/>
    <w:rsid w:val="00A15EA4"/>
    <w:rPr>
      <w:b/>
      <w:bCs/>
      <w:spacing w:val="24"/>
      <w:sz w:val="19"/>
      <w:szCs w:val="19"/>
      <w:shd w:val="clear" w:color="auto" w:fill="FFFFFF"/>
    </w:rPr>
  </w:style>
  <w:style w:type="character" w:customStyle="1" w:styleId="Headerorfooter30">
    <w:name w:val="Header or footer (3)"/>
    <w:basedOn w:val="Headerorfooter3"/>
    <w:rsid w:val="00A15EA4"/>
    <w:rPr>
      <w:b/>
      <w:bCs/>
      <w:spacing w:val="24"/>
      <w:sz w:val="19"/>
      <w:szCs w:val="19"/>
      <w:shd w:val="clear" w:color="auto" w:fill="FFFFFF"/>
    </w:rPr>
  </w:style>
  <w:style w:type="character" w:customStyle="1" w:styleId="Bodytext8">
    <w:name w:val="Body text (8)_"/>
    <w:link w:val="Bodytext81"/>
    <w:locked/>
    <w:rsid w:val="00A15EA4"/>
    <w:rPr>
      <w:i/>
      <w:iCs/>
      <w:spacing w:val="7"/>
      <w:sz w:val="22"/>
      <w:szCs w:val="22"/>
      <w:shd w:val="clear" w:color="auto" w:fill="FFFFFF"/>
    </w:rPr>
  </w:style>
  <w:style w:type="character" w:customStyle="1" w:styleId="Bodytext80">
    <w:name w:val="Body text (8)"/>
    <w:basedOn w:val="Bodytext8"/>
    <w:rsid w:val="00A15EA4"/>
    <w:rPr>
      <w:i/>
      <w:iCs/>
      <w:spacing w:val="7"/>
      <w:sz w:val="22"/>
      <w:szCs w:val="22"/>
      <w:shd w:val="clear" w:color="auto" w:fill="FFFFFF"/>
    </w:rPr>
  </w:style>
  <w:style w:type="character" w:customStyle="1" w:styleId="Bodytext84">
    <w:name w:val="Body text (8)4"/>
    <w:basedOn w:val="Bodytext8"/>
    <w:rsid w:val="00A15EA4"/>
    <w:rPr>
      <w:i/>
      <w:iCs/>
      <w:spacing w:val="7"/>
      <w:sz w:val="22"/>
      <w:szCs w:val="22"/>
      <w:shd w:val="clear" w:color="auto" w:fill="FFFFFF"/>
    </w:rPr>
  </w:style>
  <w:style w:type="character" w:customStyle="1" w:styleId="Bodytext83">
    <w:name w:val="Body text (8)3"/>
    <w:rsid w:val="00A15EA4"/>
    <w:rPr>
      <w:i/>
      <w:iCs/>
      <w:noProof/>
      <w:spacing w:val="7"/>
      <w:sz w:val="22"/>
      <w:szCs w:val="22"/>
      <w:shd w:val="clear" w:color="auto" w:fill="FFFFFF"/>
    </w:rPr>
  </w:style>
  <w:style w:type="character" w:customStyle="1" w:styleId="Bodytext32">
    <w:name w:val="Body text (3)2"/>
    <w:basedOn w:val="Bodytext3"/>
    <w:rsid w:val="00A15EA4"/>
    <w:rPr>
      <w:b/>
      <w:bCs/>
      <w:spacing w:val="18"/>
      <w:sz w:val="21"/>
      <w:szCs w:val="21"/>
      <w:shd w:val="clear" w:color="auto" w:fill="FFFFFF"/>
    </w:rPr>
  </w:style>
  <w:style w:type="character" w:customStyle="1" w:styleId="Bodytext82">
    <w:name w:val="Body text8"/>
    <w:basedOn w:val="Bodytext0"/>
    <w:rsid w:val="00A15EA4"/>
    <w:rPr>
      <w:spacing w:val="17"/>
      <w:sz w:val="21"/>
      <w:szCs w:val="21"/>
      <w:shd w:val="clear" w:color="auto" w:fill="FFFFFF"/>
    </w:rPr>
  </w:style>
  <w:style w:type="character" w:customStyle="1" w:styleId="Bodytext90">
    <w:name w:val="Body text (9)_"/>
    <w:link w:val="Bodytext91"/>
    <w:locked/>
    <w:rsid w:val="00A15EA4"/>
    <w:rPr>
      <w:spacing w:val="19"/>
      <w:shd w:val="clear" w:color="auto" w:fill="FFFFFF"/>
    </w:rPr>
  </w:style>
  <w:style w:type="character" w:customStyle="1" w:styleId="Bodytext92">
    <w:name w:val="Body text (9)"/>
    <w:basedOn w:val="Bodytext90"/>
    <w:rsid w:val="00A15EA4"/>
    <w:rPr>
      <w:spacing w:val="19"/>
      <w:shd w:val="clear" w:color="auto" w:fill="FFFFFF"/>
    </w:rPr>
  </w:style>
  <w:style w:type="character" w:customStyle="1" w:styleId="Bodytext9105pt">
    <w:name w:val="Body text (9) + 10.5 pt"/>
    <w:aliases w:val="Spacing 0 pt60"/>
    <w:basedOn w:val="Bodytext90"/>
    <w:rsid w:val="00A15EA4"/>
    <w:rPr>
      <w:spacing w:val="19"/>
      <w:shd w:val="clear" w:color="auto" w:fill="FFFFFF"/>
    </w:rPr>
  </w:style>
  <w:style w:type="character" w:customStyle="1" w:styleId="Bodytext9Candara">
    <w:name w:val="Body text (9) + Candara"/>
    <w:aliases w:val="10.5 pt,Spacing 0 pt59"/>
    <w:basedOn w:val="Bodytext90"/>
    <w:rsid w:val="00A15EA4"/>
    <w:rPr>
      <w:spacing w:val="19"/>
      <w:shd w:val="clear" w:color="auto" w:fill="FFFFFF"/>
    </w:rPr>
  </w:style>
  <w:style w:type="character" w:customStyle="1" w:styleId="Bodytext310pt">
    <w:name w:val="Body text (3) + 10 pt"/>
    <w:aliases w:val="Not Bold,Spacing 0 pt58"/>
    <w:rsid w:val="00A15EA4"/>
    <w:rPr>
      <w:b/>
      <w:bCs/>
      <w:spacing w:val="19"/>
      <w:sz w:val="20"/>
      <w:szCs w:val="20"/>
      <w:shd w:val="clear" w:color="auto" w:fill="FFFFFF"/>
    </w:rPr>
  </w:style>
  <w:style w:type="character" w:customStyle="1" w:styleId="Heading80">
    <w:name w:val="Heading #8_"/>
    <w:link w:val="Heading81"/>
    <w:locked/>
    <w:rsid w:val="00A15EA4"/>
    <w:rPr>
      <w:b/>
      <w:bCs/>
      <w:spacing w:val="18"/>
      <w:sz w:val="21"/>
      <w:szCs w:val="21"/>
      <w:shd w:val="clear" w:color="auto" w:fill="FFFFFF"/>
    </w:rPr>
  </w:style>
  <w:style w:type="character" w:customStyle="1" w:styleId="Heading82">
    <w:name w:val="Heading #8"/>
    <w:basedOn w:val="Heading80"/>
    <w:rsid w:val="00A15EA4"/>
    <w:rPr>
      <w:b/>
      <w:bCs/>
      <w:spacing w:val="18"/>
      <w:sz w:val="21"/>
      <w:szCs w:val="21"/>
      <w:shd w:val="clear" w:color="auto" w:fill="FFFFFF"/>
    </w:rPr>
  </w:style>
  <w:style w:type="character" w:customStyle="1" w:styleId="Heading820">
    <w:name w:val="Heading #82"/>
    <w:basedOn w:val="Heading80"/>
    <w:rsid w:val="00A15EA4"/>
    <w:rPr>
      <w:b/>
      <w:bCs/>
      <w:spacing w:val="18"/>
      <w:sz w:val="21"/>
      <w:szCs w:val="21"/>
      <w:shd w:val="clear" w:color="auto" w:fill="FFFFFF"/>
    </w:rPr>
  </w:style>
  <w:style w:type="character" w:customStyle="1" w:styleId="Bodytext220">
    <w:name w:val="Body text (2)2"/>
    <w:basedOn w:val="Bodytext20"/>
    <w:rsid w:val="00A15EA4"/>
    <w:rPr>
      <w:i/>
      <w:iCs/>
      <w:spacing w:val="7"/>
      <w:sz w:val="22"/>
      <w:szCs w:val="22"/>
      <w:shd w:val="clear" w:color="auto" w:fill="FFFFFF"/>
    </w:rPr>
  </w:style>
  <w:style w:type="character" w:customStyle="1" w:styleId="Bodytext10pt">
    <w:name w:val="Body text + 10 pt"/>
    <w:aliases w:val="Spacing 0 pt57"/>
    <w:rsid w:val="00A15EA4"/>
    <w:rPr>
      <w:spacing w:val="19"/>
      <w:sz w:val="20"/>
      <w:szCs w:val="20"/>
      <w:shd w:val="clear" w:color="auto" w:fill="FFFFFF"/>
    </w:rPr>
  </w:style>
  <w:style w:type="character" w:customStyle="1" w:styleId="Bodytext10pt6">
    <w:name w:val="Body text + 10 pt6"/>
    <w:aliases w:val="Spacing 0 pt56"/>
    <w:rsid w:val="00A15EA4"/>
    <w:rPr>
      <w:spacing w:val="19"/>
      <w:sz w:val="20"/>
      <w:szCs w:val="20"/>
      <w:shd w:val="clear" w:color="auto" w:fill="FFFFFF"/>
    </w:rPr>
  </w:style>
  <w:style w:type="character" w:customStyle="1" w:styleId="BodytextSpacing0pt">
    <w:name w:val="Body text + Spacing 0 pt"/>
    <w:rsid w:val="00A15EA4"/>
    <w:rPr>
      <w:spacing w:val="15"/>
      <w:sz w:val="21"/>
      <w:szCs w:val="21"/>
      <w:shd w:val="clear" w:color="auto" w:fill="FFFFFF"/>
    </w:rPr>
  </w:style>
  <w:style w:type="character" w:customStyle="1" w:styleId="Bodytext3Spacing0pt">
    <w:name w:val="Body text (3) + Spacing 0 pt"/>
    <w:rsid w:val="00A15EA4"/>
    <w:rPr>
      <w:b/>
      <w:bCs/>
      <w:spacing w:val="-7"/>
      <w:sz w:val="21"/>
      <w:szCs w:val="21"/>
      <w:shd w:val="clear" w:color="auto" w:fill="FFFFFF"/>
    </w:rPr>
  </w:style>
  <w:style w:type="character" w:customStyle="1" w:styleId="Headerorfooter23">
    <w:name w:val="Header or footer (2)3"/>
    <w:basedOn w:val="Headerorfooter20"/>
    <w:rsid w:val="00A15EA4"/>
    <w:rPr>
      <w:spacing w:val="23"/>
      <w:shd w:val="clear" w:color="auto" w:fill="FFFFFF"/>
    </w:rPr>
  </w:style>
  <w:style w:type="character" w:customStyle="1" w:styleId="Heading20">
    <w:name w:val="Heading #2_"/>
    <w:link w:val="Heading21"/>
    <w:locked/>
    <w:rsid w:val="00A15EA4"/>
    <w:rPr>
      <w:b/>
      <w:bCs/>
      <w:spacing w:val="18"/>
      <w:sz w:val="21"/>
      <w:szCs w:val="21"/>
      <w:shd w:val="clear" w:color="auto" w:fill="FFFFFF"/>
    </w:rPr>
  </w:style>
  <w:style w:type="character" w:customStyle="1" w:styleId="Heading22">
    <w:name w:val="Heading #2"/>
    <w:basedOn w:val="Heading20"/>
    <w:rsid w:val="00A15EA4"/>
    <w:rPr>
      <w:b/>
      <w:bCs/>
      <w:spacing w:val="18"/>
      <w:sz w:val="21"/>
      <w:szCs w:val="21"/>
      <w:shd w:val="clear" w:color="auto" w:fill="FFFFFF"/>
    </w:rPr>
  </w:style>
  <w:style w:type="character" w:customStyle="1" w:styleId="Heading7">
    <w:name w:val="Heading #7_"/>
    <w:link w:val="Heading71"/>
    <w:locked/>
    <w:rsid w:val="00A15EA4"/>
    <w:rPr>
      <w:spacing w:val="17"/>
      <w:sz w:val="21"/>
      <w:szCs w:val="21"/>
      <w:shd w:val="clear" w:color="auto" w:fill="FFFFFF"/>
    </w:rPr>
  </w:style>
  <w:style w:type="character" w:customStyle="1" w:styleId="Heading70">
    <w:name w:val="Heading #7"/>
    <w:basedOn w:val="Heading7"/>
    <w:rsid w:val="00A15EA4"/>
    <w:rPr>
      <w:spacing w:val="17"/>
      <w:sz w:val="21"/>
      <w:szCs w:val="21"/>
      <w:shd w:val="clear" w:color="auto" w:fill="FFFFFF"/>
    </w:rPr>
  </w:style>
  <w:style w:type="character" w:customStyle="1" w:styleId="Heading72">
    <w:name w:val="Heading #72"/>
    <w:basedOn w:val="Heading7"/>
    <w:rsid w:val="00A15EA4"/>
    <w:rPr>
      <w:spacing w:val="17"/>
      <w:sz w:val="21"/>
      <w:szCs w:val="21"/>
      <w:shd w:val="clear" w:color="auto" w:fill="FFFFFF"/>
    </w:rPr>
  </w:style>
  <w:style w:type="character" w:customStyle="1" w:styleId="Tablecaption">
    <w:name w:val="Table caption_"/>
    <w:link w:val="Tablecaption1"/>
    <w:locked/>
    <w:rsid w:val="00A15EA4"/>
    <w:rPr>
      <w:b/>
      <w:bCs/>
      <w:spacing w:val="18"/>
      <w:sz w:val="21"/>
      <w:szCs w:val="21"/>
      <w:shd w:val="clear" w:color="auto" w:fill="FFFFFF"/>
    </w:rPr>
  </w:style>
  <w:style w:type="character" w:customStyle="1" w:styleId="Tablecaption0">
    <w:name w:val="Table caption"/>
    <w:basedOn w:val="Tablecaption"/>
    <w:rsid w:val="00A15EA4"/>
    <w:rPr>
      <w:b/>
      <w:bCs/>
      <w:spacing w:val="18"/>
      <w:sz w:val="21"/>
      <w:szCs w:val="21"/>
      <w:shd w:val="clear" w:color="auto" w:fill="FFFFFF"/>
    </w:rPr>
  </w:style>
  <w:style w:type="character" w:customStyle="1" w:styleId="Bodytext72">
    <w:name w:val="Body text7"/>
    <w:basedOn w:val="Bodytext0"/>
    <w:rsid w:val="00A15EA4"/>
    <w:rPr>
      <w:spacing w:val="17"/>
      <w:sz w:val="21"/>
      <w:szCs w:val="21"/>
      <w:shd w:val="clear" w:color="auto" w:fill="FFFFFF"/>
    </w:rPr>
  </w:style>
  <w:style w:type="character" w:customStyle="1" w:styleId="Bodytext62">
    <w:name w:val="Body text6"/>
    <w:basedOn w:val="Bodytext0"/>
    <w:rsid w:val="00A15EA4"/>
    <w:rPr>
      <w:spacing w:val="17"/>
      <w:sz w:val="21"/>
      <w:szCs w:val="21"/>
      <w:shd w:val="clear" w:color="auto" w:fill="FFFFFF"/>
    </w:rPr>
  </w:style>
  <w:style w:type="character" w:customStyle="1" w:styleId="Bodytext10pt5">
    <w:name w:val="Body text + 10 pt5"/>
    <w:aliases w:val="Spacing 0 pt55"/>
    <w:rsid w:val="00A15EA4"/>
    <w:rPr>
      <w:spacing w:val="19"/>
      <w:sz w:val="20"/>
      <w:szCs w:val="20"/>
      <w:shd w:val="clear" w:color="auto" w:fill="FFFFFF"/>
    </w:rPr>
  </w:style>
  <w:style w:type="character" w:customStyle="1" w:styleId="BodytextSpacing0pt1">
    <w:name w:val="Body text + Spacing 0 pt1"/>
    <w:rsid w:val="00A15EA4"/>
    <w:rPr>
      <w:spacing w:val="15"/>
      <w:sz w:val="21"/>
      <w:szCs w:val="21"/>
      <w:shd w:val="clear" w:color="auto" w:fill="FFFFFF"/>
    </w:rPr>
  </w:style>
  <w:style w:type="character" w:customStyle="1" w:styleId="Bodytext9Candara1">
    <w:name w:val="Body text (9) + Candara1"/>
    <w:aliases w:val="11.5 pt,Spacing 0 pt54"/>
    <w:basedOn w:val="Bodytext90"/>
    <w:rsid w:val="00A15EA4"/>
    <w:rPr>
      <w:spacing w:val="19"/>
      <w:shd w:val="clear" w:color="auto" w:fill="FFFFFF"/>
    </w:rPr>
  </w:style>
  <w:style w:type="character" w:customStyle="1" w:styleId="Bodytext100">
    <w:name w:val="Body text (10)_"/>
    <w:link w:val="Bodytext101"/>
    <w:locked/>
    <w:rsid w:val="00A15EA4"/>
    <w:rPr>
      <w:spacing w:val="19"/>
      <w:shd w:val="clear" w:color="auto" w:fill="FFFFFF"/>
    </w:rPr>
  </w:style>
  <w:style w:type="character" w:customStyle="1" w:styleId="Bodytext102">
    <w:name w:val="Body text (10)"/>
    <w:basedOn w:val="Bodytext100"/>
    <w:rsid w:val="00A15EA4"/>
    <w:rPr>
      <w:spacing w:val="19"/>
      <w:shd w:val="clear" w:color="auto" w:fill="FFFFFF"/>
    </w:rPr>
  </w:style>
  <w:style w:type="character" w:customStyle="1" w:styleId="Bodytext10105pt">
    <w:name w:val="Body text (10) + 10.5 pt"/>
    <w:aliases w:val="Spacing 0 pt53"/>
    <w:rsid w:val="00A15EA4"/>
    <w:rPr>
      <w:spacing w:val="17"/>
      <w:sz w:val="21"/>
      <w:szCs w:val="21"/>
      <w:shd w:val="clear" w:color="auto" w:fill="FFFFFF"/>
    </w:rPr>
  </w:style>
  <w:style w:type="character" w:customStyle="1" w:styleId="BodytextCandara">
    <w:name w:val="Body text + Candara"/>
    <w:aliases w:val="Spacing 0 pt52"/>
    <w:rsid w:val="00A15EA4"/>
    <w:rPr>
      <w:rFonts w:ascii="Candara" w:hAnsi="Candara" w:cs="Candara"/>
      <w:spacing w:val="-18"/>
      <w:sz w:val="21"/>
      <w:szCs w:val="21"/>
      <w:shd w:val="clear" w:color="auto" w:fill="FFFFFF"/>
    </w:rPr>
  </w:style>
  <w:style w:type="character" w:customStyle="1" w:styleId="Heading92">
    <w:name w:val="Heading #9 (2)_"/>
    <w:link w:val="Heading921"/>
    <w:locked/>
    <w:rsid w:val="00A15EA4"/>
    <w:rPr>
      <w:spacing w:val="17"/>
      <w:sz w:val="21"/>
      <w:szCs w:val="21"/>
      <w:shd w:val="clear" w:color="auto" w:fill="FFFFFF"/>
    </w:rPr>
  </w:style>
  <w:style w:type="character" w:customStyle="1" w:styleId="Heading920">
    <w:name w:val="Heading #9 (2)"/>
    <w:basedOn w:val="Heading92"/>
    <w:rsid w:val="00A15EA4"/>
    <w:rPr>
      <w:spacing w:val="17"/>
      <w:sz w:val="21"/>
      <w:szCs w:val="21"/>
      <w:shd w:val="clear" w:color="auto" w:fill="FFFFFF"/>
    </w:rPr>
  </w:style>
  <w:style w:type="character" w:customStyle="1" w:styleId="BodytextBold">
    <w:name w:val="Body text + Bold"/>
    <w:aliases w:val="Spacing 0 pt51"/>
    <w:rsid w:val="00A15EA4"/>
    <w:rPr>
      <w:b/>
      <w:bCs/>
      <w:spacing w:val="18"/>
      <w:sz w:val="21"/>
      <w:szCs w:val="21"/>
      <w:shd w:val="clear" w:color="auto" w:fill="FFFFFF"/>
    </w:rPr>
  </w:style>
  <w:style w:type="character" w:customStyle="1" w:styleId="Bodytext10pt4">
    <w:name w:val="Body text + 10 pt4"/>
    <w:aliases w:val="Spacing 0 pt50"/>
    <w:rsid w:val="00A15EA4"/>
    <w:rPr>
      <w:spacing w:val="19"/>
      <w:sz w:val="20"/>
      <w:szCs w:val="20"/>
      <w:shd w:val="clear" w:color="auto" w:fill="FFFFFF"/>
    </w:rPr>
  </w:style>
  <w:style w:type="character" w:customStyle="1" w:styleId="BodytextBold1">
    <w:name w:val="Body text + Bold1"/>
    <w:aliases w:val="Spacing 0 pt49"/>
    <w:rsid w:val="00A15EA4"/>
    <w:rPr>
      <w:b/>
      <w:bCs/>
      <w:noProof/>
      <w:spacing w:val="18"/>
      <w:sz w:val="21"/>
      <w:szCs w:val="21"/>
      <w:shd w:val="clear" w:color="auto" w:fill="FFFFFF"/>
    </w:rPr>
  </w:style>
  <w:style w:type="character" w:customStyle="1" w:styleId="Bodytext10pt3">
    <w:name w:val="Body text + 10 pt3"/>
    <w:aliases w:val="Spacing 0 pt48"/>
    <w:rsid w:val="00A15EA4"/>
    <w:rPr>
      <w:spacing w:val="19"/>
      <w:sz w:val="20"/>
      <w:szCs w:val="20"/>
      <w:shd w:val="clear" w:color="auto" w:fill="FFFFFF"/>
    </w:rPr>
  </w:style>
  <w:style w:type="character" w:customStyle="1" w:styleId="Bodytext53">
    <w:name w:val="Body text5"/>
    <w:basedOn w:val="Bodytext0"/>
    <w:rsid w:val="00A15EA4"/>
    <w:rPr>
      <w:spacing w:val="17"/>
      <w:sz w:val="21"/>
      <w:szCs w:val="21"/>
      <w:shd w:val="clear" w:color="auto" w:fill="FFFFFF"/>
    </w:rPr>
  </w:style>
  <w:style w:type="character" w:customStyle="1" w:styleId="Bodytext43">
    <w:name w:val="Body text4"/>
    <w:basedOn w:val="Bodytext0"/>
    <w:rsid w:val="00A15EA4"/>
    <w:rPr>
      <w:spacing w:val="17"/>
      <w:sz w:val="21"/>
      <w:szCs w:val="21"/>
      <w:shd w:val="clear" w:color="auto" w:fill="FFFFFF"/>
    </w:rPr>
  </w:style>
  <w:style w:type="character" w:customStyle="1" w:styleId="Headerorfooter220">
    <w:name w:val="Header or footer (2)2"/>
    <w:basedOn w:val="Headerorfooter20"/>
    <w:rsid w:val="00A15EA4"/>
    <w:rPr>
      <w:spacing w:val="23"/>
      <w:shd w:val="clear" w:color="auto" w:fill="FFFFFF"/>
    </w:rPr>
  </w:style>
  <w:style w:type="character" w:customStyle="1" w:styleId="Bodytext33">
    <w:name w:val="Body text3"/>
    <w:basedOn w:val="Bodytext0"/>
    <w:rsid w:val="00A15EA4"/>
    <w:rPr>
      <w:spacing w:val="17"/>
      <w:sz w:val="21"/>
      <w:szCs w:val="21"/>
      <w:shd w:val="clear" w:color="auto" w:fill="FFFFFF"/>
    </w:rPr>
  </w:style>
  <w:style w:type="character" w:customStyle="1" w:styleId="Bodytext10pt2">
    <w:name w:val="Body text + 10 pt2"/>
    <w:aliases w:val="Spacing 0 pt47"/>
    <w:rsid w:val="00A15EA4"/>
    <w:rPr>
      <w:spacing w:val="19"/>
      <w:sz w:val="20"/>
      <w:szCs w:val="20"/>
      <w:shd w:val="clear" w:color="auto" w:fill="FFFFFF"/>
    </w:rPr>
  </w:style>
  <w:style w:type="character" w:customStyle="1" w:styleId="Bodytext10pt1">
    <w:name w:val="Body text + 10 pt1"/>
    <w:aliases w:val="Spacing 0 pt46"/>
    <w:rsid w:val="00A15EA4"/>
    <w:rPr>
      <w:spacing w:val="19"/>
      <w:sz w:val="20"/>
      <w:szCs w:val="20"/>
      <w:shd w:val="clear" w:color="auto" w:fill="FFFFFF"/>
    </w:rPr>
  </w:style>
  <w:style w:type="character" w:customStyle="1" w:styleId="Bodytext93">
    <w:name w:val="Body text (9)3"/>
    <w:basedOn w:val="Bodytext90"/>
    <w:rsid w:val="00A15EA4"/>
    <w:rPr>
      <w:spacing w:val="19"/>
      <w:shd w:val="clear" w:color="auto" w:fill="FFFFFF"/>
    </w:rPr>
  </w:style>
  <w:style w:type="character" w:customStyle="1" w:styleId="Bodytext9105pt1">
    <w:name w:val="Body text (9) + 10.5 pt1"/>
    <w:aliases w:val="Spacing 0 pt45"/>
    <w:basedOn w:val="Bodytext90"/>
    <w:rsid w:val="00A15EA4"/>
    <w:rPr>
      <w:spacing w:val="19"/>
      <w:shd w:val="clear" w:color="auto" w:fill="FFFFFF"/>
    </w:rPr>
  </w:style>
  <w:style w:type="character" w:customStyle="1" w:styleId="Bodytext920">
    <w:name w:val="Body text (9)2"/>
    <w:basedOn w:val="Bodytext90"/>
    <w:rsid w:val="00A15EA4"/>
    <w:rPr>
      <w:spacing w:val="19"/>
      <w:shd w:val="clear" w:color="auto" w:fill="FFFFFF"/>
    </w:rPr>
  </w:style>
  <w:style w:type="character" w:customStyle="1" w:styleId="Bodytext911pt">
    <w:name w:val="Body text (9) + 11 pt"/>
    <w:aliases w:val="Italic5,Spacing 0 pt44"/>
    <w:basedOn w:val="Bodytext90"/>
    <w:rsid w:val="00A15EA4"/>
    <w:rPr>
      <w:spacing w:val="19"/>
      <w:shd w:val="clear" w:color="auto" w:fill="FFFFFF"/>
    </w:rPr>
  </w:style>
  <w:style w:type="character" w:customStyle="1" w:styleId="Bodytext820">
    <w:name w:val="Body text (8)2"/>
    <w:rsid w:val="00A15EA4"/>
    <w:rPr>
      <w:i/>
      <w:iCs/>
      <w:spacing w:val="7"/>
      <w:sz w:val="22"/>
      <w:szCs w:val="22"/>
      <w:u w:val="single"/>
      <w:shd w:val="clear" w:color="auto" w:fill="FFFFFF"/>
    </w:rPr>
  </w:style>
  <w:style w:type="character" w:customStyle="1" w:styleId="Bodytext8105pt">
    <w:name w:val="Body text (8) + 10.5 pt"/>
    <w:aliases w:val="Not Italic,Spacing 0 pt43"/>
    <w:rsid w:val="00A15EA4"/>
    <w:rPr>
      <w:i/>
      <w:iCs/>
      <w:spacing w:val="17"/>
      <w:sz w:val="21"/>
      <w:szCs w:val="21"/>
      <w:shd w:val="clear" w:color="auto" w:fill="FFFFFF"/>
    </w:rPr>
  </w:style>
  <w:style w:type="character" w:customStyle="1" w:styleId="Heading6">
    <w:name w:val="Heading #6_"/>
    <w:link w:val="Heading61"/>
    <w:locked/>
    <w:rsid w:val="00A15EA4"/>
    <w:rPr>
      <w:b/>
      <w:bCs/>
      <w:spacing w:val="18"/>
      <w:sz w:val="21"/>
      <w:szCs w:val="21"/>
      <w:shd w:val="clear" w:color="auto" w:fill="FFFFFF"/>
    </w:rPr>
  </w:style>
  <w:style w:type="character" w:customStyle="1" w:styleId="Heading60">
    <w:name w:val="Heading #6"/>
    <w:basedOn w:val="Heading6"/>
    <w:rsid w:val="00A15EA4"/>
    <w:rPr>
      <w:b/>
      <w:bCs/>
      <w:spacing w:val="18"/>
      <w:sz w:val="21"/>
      <w:szCs w:val="21"/>
      <w:shd w:val="clear" w:color="auto" w:fill="FFFFFF"/>
    </w:rPr>
  </w:style>
  <w:style w:type="character" w:customStyle="1" w:styleId="Heading62">
    <w:name w:val="Heading #62"/>
    <w:basedOn w:val="Heading6"/>
    <w:rsid w:val="00A15EA4"/>
    <w:rPr>
      <w:b/>
      <w:bCs/>
      <w:spacing w:val="18"/>
      <w:sz w:val="21"/>
      <w:szCs w:val="21"/>
      <w:shd w:val="clear" w:color="auto" w:fill="FFFFFF"/>
    </w:rPr>
  </w:style>
  <w:style w:type="character" w:customStyle="1" w:styleId="Bodytext16pt">
    <w:name w:val="Body text + 16 pt"/>
    <w:aliases w:val="Spacing 0 pt42"/>
    <w:rsid w:val="00A15EA4"/>
    <w:rPr>
      <w:spacing w:val="-7"/>
      <w:sz w:val="32"/>
      <w:szCs w:val="32"/>
      <w:shd w:val="clear" w:color="auto" w:fill="FFFFFF"/>
    </w:rPr>
  </w:style>
  <w:style w:type="character" w:customStyle="1" w:styleId="BodytextSmallCaps">
    <w:name w:val="Body text + Small Caps"/>
    <w:rsid w:val="00A15EA4"/>
    <w:rPr>
      <w:smallCaps/>
      <w:spacing w:val="17"/>
      <w:sz w:val="21"/>
      <w:szCs w:val="21"/>
      <w:shd w:val="clear" w:color="auto" w:fill="FFFFFF"/>
    </w:rPr>
  </w:style>
  <w:style w:type="character" w:customStyle="1" w:styleId="BodytextCandara1">
    <w:name w:val="Body text + Candara1"/>
    <w:aliases w:val="7.5 pt,Bold,Spacing 1 pt"/>
    <w:rsid w:val="00A15EA4"/>
    <w:rPr>
      <w:rFonts w:ascii="Candara" w:hAnsi="Candara" w:cs="Candara"/>
      <w:b/>
      <w:bCs/>
      <w:spacing w:val="33"/>
      <w:sz w:val="15"/>
      <w:szCs w:val="15"/>
      <w:shd w:val="clear" w:color="auto" w:fill="FFFFFF"/>
    </w:rPr>
  </w:style>
  <w:style w:type="character" w:customStyle="1" w:styleId="Bodytext74">
    <w:name w:val="Body text (7)4"/>
    <w:basedOn w:val="Bodytext7"/>
    <w:rsid w:val="00A15EA4"/>
    <w:rPr>
      <w:b/>
      <w:bCs/>
      <w:spacing w:val="13"/>
      <w:sz w:val="17"/>
      <w:szCs w:val="17"/>
      <w:shd w:val="clear" w:color="auto" w:fill="FFFFFF"/>
    </w:rPr>
  </w:style>
  <w:style w:type="character" w:customStyle="1" w:styleId="Headerorfooter33">
    <w:name w:val="Header or footer (3)3"/>
    <w:basedOn w:val="Headerorfooter3"/>
    <w:rsid w:val="00A15EA4"/>
    <w:rPr>
      <w:b/>
      <w:bCs/>
      <w:spacing w:val="24"/>
      <w:sz w:val="19"/>
      <w:szCs w:val="19"/>
      <w:shd w:val="clear" w:color="auto" w:fill="FFFFFF"/>
    </w:rPr>
  </w:style>
  <w:style w:type="character" w:customStyle="1" w:styleId="Bodytext11">
    <w:name w:val="Body text (11)_"/>
    <w:link w:val="Bodytext111"/>
    <w:locked/>
    <w:rsid w:val="00A15EA4"/>
    <w:rPr>
      <w:b/>
      <w:bCs/>
      <w:spacing w:val="16"/>
      <w:sz w:val="16"/>
      <w:szCs w:val="16"/>
      <w:shd w:val="clear" w:color="auto" w:fill="FFFFFF"/>
    </w:rPr>
  </w:style>
  <w:style w:type="character" w:customStyle="1" w:styleId="Bodytext110">
    <w:name w:val="Body text (11)"/>
    <w:basedOn w:val="Bodytext11"/>
    <w:rsid w:val="00A15EA4"/>
    <w:rPr>
      <w:b/>
      <w:bCs/>
      <w:spacing w:val="16"/>
      <w:sz w:val="16"/>
      <w:szCs w:val="16"/>
      <w:shd w:val="clear" w:color="auto" w:fill="FFFFFF"/>
    </w:rPr>
  </w:style>
  <w:style w:type="character" w:customStyle="1" w:styleId="Bodytext7105pt">
    <w:name w:val="Body text (7) + 10.5 pt"/>
    <w:aliases w:val="Not Bold3,Spacing 0 pt41"/>
    <w:rsid w:val="00A15EA4"/>
    <w:rPr>
      <w:b/>
      <w:bCs/>
      <w:spacing w:val="17"/>
      <w:sz w:val="21"/>
      <w:szCs w:val="21"/>
      <w:shd w:val="clear" w:color="auto" w:fill="FFFFFF"/>
    </w:rPr>
  </w:style>
  <w:style w:type="character" w:customStyle="1" w:styleId="Bodytext12">
    <w:name w:val="Body text (12)_"/>
    <w:link w:val="Bodytext121"/>
    <w:locked/>
    <w:rsid w:val="00A15EA4"/>
    <w:rPr>
      <w:rFonts w:ascii="MS Gothic" w:eastAsia="MS Gothic" w:cs="MS Gothic"/>
      <w:spacing w:val="2"/>
      <w:sz w:val="16"/>
      <w:szCs w:val="16"/>
      <w:shd w:val="clear" w:color="auto" w:fill="FFFFFF"/>
    </w:rPr>
  </w:style>
  <w:style w:type="character" w:customStyle="1" w:styleId="Bodytext120">
    <w:name w:val="Body text (12)"/>
    <w:basedOn w:val="Bodytext12"/>
    <w:rsid w:val="00A15EA4"/>
    <w:rPr>
      <w:rFonts w:ascii="MS Gothic" w:eastAsia="MS Gothic" w:cs="MS Gothic"/>
      <w:spacing w:val="2"/>
      <w:sz w:val="16"/>
      <w:szCs w:val="16"/>
      <w:shd w:val="clear" w:color="auto" w:fill="FFFFFF"/>
    </w:rPr>
  </w:style>
  <w:style w:type="character" w:customStyle="1" w:styleId="Footnote">
    <w:name w:val="Footnote_"/>
    <w:link w:val="Footnote1"/>
    <w:locked/>
    <w:rsid w:val="00A15EA4"/>
    <w:rPr>
      <w:spacing w:val="12"/>
      <w:sz w:val="17"/>
      <w:szCs w:val="17"/>
      <w:shd w:val="clear" w:color="auto" w:fill="FFFFFF"/>
    </w:rPr>
  </w:style>
  <w:style w:type="character" w:customStyle="1" w:styleId="Footnote0">
    <w:name w:val="Footnote"/>
    <w:basedOn w:val="Footnote"/>
    <w:rsid w:val="00A15EA4"/>
    <w:rPr>
      <w:spacing w:val="12"/>
      <w:sz w:val="17"/>
      <w:szCs w:val="17"/>
      <w:shd w:val="clear" w:color="auto" w:fill="FFFFFF"/>
    </w:rPr>
  </w:style>
  <w:style w:type="character" w:customStyle="1" w:styleId="Footnote2">
    <w:name w:val="Footnote2"/>
    <w:basedOn w:val="Footnote"/>
    <w:rsid w:val="00A15EA4"/>
    <w:rPr>
      <w:spacing w:val="12"/>
      <w:sz w:val="17"/>
      <w:szCs w:val="17"/>
      <w:shd w:val="clear" w:color="auto" w:fill="FFFFFF"/>
    </w:rPr>
  </w:style>
  <w:style w:type="character" w:customStyle="1" w:styleId="Footnote20">
    <w:name w:val="Footnote (2)_"/>
    <w:link w:val="Footnote21"/>
    <w:locked/>
    <w:rsid w:val="00A15EA4"/>
    <w:rPr>
      <w:b/>
      <w:bCs/>
      <w:spacing w:val="16"/>
      <w:sz w:val="16"/>
      <w:szCs w:val="16"/>
      <w:shd w:val="clear" w:color="auto" w:fill="FFFFFF"/>
    </w:rPr>
  </w:style>
  <w:style w:type="character" w:customStyle="1" w:styleId="Footnote22">
    <w:name w:val="Footnote (2)"/>
    <w:basedOn w:val="Footnote20"/>
    <w:rsid w:val="00A15EA4"/>
    <w:rPr>
      <w:b/>
      <w:bCs/>
      <w:spacing w:val="16"/>
      <w:sz w:val="16"/>
      <w:szCs w:val="16"/>
      <w:shd w:val="clear" w:color="auto" w:fill="FFFFFF"/>
    </w:rPr>
  </w:style>
  <w:style w:type="character" w:customStyle="1" w:styleId="Bodytext13">
    <w:name w:val="Body text (13)_"/>
    <w:link w:val="Bodytext131"/>
    <w:locked/>
    <w:rsid w:val="00A15EA4"/>
    <w:rPr>
      <w:i/>
      <w:iCs/>
      <w:spacing w:val="5"/>
      <w:sz w:val="17"/>
      <w:szCs w:val="17"/>
      <w:shd w:val="clear" w:color="auto" w:fill="FFFFFF"/>
    </w:rPr>
  </w:style>
  <w:style w:type="character" w:customStyle="1" w:styleId="Bodytext130">
    <w:name w:val="Body text (13)"/>
    <w:basedOn w:val="Bodytext13"/>
    <w:rsid w:val="00A15EA4"/>
    <w:rPr>
      <w:i/>
      <w:iCs/>
      <w:spacing w:val="5"/>
      <w:sz w:val="17"/>
      <w:szCs w:val="17"/>
      <w:shd w:val="clear" w:color="auto" w:fill="FFFFFF"/>
    </w:rPr>
  </w:style>
  <w:style w:type="character" w:customStyle="1" w:styleId="Bodytext13NotItalic">
    <w:name w:val="Body text (13) + Not Italic"/>
    <w:aliases w:val="Spacing 0 pt40"/>
    <w:rsid w:val="00A15EA4"/>
    <w:rPr>
      <w:i/>
      <w:iCs/>
      <w:noProof/>
      <w:spacing w:val="12"/>
      <w:sz w:val="17"/>
      <w:szCs w:val="17"/>
      <w:shd w:val="clear" w:color="auto" w:fill="FFFFFF"/>
    </w:rPr>
  </w:style>
  <w:style w:type="character" w:customStyle="1" w:styleId="Bodytext15">
    <w:name w:val="Body text (15)_"/>
    <w:link w:val="Bodytext151"/>
    <w:locked/>
    <w:rsid w:val="00A15EA4"/>
    <w:rPr>
      <w:rFonts w:ascii="Arial" w:hAnsi="Arial" w:cs="Arial"/>
      <w:b/>
      <w:bCs/>
      <w:noProof/>
      <w:sz w:val="17"/>
      <w:szCs w:val="17"/>
      <w:shd w:val="clear" w:color="auto" w:fill="FFFFFF"/>
    </w:rPr>
  </w:style>
  <w:style w:type="character" w:customStyle="1" w:styleId="Bodytext15TimesNewRoman">
    <w:name w:val="Body text (15) + Times New Roman"/>
    <w:aliases w:val="9 pt"/>
    <w:rsid w:val="00A15EA4"/>
    <w:rPr>
      <w:rFonts w:ascii="Times New Roman" w:hAnsi="Times New Roman" w:cs="Times New Roman"/>
      <w:b/>
      <w:bCs/>
      <w:noProof/>
      <w:sz w:val="18"/>
      <w:szCs w:val="18"/>
      <w:shd w:val="clear" w:color="auto" w:fill="FFFFFF"/>
    </w:rPr>
  </w:style>
  <w:style w:type="character" w:customStyle="1" w:styleId="Bodytext150">
    <w:name w:val="Body text (15)"/>
    <w:basedOn w:val="Bodytext15"/>
    <w:rsid w:val="00A15EA4"/>
    <w:rPr>
      <w:rFonts w:ascii="Arial" w:hAnsi="Arial" w:cs="Arial"/>
      <w:b/>
      <w:bCs/>
      <w:noProof/>
      <w:sz w:val="17"/>
      <w:szCs w:val="17"/>
      <w:shd w:val="clear" w:color="auto" w:fill="FFFFFF"/>
    </w:rPr>
  </w:style>
  <w:style w:type="character" w:customStyle="1" w:styleId="Bodytext67">
    <w:name w:val="Body text (6)7"/>
    <w:basedOn w:val="Bodytext6"/>
    <w:rsid w:val="00A15EA4"/>
    <w:rPr>
      <w:spacing w:val="12"/>
      <w:sz w:val="17"/>
      <w:szCs w:val="17"/>
      <w:shd w:val="clear" w:color="auto" w:fill="FFFFFF"/>
    </w:rPr>
  </w:style>
  <w:style w:type="character" w:customStyle="1" w:styleId="Bodytext66">
    <w:name w:val="Body text (6)6"/>
    <w:basedOn w:val="Bodytext6"/>
    <w:rsid w:val="00A15EA4"/>
    <w:rPr>
      <w:spacing w:val="12"/>
      <w:sz w:val="17"/>
      <w:szCs w:val="17"/>
      <w:shd w:val="clear" w:color="auto" w:fill="FFFFFF"/>
    </w:rPr>
  </w:style>
  <w:style w:type="character" w:customStyle="1" w:styleId="Bodytext6Candara">
    <w:name w:val="Body text (6) + Candara"/>
    <w:aliases w:val="9 pt2,Spacing 0 pt39"/>
    <w:basedOn w:val="Bodytext6"/>
    <w:rsid w:val="00A15EA4"/>
    <w:rPr>
      <w:spacing w:val="12"/>
      <w:sz w:val="17"/>
      <w:szCs w:val="17"/>
      <w:shd w:val="clear" w:color="auto" w:fill="FFFFFF"/>
    </w:rPr>
  </w:style>
  <w:style w:type="character" w:customStyle="1" w:styleId="Bodytext14">
    <w:name w:val="Body text (14)_"/>
    <w:link w:val="Bodytext141"/>
    <w:locked/>
    <w:rsid w:val="00A15EA4"/>
    <w:rPr>
      <w:rFonts w:ascii="Lucida Sans Unicode" w:hAnsi="Lucida Sans Unicode" w:cs="Lucida Sans Unicode"/>
      <w:spacing w:val="-9"/>
      <w:sz w:val="16"/>
      <w:szCs w:val="16"/>
      <w:shd w:val="clear" w:color="auto" w:fill="FFFFFF"/>
    </w:rPr>
  </w:style>
  <w:style w:type="character" w:customStyle="1" w:styleId="Bodytext140">
    <w:name w:val="Body text (14)"/>
    <w:basedOn w:val="Bodytext14"/>
    <w:rsid w:val="00A15EA4"/>
    <w:rPr>
      <w:rFonts w:ascii="Lucida Sans Unicode" w:hAnsi="Lucida Sans Unicode" w:cs="Lucida Sans Unicode"/>
      <w:spacing w:val="-9"/>
      <w:sz w:val="16"/>
      <w:szCs w:val="16"/>
      <w:shd w:val="clear" w:color="auto" w:fill="FFFFFF"/>
    </w:rPr>
  </w:style>
  <w:style w:type="character" w:customStyle="1" w:styleId="Bodytext17">
    <w:name w:val="Body text (17)_"/>
    <w:link w:val="Bodytext171"/>
    <w:locked/>
    <w:rsid w:val="00A15EA4"/>
    <w:rPr>
      <w:rFonts w:ascii="Lucida Sans Unicode" w:hAnsi="Lucida Sans Unicode" w:cs="Lucida Sans Unicode"/>
      <w:spacing w:val="-7"/>
      <w:sz w:val="17"/>
      <w:szCs w:val="17"/>
      <w:shd w:val="clear" w:color="auto" w:fill="FFFFFF"/>
    </w:rPr>
  </w:style>
  <w:style w:type="character" w:customStyle="1" w:styleId="Bodytext170">
    <w:name w:val="Body text (17)"/>
    <w:basedOn w:val="Bodytext17"/>
    <w:rsid w:val="00A15EA4"/>
    <w:rPr>
      <w:rFonts w:ascii="Lucida Sans Unicode" w:hAnsi="Lucida Sans Unicode" w:cs="Lucida Sans Unicode"/>
      <w:spacing w:val="-7"/>
      <w:sz w:val="17"/>
      <w:szCs w:val="17"/>
      <w:shd w:val="clear" w:color="auto" w:fill="FFFFFF"/>
    </w:rPr>
  </w:style>
  <w:style w:type="character" w:customStyle="1" w:styleId="Bodytext7Arial">
    <w:name w:val="Body text (7) + Arial"/>
    <w:aliases w:val="7.5 pt3,Not Bold2,Italic4,Spacing 0 pt38"/>
    <w:rsid w:val="00A15EA4"/>
    <w:rPr>
      <w:rFonts w:ascii="Arial" w:hAnsi="Arial" w:cs="Arial"/>
      <w:b/>
      <w:bCs/>
      <w:i/>
      <w:iCs/>
      <w:spacing w:val="5"/>
      <w:sz w:val="15"/>
      <w:szCs w:val="15"/>
      <w:shd w:val="clear" w:color="auto" w:fill="FFFFFF"/>
    </w:rPr>
  </w:style>
  <w:style w:type="character" w:customStyle="1" w:styleId="Bodytext16">
    <w:name w:val="Body text (16)_"/>
    <w:link w:val="Bodytext161"/>
    <w:locked/>
    <w:rsid w:val="00A15EA4"/>
    <w:rPr>
      <w:rFonts w:ascii="Lucida Sans Unicode" w:hAnsi="Lucida Sans Unicode" w:cs="Lucida Sans Unicode"/>
      <w:spacing w:val="-12"/>
      <w:sz w:val="17"/>
      <w:szCs w:val="17"/>
      <w:shd w:val="clear" w:color="auto" w:fill="FFFFFF"/>
    </w:rPr>
  </w:style>
  <w:style w:type="character" w:customStyle="1" w:styleId="Bodytext160">
    <w:name w:val="Body text (16)"/>
    <w:basedOn w:val="Bodytext16"/>
    <w:rsid w:val="00A15EA4"/>
    <w:rPr>
      <w:rFonts w:ascii="Lucida Sans Unicode" w:hAnsi="Lucida Sans Unicode" w:cs="Lucida Sans Unicode"/>
      <w:spacing w:val="-12"/>
      <w:sz w:val="17"/>
      <w:szCs w:val="17"/>
      <w:shd w:val="clear" w:color="auto" w:fill="FFFFFF"/>
    </w:rPr>
  </w:style>
  <w:style w:type="character" w:customStyle="1" w:styleId="Tablecaption2">
    <w:name w:val="Table caption (2)_"/>
    <w:link w:val="Tablecaption21"/>
    <w:locked/>
    <w:rsid w:val="00A15EA4"/>
    <w:rPr>
      <w:b/>
      <w:bCs/>
      <w:spacing w:val="13"/>
      <w:sz w:val="17"/>
      <w:szCs w:val="17"/>
      <w:shd w:val="clear" w:color="auto" w:fill="FFFFFF"/>
    </w:rPr>
  </w:style>
  <w:style w:type="character" w:customStyle="1" w:styleId="Tablecaption20">
    <w:name w:val="Table caption (2)"/>
    <w:basedOn w:val="Tablecaption2"/>
    <w:rsid w:val="00A15EA4"/>
    <w:rPr>
      <w:b/>
      <w:bCs/>
      <w:spacing w:val="13"/>
      <w:sz w:val="17"/>
      <w:szCs w:val="17"/>
      <w:shd w:val="clear" w:color="auto" w:fill="FFFFFF"/>
    </w:rPr>
  </w:style>
  <w:style w:type="character" w:customStyle="1" w:styleId="Tablecaption22">
    <w:name w:val="Table caption (2)2"/>
    <w:basedOn w:val="Tablecaption2"/>
    <w:rsid w:val="00A15EA4"/>
    <w:rPr>
      <w:b/>
      <w:bCs/>
      <w:spacing w:val="13"/>
      <w:sz w:val="17"/>
      <w:szCs w:val="17"/>
      <w:shd w:val="clear" w:color="auto" w:fill="FFFFFF"/>
    </w:rPr>
  </w:style>
  <w:style w:type="character" w:customStyle="1" w:styleId="Bodytext85pt">
    <w:name w:val="Body text + 8.5 pt"/>
    <w:aliases w:val="Spacing 0 pt37"/>
    <w:rsid w:val="00A15EA4"/>
    <w:rPr>
      <w:spacing w:val="12"/>
      <w:sz w:val="17"/>
      <w:szCs w:val="17"/>
      <w:shd w:val="clear" w:color="auto" w:fill="FFFFFF"/>
    </w:rPr>
  </w:style>
  <w:style w:type="character" w:customStyle="1" w:styleId="Bodytext85pt10">
    <w:name w:val="Body text + 8.5 pt10"/>
    <w:aliases w:val="Spacing 0 pt36"/>
    <w:rsid w:val="00A15EA4"/>
    <w:rPr>
      <w:spacing w:val="12"/>
      <w:sz w:val="17"/>
      <w:szCs w:val="17"/>
      <w:shd w:val="clear" w:color="auto" w:fill="FFFFFF"/>
    </w:rPr>
  </w:style>
  <w:style w:type="character" w:customStyle="1" w:styleId="Bodytext85pt9">
    <w:name w:val="Body text + 8.5 pt9"/>
    <w:aliases w:val="Spacing 0 pt35"/>
    <w:rsid w:val="00A15EA4"/>
    <w:rPr>
      <w:spacing w:val="12"/>
      <w:sz w:val="17"/>
      <w:szCs w:val="17"/>
      <w:shd w:val="clear" w:color="auto" w:fill="FFFFFF"/>
    </w:rPr>
  </w:style>
  <w:style w:type="character" w:customStyle="1" w:styleId="Bodytext85pt8">
    <w:name w:val="Body text + 8.5 pt8"/>
    <w:aliases w:val="Bold16,Spacing 0 pt34"/>
    <w:rsid w:val="00A15EA4"/>
    <w:rPr>
      <w:b/>
      <w:bCs/>
      <w:spacing w:val="13"/>
      <w:sz w:val="17"/>
      <w:szCs w:val="17"/>
      <w:shd w:val="clear" w:color="auto" w:fill="FFFFFF"/>
    </w:rPr>
  </w:style>
  <w:style w:type="character" w:customStyle="1" w:styleId="Bodytext85pt7">
    <w:name w:val="Body text + 8.5 pt7"/>
    <w:aliases w:val="Small Caps,Spacing 0 pt33"/>
    <w:rsid w:val="00A15EA4"/>
    <w:rPr>
      <w:smallCaps/>
      <w:spacing w:val="12"/>
      <w:sz w:val="17"/>
      <w:szCs w:val="17"/>
      <w:shd w:val="clear" w:color="auto" w:fill="FFFFFF"/>
    </w:rPr>
  </w:style>
  <w:style w:type="character" w:customStyle="1" w:styleId="Tablecaption3">
    <w:name w:val="Table caption (3)_"/>
    <w:link w:val="Tablecaption31"/>
    <w:locked/>
    <w:rsid w:val="00A15EA4"/>
    <w:rPr>
      <w:rFonts w:ascii="Arial" w:hAnsi="Arial" w:cs="Arial"/>
      <w:i/>
      <w:iCs/>
      <w:spacing w:val="5"/>
      <w:sz w:val="15"/>
      <w:szCs w:val="15"/>
      <w:shd w:val="clear" w:color="auto" w:fill="FFFFFF"/>
    </w:rPr>
  </w:style>
  <w:style w:type="character" w:customStyle="1" w:styleId="Tablecaption30">
    <w:name w:val="Table caption (3)"/>
    <w:basedOn w:val="Tablecaption3"/>
    <w:rsid w:val="00A15EA4"/>
    <w:rPr>
      <w:rFonts w:ascii="Arial" w:hAnsi="Arial" w:cs="Arial"/>
      <w:i/>
      <w:iCs/>
      <w:spacing w:val="5"/>
      <w:sz w:val="15"/>
      <w:szCs w:val="15"/>
      <w:shd w:val="clear" w:color="auto" w:fill="FFFFFF"/>
    </w:rPr>
  </w:style>
  <w:style w:type="character" w:customStyle="1" w:styleId="Bodytext73">
    <w:name w:val="Body text (7)3"/>
    <w:basedOn w:val="Bodytext7"/>
    <w:rsid w:val="00A15EA4"/>
    <w:rPr>
      <w:b/>
      <w:bCs/>
      <w:spacing w:val="13"/>
      <w:sz w:val="17"/>
      <w:szCs w:val="17"/>
      <w:shd w:val="clear" w:color="auto" w:fill="FFFFFF"/>
    </w:rPr>
  </w:style>
  <w:style w:type="character" w:customStyle="1" w:styleId="Bodytext18">
    <w:name w:val="Body text (18)_"/>
    <w:link w:val="Bodytext181"/>
    <w:locked/>
    <w:rsid w:val="00A15EA4"/>
    <w:rPr>
      <w:rFonts w:ascii="Arial" w:hAnsi="Arial" w:cs="Arial"/>
      <w:i/>
      <w:iCs/>
      <w:spacing w:val="5"/>
      <w:sz w:val="15"/>
      <w:szCs w:val="15"/>
      <w:shd w:val="clear" w:color="auto" w:fill="FFFFFF"/>
    </w:rPr>
  </w:style>
  <w:style w:type="character" w:customStyle="1" w:styleId="Bodytext18TimesNewRoman">
    <w:name w:val="Body text (18) + Times New Roman"/>
    <w:aliases w:val="8.5 pt,Bold15,Not Italic7,Spacing 0 pt32"/>
    <w:rsid w:val="00A15EA4"/>
    <w:rPr>
      <w:rFonts w:ascii="Times New Roman" w:hAnsi="Times New Roman" w:cs="Times New Roman"/>
      <w:b/>
      <w:bCs/>
      <w:i/>
      <w:iCs/>
      <w:spacing w:val="13"/>
      <w:sz w:val="17"/>
      <w:szCs w:val="17"/>
      <w:shd w:val="clear" w:color="auto" w:fill="FFFFFF"/>
    </w:rPr>
  </w:style>
  <w:style w:type="character" w:customStyle="1" w:styleId="Bodytext18TimesNewRoman5">
    <w:name w:val="Body text (18) + Times New Roman5"/>
    <w:aliases w:val="8.5 pt5,Bold14,Not Italic6,Spacing 0 pt31"/>
    <w:rsid w:val="00A15EA4"/>
    <w:rPr>
      <w:rFonts w:ascii="Times New Roman" w:hAnsi="Times New Roman" w:cs="Times New Roman"/>
      <w:b/>
      <w:bCs/>
      <w:i/>
      <w:iCs/>
      <w:spacing w:val="13"/>
      <w:sz w:val="17"/>
      <w:szCs w:val="17"/>
      <w:shd w:val="clear" w:color="auto" w:fill="FFFFFF"/>
    </w:rPr>
  </w:style>
  <w:style w:type="character" w:customStyle="1" w:styleId="Bodytext180">
    <w:name w:val="Body text (18)"/>
    <w:basedOn w:val="Bodytext18"/>
    <w:rsid w:val="00A15EA4"/>
    <w:rPr>
      <w:rFonts w:ascii="Arial" w:hAnsi="Arial" w:cs="Arial"/>
      <w:i/>
      <w:iCs/>
      <w:spacing w:val="5"/>
      <w:sz w:val="15"/>
      <w:szCs w:val="15"/>
      <w:shd w:val="clear" w:color="auto" w:fill="FFFFFF"/>
    </w:rPr>
  </w:style>
  <w:style w:type="character" w:customStyle="1" w:styleId="Bodytext182">
    <w:name w:val="Body text (18)2"/>
    <w:basedOn w:val="Bodytext18"/>
    <w:rsid w:val="00A15EA4"/>
    <w:rPr>
      <w:rFonts w:ascii="Arial" w:hAnsi="Arial" w:cs="Arial"/>
      <w:i/>
      <w:iCs/>
      <w:spacing w:val="5"/>
      <w:sz w:val="15"/>
      <w:szCs w:val="15"/>
      <w:shd w:val="clear" w:color="auto" w:fill="FFFFFF"/>
    </w:rPr>
  </w:style>
  <w:style w:type="character" w:customStyle="1" w:styleId="Bodytext19">
    <w:name w:val="Body text (19)_"/>
    <w:link w:val="Bodytext191"/>
    <w:locked/>
    <w:rsid w:val="00A15EA4"/>
    <w:rPr>
      <w:b/>
      <w:bCs/>
      <w:spacing w:val="9"/>
      <w:sz w:val="15"/>
      <w:szCs w:val="15"/>
      <w:shd w:val="clear" w:color="auto" w:fill="FFFFFF"/>
    </w:rPr>
  </w:style>
  <w:style w:type="character" w:customStyle="1" w:styleId="Bodytext190">
    <w:name w:val="Body text (19)"/>
    <w:basedOn w:val="Bodytext19"/>
    <w:rsid w:val="00A15EA4"/>
    <w:rPr>
      <w:b/>
      <w:bCs/>
      <w:spacing w:val="9"/>
      <w:sz w:val="15"/>
      <w:szCs w:val="15"/>
      <w:shd w:val="clear" w:color="auto" w:fill="FFFFFF"/>
    </w:rPr>
  </w:style>
  <w:style w:type="character" w:customStyle="1" w:styleId="Bodytext192">
    <w:name w:val="Body text (19)2"/>
    <w:basedOn w:val="Bodytext19"/>
    <w:rsid w:val="00A15EA4"/>
    <w:rPr>
      <w:b/>
      <w:bCs/>
      <w:spacing w:val="9"/>
      <w:sz w:val="15"/>
      <w:szCs w:val="15"/>
      <w:shd w:val="clear" w:color="auto" w:fill="FFFFFF"/>
    </w:rPr>
  </w:style>
  <w:style w:type="character" w:customStyle="1" w:styleId="Bodytext200">
    <w:name w:val="Body text (20)_"/>
    <w:link w:val="Bodytext201"/>
    <w:locked/>
    <w:rsid w:val="00A15EA4"/>
    <w:rPr>
      <w:rFonts w:ascii="Candara" w:hAnsi="Candara" w:cs="Candara"/>
      <w:spacing w:val="2"/>
      <w:sz w:val="18"/>
      <w:szCs w:val="18"/>
      <w:shd w:val="clear" w:color="auto" w:fill="FFFFFF"/>
    </w:rPr>
  </w:style>
  <w:style w:type="character" w:customStyle="1" w:styleId="Bodytext202">
    <w:name w:val="Body text (20)"/>
    <w:rsid w:val="00A15EA4"/>
    <w:rPr>
      <w:rFonts w:ascii="Candara" w:hAnsi="Candara" w:cs="Candara"/>
      <w:spacing w:val="2"/>
      <w:sz w:val="18"/>
      <w:szCs w:val="18"/>
      <w:u w:val="single"/>
      <w:shd w:val="clear" w:color="auto" w:fill="FFFFFF"/>
    </w:rPr>
  </w:style>
  <w:style w:type="character" w:customStyle="1" w:styleId="Bodytext203">
    <w:name w:val="Body text (20)3"/>
    <w:basedOn w:val="Bodytext200"/>
    <w:rsid w:val="00A15EA4"/>
    <w:rPr>
      <w:rFonts w:ascii="Candara" w:hAnsi="Candara" w:cs="Candara"/>
      <w:spacing w:val="2"/>
      <w:sz w:val="18"/>
      <w:szCs w:val="18"/>
      <w:shd w:val="clear" w:color="auto" w:fill="FFFFFF"/>
    </w:rPr>
  </w:style>
  <w:style w:type="character" w:customStyle="1" w:styleId="Bodytext2020">
    <w:name w:val="Body text (20)2"/>
    <w:basedOn w:val="Bodytext200"/>
    <w:rsid w:val="00A15EA4"/>
    <w:rPr>
      <w:rFonts w:ascii="Candara" w:hAnsi="Candara" w:cs="Candara"/>
      <w:spacing w:val="2"/>
      <w:sz w:val="18"/>
      <w:szCs w:val="18"/>
      <w:shd w:val="clear" w:color="auto" w:fill="FFFFFF"/>
    </w:rPr>
  </w:style>
  <w:style w:type="character" w:customStyle="1" w:styleId="Bodytext210">
    <w:name w:val="Body text (21)_"/>
    <w:link w:val="Bodytext211"/>
    <w:locked/>
    <w:rsid w:val="00A15EA4"/>
    <w:rPr>
      <w:b/>
      <w:bCs/>
      <w:spacing w:val="8"/>
      <w:sz w:val="17"/>
      <w:szCs w:val="17"/>
      <w:shd w:val="clear" w:color="auto" w:fill="FFFFFF"/>
    </w:rPr>
  </w:style>
  <w:style w:type="character" w:customStyle="1" w:styleId="Bodytext212">
    <w:name w:val="Body text (21)"/>
    <w:basedOn w:val="Bodytext210"/>
    <w:rsid w:val="00A15EA4"/>
    <w:rPr>
      <w:b/>
      <w:bCs/>
      <w:spacing w:val="8"/>
      <w:sz w:val="17"/>
      <w:szCs w:val="17"/>
      <w:shd w:val="clear" w:color="auto" w:fill="FFFFFF"/>
    </w:rPr>
  </w:style>
  <w:style w:type="character" w:customStyle="1" w:styleId="Bodytext2120">
    <w:name w:val="Body text (21)2"/>
    <w:basedOn w:val="Bodytext210"/>
    <w:rsid w:val="00A15EA4"/>
    <w:rPr>
      <w:b/>
      <w:bCs/>
      <w:spacing w:val="8"/>
      <w:sz w:val="17"/>
      <w:szCs w:val="17"/>
      <w:shd w:val="clear" w:color="auto" w:fill="FFFFFF"/>
    </w:rPr>
  </w:style>
  <w:style w:type="character" w:customStyle="1" w:styleId="Bodytext68pt">
    <w:name w:val="Body text (6) + 8 pt"/>
    <w:aliases w:val="Bold13,Spacing 0 pt30"/>
    <w:basedOn w:val="Bodytext6"/>
    <w:rsid w:val="00A15EA4"/>
    <w:rPr>
      <w:spacing w:val="12"/>
      <w:sz w:val="17"/>
      <w:szCs w:val="17"/>
      <w:shd w:val="clear" w:color="auto" w:fill="FFFFFF"/>
    </w:rPr>
  </w:style>
  <w:style w:type="character" w:customStyle="1" w:styleId="Bodytext68pt6">
    <w:name w:val="Body text (6) + 8 pt6"/>
    <w:aliases w:val="Bold12,Spacing 0 pt29"/>
    <w:basedOn w:val="Bodytext6"/>
    <w:rsid w:val="00A15EA4"/>
    <w:rPr>
      <w:spacing w:val="12"/>
      <w:sz w:val="17"/>
      <w:szCs w:val="17"/>
      <w:shd w:val="clear" w:color="auto" w:fill="FFFFFF"/>
    </w:rPr>
  </w:style>
  <w:style w:type="character" w:customStyle="1" w:styleId="Bodytext68pt5">
    <w:name w:val="Body text (6) + 8 pt5"/>
    <w:aliases w:val="Bold11,Spacing 0 pt28"/>
    <w:basedOn w:val="Bodytext6"/>
    <w:rsid w:val="00A15EA4"/>
    <w:rPr>
      <w:spacing w:val="12"/>
      <w:sz w:val="17"/>
      <w:szCs w:val="17"/>
      <w:shd w:val="clear" w:color="auto" w:fill="FFFFFF"/>
    </w:rPr>
  </w:style>
  <w:style w:type="character" w:customStyle="1" w:styleId="Bodytext221">
    <w:name w:val="Body text (22)_"/>
    <w:link w:val="Bodytext2210"/>
    <w:locked/>
    <w:rsid w:val="00A15EA4"/>
    <w:rPr>
      <w:rFonts w:ascii="Arial" w:hAnsi="Arial" w:cs="Arial"/>
      <w:spacing w:val="3"/>
      <w:sz w:val="16"/>
      <w:szCs w:val="16"/>
      <w:shd w:val="clear" w:color="auto" w:fill="FFFFFF"/>
    </w:rPr>
  </w:style>
  <w:style w:type="character" w:customStyle="1" w:styleId="Bodytext222">
    <w:name w:val="Body text (22)"/>
    <w:basedOn w:val="Bodytext221"/>
    <w:rsid w:val="00A15EA4"/>
    <w:rPr>
      <w:rFonts w:ascii="Arial" w:hAnsi="Arial" w:cs="Arial"/>
      <w:spacing w:val="3"/>
      <w:sz w:val="16"/>
      <w:szCs w:val="16"/>
      <w:shd w:val="clear" w:color="auto" w:fill="FFFFFF"/>
    </w:rPr>
  </w:style>
  <w:style w:type="character" w:customStyle="1" w:styleId="Bodytext2220">
    <w:name w:val="Body text (22)2"/>
    <w:basedOn w:val="Bodytext221"/>
    <w:rsid w:val="00A15EA4"/>
    <w:rPr>
      <w:rFonts w:ascii="Arial" w:hAnsi="Arial" w:cs="Arial"/>
      <w:spacing w:val="3"/>
      <w:sz w:val="16"/>
      <w:szCs w:val="16"/>
      <w:shd w:val="clear" w:color="auto" w:fill="FFFFFF"/>
    </w:rPr>
  </w:style>
  <w:style w:type="character" w:customStyle="1" w:styleId="Bodytext22Candara">
    <w:name w:val="Body text (22) + Candara"/>
    <w:aliases w:val="9 pt1,Spacing 0 pt27"/>
    <w:rsid w:val="00A15EA4"/>
    <w:rPr>
      <w:rFonts w:ascii="Candara" w:hAnsi="Candara" w:cs="Candara"/>
      <w:spacing w:val="2"/>
      <w:sz w:val="18"/>
      <w:szCs w:val="18"/>
      <w:shd w:val="clear" w:color="auto" w:fill="FFFFFF"/>
    </w:rPr>
  </w:style>
  <w:style w:type="character" w:customStyle="1" w:styleId="Heading4">
    <w:name w:val="Heading #4_"/>
    <w:link w:val="Heading41"/>
    <w:locked/>
    <w:rsid w:val="00A15EA4"/>
    <w:rPr>
      <w:b/>
      <w:bCs/>
      <w:spacing w:val="8"/>
      <w:sz w:val="17"/>
      <w:szCs w:val="17"/>
      <w:shd w:val="clear" w:color="auto" w:fill="FFFFFF"/>
    </w:rPr>
  </w:style>
  <w:style w:type="character" w:customStyle="1" w:styleId="Heading40">
    <w:name w:val="Heading #4"/>
    <w:basedOn w:val="Heading4"/>
    <w:rsid w:val="00A15EA4"/>
    <w:rPr>
      <w:b/>
      <w:bCs/>
      <w:spacing w:val="8"/>
      <w:sz w:val="17"/>
      <w:szCs w:val="17"/>
      <w:shd w:val="clear" w:color="auto" w:fill="FFFFFF"/>
    </w:rPr>
  </w:style>
  <w:style w:type="character" w:customStyle="1" w:styleId="Heading5">
    <w:name w:val="Heading #5_"/>
    <w:link w:val="Heading51"/>
    <w:locked/>
    <w:rsid w:val="00A15EA4"/>
    <w:rPr>
      <w:spacing w:val="12"/>
      <w:sz w:val="17"/>
      <w:szCs w:val="17"/>
      <w:shd w:val="clear" w:color="auto" w:fill="FFFFFF"/>
    </w:rPr>
  </w:style>
  <w:style w:type="character" w:customStyle="1" w:styleId="Heading50">
    <w:name w:val="Heading #5"/>
    <w:basedOn w:val="Heading5"/>
    <w:rsid w:val="00A15EA4"/>
    <w:rPr>
      <w:spacing w:val="12"/>
      <w:sz w:val="17"/>
      <w:szCs w:val="17"/>
      <w:shd w:val="clear" w:color="auto" w:fill="FFFFFF"/>
    </w:rPr>
  </w:style>
  <w:style w:type="character" w:customStyle="1" w:styleId="Heading52">
    <w:name w:val="Heading #52"/>
    <w:basedOn w:val="Heading5"/>
    <w:rsid w:val="00A15EA4"/>
    <w:rPr>
      <w:spacing w:val="12"/>
      <w:sz w:val="17"/>
      <w:szCs w:val="17"/>
      <w:shd w:val="clear" w:color="auto" w:fill="FFFFFF"/>
    </w:rPr>
  </w:style>
  <w:style w:type="character" w:customStyle="1" w:styleId="Bodytext6Italic">
    <w:name w:val="Body text (6) + Italic"/>
    <w:aliases w:val="Spacing 0 pt26"/>
    <w:basedOn w:val="Bodytext6"/>
    <w:rsid w:val="00A15EA4"/>
    <w:rPr>
      <w:spacing w:val="12"/>
      <w:sz w:val="17"/>
      <w:szCs w:val="17"/>
      <w:shd w:val="clear" w:color="auto" w:fill="FFFFFF"/>
    </w:rPr>
  </w:style>
  <w:style w:type="character" w:customStyle="1" w:styleId="Heading10">
    <w:name w:val="Heading #1_"/>
    <w:link w:val="Heading11"/>
    <w:locked/>
    <w:rsid w:val="00A15EA4"/>
    <w:rPr>
      <w:spacing w:val="12"/>
      <w:sz w:val="17"/>
      <w:szCs w:val="17"/>
      <w:shd w:val="clear" w:color="auto" w:fill="FFFFFF"/>
    </w:rPr>
  </w:style>
  <w:style w:type="character" w:customStyle="1" w:styleId="Heading12">
    <w:name w:val="Heading #1"/>
    <w:basedOn w:val="Heading10"/>
    <w:rsid w:val="00A15EA4"/>
    <w:rPr>
      <w:spacing w:val="12"/>
      <w:sz w:val="17"/>
      <w:szCs w:val="17"/>
      <w:shd w:val="clear" w:color="auto" w:fill="FFFFFF"/>
    </w:rPr>
  </w:style>
  <w:style w:type="character" w:customStyle="1" w:styleId="Bodytext6Bold">
    <w:name w:val="Body text (6) + Bold"/>
    <w:aliases w:val="Spacing 0 pt25"/>
    <w:basedOn w:val="Bodytext6"/>
    <w:rsid w:val="00A15EA4"/>
    <w:rPr>
      <w:spacing w:val="12"/>
      <w:sz w:val="17"/>
      <w:szCs w:val="17"/>
      <w:shd w:val="clear" w:color="auto" w:fill="FFFFFF"/>
    </w:rPr>
  </w:style>
  <w:style w:type="character" w:customStyle="1" w:styleId="Heading30">
    <w:name w:val="Heading #3_"/>
    <w:link w:val="Heading31"/>
    <w:locked/>
    <w:rsid w:val="00A15EA4"/>
    <w:rPr>
      <w:spacing w:val="12"/>
      <w:sz w:val="17"/>
      <w:szCs w:val="17"/>
      <w:shd w:val="clear" w:color="auto" w:fill="FFFFFF"/>
    </w:rPr>
  </w:style>
  <w:style w:type="character" w:customStyle="1" w:styleId="Heading32">
    <w:name w:val="Heading #3"/>
    <w:basedOn w:val="Heading30"/>
    <w:rsid w:val="00A15EA4"/>
    <w:rPr>
      <w:spacing w:val="12"/>
      <w:sz w:val="17"/>
      <w:szCs w:val="17"/>
      <w:shd w:val="clear" w:color="auto" w:fill="FFFFFF"/>
    </w:rPr>
  </w:style>
  <w:style w:type="character" w:customStyle="1" w:styleId="Bodytext18TimesNewRoman4">
    <w:name w:val="Body text (18) + Times New Roman4"/>
    <w:aliases w:val="8.5 pt4,Bold10,Not Italic5,Spacing 0 pt24"/>
    <w:rsid w:val="00A15EA4"/>
    <w:rPr>
      <w:rFonts w:ascii="Times New Roman" w:hAnsi="Times New Roman" w:cs="Times New Roman"/>
      <w:b/>
      <w:bCs/>
      <w:i/>
      <w:iCs/>
      <w:noProof/>
      <w:spacing w:val="13"/>
      <w:sz w:val="17"/>
      <w:szCs w:val="17"/>
      <w:shd w:val="clear" w:color="auto" w:fill="FFFFFF"/>
    </w:rPr>
  </w:style>
  <w:style w:type="character" w:customStyle="1" w:styleId="Bodytext18TimesNewRoman3">
    <w:name w:val="Body text (18) + Times New Roman3"/>
    <w:aliases w:val="8.5 pt3,Bold9,Not Italic4,Spacing 0 pt23"/>
    <w:rsid w:val="00A15EA4"/>
    <w:rPr>
      <w:rFonts w:ascii="Times New Roman" w:hAnsi="Times New Roman" w:cs="Times New Roman"/>
      <w:b/>
      <w:bCs/>
      <w:i/>
      <w:iCs/>
      <w:spacing w:val="13"/>
      <w:sz w:val="17"/>
      <w:szCs w:val="17"/>
      <w:shd w:val="clear" w:color="auto" w:fill="FFFFFF"/>
    </w:rPr>
  </w:style>
  <w:style w:type="character" w:customStyle="1" w:styleId="Bodytext65">
    <w:name w:val="Body text (6)5"/>
    <w:basedOn w:val="Bodytext6"/>
    <w:rsid w:val="00A15EA4"/>
    <w:rPr>
      <w:spacing w:val="12"/>
      <w:sz w:val="17"/>
      <w:szCs w:val="17"/>
      <w:shd w:val="clear" w:color="auto" w:fill="FFFFFF"/>
    </w:rPr>
  </w:style>
  <w:style w:type="character" w:customStyle="1" w:styleId="Tablecaption4">
    <w:name w:val="Table caption (4)_"/>
    <w:link w:val="Tablecaption41"/>
    <w:locked/>
    <w:rsid w:val="00A15EA4"/>
    <w:rPr>
      <w:i/>
      <w:iCs/>
      <w:spacing w:val="5"/>
      <w:sz w:val="17"/>
      <w:szCs w:val="17"/>
      <w:shd w:val="clear" w:color="auto" w:fill="FFFFFF"/>
    </w:rPr>
  </w:style>
  <w:style w:type="character" w:customStyle="1" w:styleId="Tablecaption4Bold">
    <w:name w:val="Table caption (4) + Bold"/>
    <w:aliases w:val="Not Italic3,Spacing 0 pt22"/>
    <w:rsid w:val="00A15EA4"/>
    <w:rPr>
      <w:b/>
      <w:bCs/>
      <w:i/>
      <w:iCs/>
      <w:spacing w:val="13"/>
      <w:sz w:val="17"/>
      <w:szCs w:val="17"/>
      <w:shd w:val="clear" w:color="auto" w:fill="FFFFFF"/>
    </w:rPr>
  </w:style>
  <w:style w:type="character" w:customStyle="1" w:styleId="Tablecaption40">
    <w:name w:val="Table caption (4)"/>
    <w:basedOn w:val="Tablecaption4"/>
    <w:rsid w:val="00A15EA4"/>
    <w:rPr>
      <w:i/>
      <w:iCs/>
      <w:spacing w:val="5"/>
      <w:sz w:val="17"/>
      <w:szCs w:val="17"/>
      <w:shd w:val="clear" w:color="auto" w:fill="FFFFFF"/>
    </w:rPr>
  </w:style>
  <w:style w:type="character" w:customStyle="1" w:styleId="Bodytext85pt6">
    <w:name w:val="Body text + 8.5 pt6"/>
    <w:aliases w:val="Spacing 0 pt21"/>
    <w:rsid w:val="00A15EA4"/>
    <w:rPr>
      <w:noProof/>
      <w:spacing w:val="12"/>
      <w:sz w:val="17"/>
      <w:szCs w:val="17"/>
      <w:shd w:val="clear" w:color="auto" w:fill="FFFFFF"/>
    </w:rPr>
  </w:style>
  <w:style w:type="character" w:customStyle="1" w:styleId="Bodytext85pt5">
    <w:name w:val="Body text + 8.5 pt5"/>
    <w:aliases w:val="Bold8,Spacing 0 pt20"/>
    <w:rsid w:val="00A15EA4"/>
    <w:rPr>
      <w:b/>
      <w:bCs/>
      <w:spacing w:val="13"/>
      <w:sz w:val="17"/>
      <w:szCs w:val="17"/>
      <w:shd w:val="clear" w:color="auto" w:fill="FFFFFF"/>
    </w:rPr>
  </w:style>
  <w:style w:type="character" w:customStyle="1" w:styleId="Bodytext85pt4">
    <w:name w:val="Body text + 8.5 pt4"/>
    <w:aliases w:val="Bold7,Spacing 0 pt19"/>
    <w:rsid w:val="00A15EA4"/>
    <w:rPr>
      <w:b/>
      <w:bCs/>
      <w:spacing w:val="13"/>
      <w:sz w:val="17"/>
      <w:szCs w:val="17"/>
      <w:shd w:val="clear" w:color="auto" w:fill="FFFFFF"/>
    </w:rPr>
  </w:style>
  <w:style w:type="character" w:customStyle="1" w:styleId="BodytextArial">
    <w:name w:val="Body text + Arial"/>
    <w:aliases w:val="7.5 pt2,Italic3,Spacing 0 pt18"/>
    <w:rsid w:val="00A15EA4"/>
    <w:rPr>
      <w:rFonts w:ascii="Arial" w:hAnsi="Arial" w:cs="Arial"/>
      <w:i/>
      <w:iCs/>
      <w:spacing w:val="5"/>
      <w:sz w:val="15"/>
      <w:szCs w:val="15"/>
      <w:shd w:val="clear" w:color="auto" w:fill="FFFFFF"/>
    </w:rPr>
  </w:style>
  <w:style w:type="character" w:customStyle="1" w:styleId="Bodytext85pt3">
    <w:name w:val="Body text + 8.5 pt3"/>
    <w:aliases w:val="Bold6,Spacing 0 pt17"/>
    <w:rsid w:val="00A15EA4"/>
    <w:rPr>
      <w:b/>
      <w:bCs/>
      <w:noProof/>
      <w:spacing w:val="13"/>
      <w:sz w:val="17"/>
      <w:szCs w:val="17"/>
      <w:shd w:val="clear" w:color="auto" w:fill="FFFFFF"/>
    </w:rPr>
  </w:style>
  <w:style w:type="character" w:customStyle="1" w:styleId="Bodytext85pt2">
    <w:name w:val="Body text + 8.5 pt2"/>
    <w:aliases w:val="Italic2,Spacing 0 pt16"/>
    <w:rsid w:val="00A15EA4"/>
    <w:rPr>
      <w:i/>
      <w:iCs/>
      <w:spacing w:val="5"/>
      <w:sz w:val="17"/>
      <w:szCs w:val="17"/>
      <w:shd w:val="clear" w:color="auto" w:fill="FFFFFF"/>
    </w:rPr>
  </w:style>
  <w:style w:type="character" w:customStyle="1" w:styleId="BodytextArial1">
    <w:name w:val="Body text + Arial1"/>
    <w:aliases w:val="7.5 pt1,Italic1,Spacing 0 pt15"/>
    <w:rsid w:val="00A15EA4"/>
    <w:rPr>
      <w:rFonts w:ascii="Arial" w:hAnsi="Arial" w:cs="Arial"/>
      <w:i/>
      <w:iCs/>
      <w:spacing w:val="5"/>
      <w:sz w:val="15"/>
      <w:szCs w:val="15"/>
      <w:shd w:val="clear" w:color="auto" w:fill="FFFFFF"/>
    </w:rPr>
  </w:style>
  <w:style w:type="character" w:customStyle="1" w:styleId="Tablecaption5">
    <w:name w:val="Table caption (5)_"/>
    <w:link w:val="Tablecaption51"/>
    <w:locked/>
    <w:rsid w:val="00A15EA4"/>
    <w:rPr>
      <w:spacing w:val="12"/>
      <w:sz w:val="17"/>
      <w:szCs w:val="17"/>
      <w:shd w:val="clear" w:color="auto" w:fill="FFFFFF"/>
    </w:rPr>
  </w:style>
  <w:style w:type="character" w:customStyle="1" w:styleId="Tablecaption50">
    <w:name w:val="Table caption (5)"/>
    <w:basedOn w:val="Tablecaption5"/>
    <w:rsid w:val="00A15EA4"/>
    <w:rPr>
      <w:spacing w:val="12"/>
      <w:sz w:val="17"/>
      <w:szCs w:val="17"/>
      <w:shd w:val="clear" w:color="auto" w:fill="FFFFFF"/>
    </w:rPr>
  </w:style>
  <w:style w:type="character" w:customStyle="1" w:styleId="Bodytext18TimesNewRoman2">
    <w:name w:val="Body text (18) + Times New Roman2"/>
    <w:aliases w:val="8.5 pt2,Not Italic2,Spacing 0 pt14"/>
    <w:rsid w:val="00A15EA4"/>
    <w:rPr>
      <w:rFonts w:ascii="Times New Roman" w:hAnsi="Times New Roman" w:cs="Times New Roman"/>
      <w:i/>
      <w:iCs/>
      <w:spacing w:val="12"/>
      <w:sz w:val="17"/>
      <w:szCs w:val="17"/>
      <w:shd w:val="clear" w:color="auto" w:fill="FFFFFF"/>
    </w:rPr>
  </w:style>
  <w:style w:type="character" w:customStyle="1" w:styleId="Bodytext18TimesNewRoman1">
    <w:name w:val="Body text (18) + Times New Roman1"/>
    <w:aliases w:val="8.5 pt1,Bold5,Not Italic1,Spacing 0 pt13"/>
    <w:rsid w:val="00A15EA4"/>
    <w:rPr>
      <w:rFonts w:ascii="Times New Roman" w:hAnsi="Times New Roman" w:cs="Times New Roman"/>
      <w:b/>
      <w:bCs/>
      <w:i/>
      <w:iCs/>
      <w:spacing w:val="13"/>
      <w:sz w:val="17"/>
      <w:szCs w:val="17"/>
      <w:shd w:val="clear" w:color="auto" w:fill="FFFFFF"/>
    </w:rPr>
  </w:style>
  <w:style w:type="character" w:customStyle="1" w:styleId="Bodytext6SmallCaps">
    <w:name w:val="Body text (6) + Small Caps"/>
    <w:basedOn w:val="Bodytext6"/>
    <w:rsid w:val="00A15EA4"/>
    <w:rPr>
      <w:spacing w:val="12"/>
      <w:sz w:val="17"/>
      <w:szCs w:val="17"/>
      <w:shd w:val="clear" w:color="auto" w:fill="FFFFFF"/>
    </w:rPr>
  </w:style>
  <w:style w:type="character" w:customStyle="1" w:styleId="Bodytext64">
    <w:name w:val="Body text (6)4"/>
    <w:basedOn w:val="Bodytext6"/>
    <w:rsid w:val="00A15EA4"/>
    <w:rPr>
      <w:spacing w:val="12"/>
      <w:sz w:val="17"/>
      <w:szCs w:val="17"/>
      <w:shd w:val="clear" w:color="auto" w:fill="FFFFFF"/>
    </w:rPr>
  </w:style>
  <w:style w:type="character" w:customStyle="1" w:styleId="Bodytext6Bold3">
    <w:name w:val="Body text (6) + Bold3"/>
    <w:aliases w:val="Spacing 0 pt12"/>
    <w:basedOn w:val="Bodytext6"/>
    <w:rsid w:val="00A15EA4"/>
    <w:rPr>
      <w:spacing w:val="12"/>
      <w:sz w:val="17"/>
      <w:szCs w:val="17"/>
      <w:shd w:val="clear" w:color="auto" w:fill="FFFFFF"/>
    </w:rPr>
  </w:style>
  <w:style w:type="character" w:customStyle="1" w:styleId="Bodytext7SmallCaps">
    <w:name w:val="Body text (7) + Small Caps"/>
    <w:rsid w:val="00A15EA4"/>
    <w:rPr>
      <w:b/>
      <w:bCs/>
      <w:smallCaps/>
      <w:spacing w:val="13"/>
      <w:sz w:val="17"/>
      <w:szCs w:val="17"/>
      <w:shd w:val="clear" w:color="auto" w:fill="FFFFFF"/>
    </w:rPr>
  </w:style>
  <w:style w:type="character" w:customStyle="1" w:styleId="Bodytext24">
    <w:name w:val="Body text (24)_"/>
    <w:link w:val="Bodytext241"/>
    <w:locked/>
    <w:rsid w:val="00A15EA4"/>
    <w:rPr>
      <w:rFonts w:ascii="Lucida Sans Unicode" w:hAnsi="Lucida Sans Unicode" w:cs="Lucida Sans Unicode"/>
      <w:b/>
      <w:bCs/>
      <w:spacing w:val="-11"/>
      <w:sz w:val="17"/>
      <w:szCs w:val="17"/>
      <w:shd w:val="clear" w:color="auto" w:fill="FFFFFF"/>
    </w:rPr>
  </w:style>
  <w:style w:type="character" w:customStyle="1" w:styleId="Bodytext24Arial">
    <w:name w:val="Body text (24) + Arial"/>
    <w:aliases w:val="Not Bold1,Spacing 0 pt11"/>
    <w:rsid w:val="00A15EA4"/>
    <w:rPr>
      <w:rFonts w:ascii="Arial" w:hAnsi="Arial" w:cs="Arial"/>
      <w:b/>
      <w:bCs/>
      <w:spacing w:val="0"/>
      <w:sz w:val="17"/>
      <w:szCs w:val="17"/>
      <w:shd w:val="clear" w:color="auto" w:fill="FFFFFF"/>
    </w:rPr>
  </w:style>
  <w:style w:type="character" w:customStyle="1" w:styleId="Bodytext240">
    <w:name w:val="Body text (24)"/>
    <w:basedOn w:val="Bodytext24"/>
    <w:rsid w:val="00A15EA4"/>
    <w:rPr>
      <w:rFonts w:ascii="Lucida Sans Unicode" w:hAnsi="Lucida Sans Unicode" w:cs="Lucida Sans Unicode"/>
      <w:b/>
      <w:bCs/>
      <w:spacing w:val="-11"/>
      <w:sz w:val="17"/>
      <w:szCs w:val="17"/>
      <w:shd w:val="clear" w:color="auto" w:fill="FFFFFF"/>
    </w:rPr>
  </w:style>
  <w:style w:type="character" w:customStyle="1" w:styleId="Bodytext230">
    <w:name w:val="Body text (23)_"/>
    <w:link w:val="Bodytext231"/>
    <w:locked/>
    <w:rsid w:val="00A15EA4"/>
    <w:rPr>
      <w:rFonts w:ascii="Lucida Sans Unicode" w:hAnsi="Lucida Sans Unicode" w:cs="Lucida Sans Unicode"/>
      <w:spacing w:val="-5"/>
      <w:sz w:val="16"/>
      <w:szCs w:val="16"/>
      <w:shd w:val="clear" w:color="auto" w:fill="FFFFFF"/>
    </w:rPr>
  </w:style>
  <w:style w:type="character" w:customStyle="1" w:styleId="Bodytext232">
    <w:name w:val="Body text (23)"/>
    <w:basedOn w:val="Bodytext230"/>
    <w:rsid w:val="00A15EA4"/>
    <w:rPr>
      <w:rFonts w:ascii="Lucida Sans Unicode" w:hAnsi="Lucida Sans Unicode" w:cs="Lucida Sans Unicode"/>
      <w:spacing w:val="-5"/>
      <w:sz w:val="16"/>
      <w:szCs w:val="16"/>
      <w:shd w:val="clear" w:color="auto" w:fill="FFFFFF"/>
    </w:rPr>
  </w:style>
  <w:style w:type="character" w:customStyle="1" w:styleId="Bodytext6Italic1">
    <w:name w:val="Body text (6) + Italic1"/>
    <w:aliases w:val="Spacing 0 pt10"/>
    <w:basedOn w:val="Bodytext6"/>
    <w:rsid w:val="00A15EA4"/>
    <w:rPr>
      <w:spacing w:val="12"/>
      <w:sz w:val="17"/>
      <w:szCs w:val="17"/>
      <w:shd w:val="clear" w:color="auto" w:fill="FFFFFF"/>
    </w:rPr>
  </w:style>
  <w:style w:type="character" w:customStyle="1" w:styleId="Bodytext6Bold2">
    <w:name w:val="Body text (6) + Bold2"/>
    <w:aliases w:val="Spacing 0 pt9"/>
    <w:basedOn w:val="Bodytext6"/>
    <w:rsid w:val="00A15EA4"/>
    <w:rPr>
      <w:spacing w:val="12"/>
      <w:sz w:val="17"/>
      <w:szCs w:val="17"/>
      <w:shd w:val="clear" w:color="auto" w:fill="FFFFFF"/>
    </w:rPr>
  </w:style>
  <w:style w:type="character" w:customStyle="1" w:styleId="Bodytext6Bold1">
    <w:name w:val="Body text (6) + Bold1"/>
    <w:aliases w:val="Spacing 0 pt8"/>
    <w:basedOn w:val="Bodytext6"/>
    <w:rsid w:val="00A15EA4"/>
    <w:rPr>
      <w:spacing w:val="12"/>
      <w:sz w:val="17"/>
      <w:szCs w:val="17"/>
      <w:shd w:val="clear" w:color="auto" w:fill="FFFFFF"/>
    </w:rPr>
  </w:style>
  <w:style w:type="character" w:customStyle="1" w:styleId="Bodytext63">
    <w:name w:val="Body text (6)3"/>
    <w:basedOn w:val="Bodytext6"/>
    <w:rsid w:val="00A15EA4"/>
    <w:rPr>
      <w:spacing w:val="12"/>
      <w:sz w:val="17"/>
      <w:szCs w:val="17"/>
      <w:shd w:val="clear" w:color="auto" w:fill="FFFFFF"/>
    </w:rPr>
  </w:style>
  <w:style w:type="character" w:customStyle="1" w:styleId="Bodytext25">
    <w:name w:val="Body text (25)_"/>
    <w:link w:val="Bodytext251"/>
    <w:locked/>
    <w:rsid w:val="00A15EA4"/>
    <w:rPr>
      <w:rFonts w:ascii="Lucida Sans Unicode" w:hAnsi="Lucida Sans Unicode" w:cs="Lucida Sans Unicode"/>
      <w:i/>
      <w:iCs/>
      <w:spacing w:val="-40"/>
      <w:shd w:val="clear" w:color="auto" w:fill="FFFFFF"/>
    </w:rPr>
  </w:style>
  <w:style w:type="character" w:customStyle="1" w:styleId="Bodytext250">
    <w:name w:val="Body text (25)"/>
    <w:basedOn w:val="Bodytext25"/>
    <w:rsid w:val="00A15EA4"/>
    <w:rPr>
      <w:rFonts w:ascii="Lucida Sans Unicode" w:hAnsi="Lucida Sans Unicode" w:cs="Lucida Sans Unicode"/>
      <w:i/>
      <w:iCs/>
      <w:spacing w:val="-40"/>
      <w:shd w:val="clear" w:color="auto" w:fill="FFFFFF"/>
    </w:rPr>
  </w:style>
  <w:style w:type="character" w:customStyle="1" w:styleId="Bodytext7SmallCaps1">
    <w:name w:val="Body text (7) + Small Caps1"/>
    <w:rsid w:val="00A15EA4"/>
    <w:rPr>
      <w:b/>
      <w:bCs/>
      <w:smallCaps/>
      <w:spacing w:val="13"/>
      <w:sz w:val="17"/>
      <w:szCs w:val="17"/>
      <w:shd w:val="clear" w:color="auto" w:fill="FFFFFF"/>
    </w:rPr>
  </w:style>
  <w:style w:type="character" w:customStyle="1" w:styleId="Headerorfooter32">
    <w:name w:val="Header or footer (3)2"/>
    <w:basedOn w:val="Headerorfooter3"/>
    <w:rsid w:val="00A15EA4"/>
    <w:rPr>
      <w:b/>
      <w:bCs/>
      <w:spacing w:val="24"/>
      <w:sz w:val="19"/>
      <w:szCs w:val="19"/>
      <w:shd w:val="clear" w:color="auto" w:fill="FFFFFF"/>
    </w:rPr>
  </w:style>
  <w:style w:type="character" w:customStyle="1" w:styleId="Bodytext6SmallCaps1">
    <w:name w:val="Body text (6) + Small Caps1"/>
    <w:basedOn w:val="Bodytext6"/>
    <w:rsid w:val="00A15EA4"/>
    <w:rPr>
      <w:spacing w:val="12"/>
      <w:sz w:val="17"/>
      <w:szCs w:val="17"/>
      <w:shd w:val="clear" w:color="auto" w:fill="FFFFFF"/>
    </w:rPr>
  </w:style>
  <w:style w:type="character" w:customStyle="1" w:styleId="Bodytext6105pt">
    <w:name w:val="Body text (6) + 10.5 pt"/>
    <w:aliases w:val="Spacing 0 pt7"/>
    <w:basedOn w:val="Bodytext6"/>
    <w:rsid w:val="00A15EA4"/>
    <w:rPr>
      <w:spacing w:val="12"/>
      <w:sz w:val="17"/>
      <w:szCs w:val="17"/>
      <w:shd w:val="clear" w:color="auto" w:fill="FFFFFF"/>
    </w:rPr>
  </w:style>
  <w:style w:type="character" w:customStyle="1" w:styleId="Bodytext620">
    <w:name w:val="Body text (6)2"/>
    <w:basedOn w:val="Bodytext6"/>
    <w:rsid w:val="00A15EA4"/>
    <w:rPr>
      <w:spacing w:val="12"/>
      <w:sz w:val="17"/>
      <w:szCs w:val="17"/>
      <w:shd w:val="clear" w:color="auto" w:fill="FFFFFF"/>
    </w:rPr>
  </w:style>
  <w:style w:type="character" w:customStyle="1" w:styleId="Bodytext6Spacing0pt">
    <w:name w:val="Body text (6) + Spacing 0 pt"/>
    <w:basedOn w:val="Bodytext6"/>
    <w:rsid w:val="00A15EA4"/>
    <w:rPr>
      <w:spacing w:val="12"/>
      <w:sz w:val="17"/>
      <w:szCs w:val="17"/>
      <w:shd w:val="clear" w:color="auto" w:fill="FFFFFF"/>
    </w:rPr>
  </w:style>
  <w:style w:type="character" w:customStyle="1" w:styleId="Bodytext68pt4">
    <w:name w:val="Body text (6) + 8 pt4"/>
    <w:aliases w:val="Bold4,Spacing 0 pt6"/>
    <w:basedOn w:val="Bodytext6"/>
    <w:rsid w:val="00A15EA4"/>
    <w:rPr>
      <w:spacing w:val="12"/>
      <w:sz w:val="17"/>
      <w:szCs w:val="17"/>
      <w:shd w:val="clear" w:color="auto" w:fill="FFFFFF"/>
    </w:rPr>
  </w:style>
  <w:style w:type="character" w:customStyle="1" w:styleId="Bodytext68pt3">
    <w:name w:val="Body text (6) + 8 pt3"/>
    <w:aliases w:val="Spacing 0 pt5"/>
    <w:basedOn w:val="Bodytext6"/>
    <w:rsid w:val="00A15EA4"/>
    <w:rPr>
      <w:spacing w:val="12"/>
      <w:sz w:val="17"/>
      <w:szCs w:val="17"/>
      <w:shd w:val="clear" w:color="auto" w:fill="FFFFFF"/>
    </w:rPr>
  </w:style>
  <w:style w:type="character" w:customStyle="1" w:styleId="Bodytext68pt2">
    <w:name w:val="Body text (6) + 8 pt2"/>
    <w:aliases w:val="Bold3,Spacing 0 pt4"/>
    <w:basedOn w:val="Bodytext6"/>
    <w:rsid w:val="00A15EA4"/>
    <w:rPr>
      <w:spacing w:val="12"/>
      <w:sz w:val="17"/>
      <w:szCs w:val="17"/>
      <w:shd w:val="clear" w:color="auto" w:fill="FFFFFF"/>
    </w:rPr>
  </w:style>
  <w:style w:type="character" w:customStyle="1" w:styleId="Bodytext68pt1">
    <w:name w:val="Body text (6) + 8 pt1"/>
    <w:aliases w:val="Bold2,Spacing 0 pt3"/>
    <w:basedOn w:val="Bodytext6"/>
    <w:rsid w:val="00A15EA4"/>
    <w:rPr>
      <w:spacing w:val="12"/>
      <w:sz w:val="17"/>
      <w:szCs w:val="17"/>
      <w:shd w:val="clear" w:color="auto" w:fill="FFFFFF"/>
    </w:rPr>
  </w:style>
  <w:style w:type="character" w:customStyle="1" w:styleId="Bodytext7NotBold">
    <w:name w:val="Body text (7) + Not Bold"/>
    <w:aliases w:val="Spacing 0 pt2"/>
    <w:rsid w:val="00A15EA4"/>
    <w:rPr>
      <w:b/>
      <w:bCs/>
      <w:spacing w:val="12"/>
      <w:sz w:val="17"/>
      <w:szCs w:val="17"/>
      <w:shd w:val="clear" w:color="auto" w:fill="FFFFFF"/>
    </w:rPr>
  </w:style>
  <w:style w:type="character" w:customStyle="1" w:styleId="Bodytext26">
    <w:name w:val="Body text2"/>
    <w:basedOn w:val="Bodytext0"/>
    <w:rsid w:val="00A15EA4"/>
    <w:rPr>
      <w:spacing w:val="17"/>
      <w:sz w:val="21"/>
      <w:szCs w:val="21"/>
      <w:shd w:val="clear" w:color="auto" w:fill="FFFFFF"/>
    </w:rPr>
  </w:style>
  <w:style w:type="character" w:customStyle="1" w:styleId="Bodytext85pt1">
    <w:name w:val="Body text + 8.5 pt1"/>
    <w:aliases w:val="Bold1,Spacing 0 pt1"/>
    <w:rsid w:val="00A15EA4"/>
    <w:rPr>
      <w:b/>
      <w:bCs/>
      <w:noProof/>
      <w:spacing w:val="13"/>
      <w:sz w:val="17"/>
      <w:szCs w:val="17"/>
      <w:shd w:val="clear" w:color="auto" w:fill="FFFFFF"/>
    </w:rPr>
  </w:style>
  <w:style w:type="character" w:customStyle="1" w:styleId="Bodytext720">
    <w:name w:val="Body text (7)2"/>
    <w:rsid w:val="00A15EA4"/>
    <w:rPr>
      <w:b/>
      <w:bCs/>
      <w:noProof/>
      <w:spacing w:val="13"/>
      <w:sz w:val="17"/>
      <w:szCs w:val="17"/>
      <w:shd w:val="clear" w:color="auto" w:fill="FFFFFF"/>
    </w:rPr>
  </w:style>
  <w:style w:type="paragraph" w:customStyle="1" w:styleId="Headerorfooter1">
    <w:name w:val="Header or footer1"/>
    <w:basedOn w:val="Normal"/>
    <w:link w:val="Headerorfooter"/>
    <w:rsid w:val="00A15EA4"/>
    <w:pPr>
      <w:widowControl w:val="0"/>
      <w:shd w:val="clear" w:color="auto" w:fill="FFFFFF"/>
      <w:spacing w:line="454" w:lineRule="exact"/>
      <w:jc w:val="both"/>
    </w:pPr>
    <w:rPr>
      <w:b/>
      <w:bCs/>
      <w:spacing w:val="21"/>
      <w:sz w:val="21"/>
      <w:szCs w:val="21"/>
    </w:rPr>
  </w:style>
  <w:style w:type="paragraph" w:customStyle="1" w:styleId="Headerorfooter21">
    <w:name w:val="Header or footer (2)1"/>
    <w:basedOn w:val="Normal"/>
    <w:link w:val="Headerorfooter20"/>
    <w:rsid w:val="00A15EA4"/>
    <w:pPr>
      <w:widowControl w:val="0"/>
      <w:shd w:val="clear" w:color="auto" w:fill="FFFFFF"/>
      <w:spacing w:line="454" w:lineRule="exact"/>
      <w:jc w:val="both"/>
    </w:pPr>
    <w:rPr>
      <w:spacing w:val="23"/>
      <w:sz w:val="20"/>
      <w:szCs w:val="20"/>
    </w:rPr>
  </w:style>
  <w:style w:type="paragraph" w:customStyle="1" w:styleId="Bodytext21">
    <w:name w:val="Body text (2)1"/>
    <w:basedOn w:val="Normal"/>
    <w:link w:val="Bodytext20"/>
    <w:rsid w:val="00A15EA4"/>
    <w:pPr>
      <w:widowControl w:val="0"/>
      <w:shd w:val="clear" w:color="auto" w:fill="FFFFFF"/>
      <w:spacing w:after="600" w:line="240" w:lineRule="atLeast"/>
      <w:jc w:val="right"/>
    </w:pPr>
    <w:rPr>
      <w:i/>
      <w:iCs/>
      <w:spacing w:val="7"/>
      <w:sz w:val="22"/>
      <w:szCs w:val="22"/>
    </w:rPr>
  </w:style>
  <w:style w:type="paragraph" w:customStyle="1" w:styleId="Heading91">
    <w:name w:val="Heading #91"/>
    <w:basedOn w:val="Normal"/>
    <w:link w:val="Heading9"/>
    <w:rsid w:val="00A15EA4"/>
    <w:pPr>
      <w:widowControl w:val="0"/>
      <w:shd w:val="clear" w:color="auto" w:fill="FFFFFF"/>
      <w:spacing w:before="600" w:after="480" w:line="301" w:lineRule="exact"/>
      <w:jc w:val="center"/>
      <w:outlineLvl w:val="8"/>
    </w:pPr>
    <w:rPr>
      <w:b/>
      <w:bCs/>
      <w:spacing w:val="18"/>
      <w:sz w:val="21"/>
      <w:szCs w:val="21"/>
    </w:rPr>
  </w:style>
  <w:style w:type="paragraph" w:customStyle="1" w:styleId="Bodytext31">
    <w:name w:val="Body text (3)1"/>
    <w:basedOn w:val="Normal"/>
    <w:link w:val="Bodytext3"/>
    <w:rsid w:val="00A15EA4"/>
    <w:pPr>
      <w:widowControl w:val="0"/>
      <w:shd w:val="clear" w:color="auto" w:fill="FFFFFF"/>
      <w:spacing w:before="480" w:after="240" w:line="240" w:lineRule="atLeast"/>
      <w:jc w:val="center"/>
    </w:pPr>
    <w:rPr>
      <w:b/>
      <w:bCs/>
      <w:spacing w:val="18"/>
      <w:sz w:val="21"/>
      <w:szCs w:val="21"/>
    </w:rPr>
  </w:style>
  <w:style w:type="paragraph" w:customStyle="1" w:styleId="Bodytext1">
    <w:name w:val="Body text1"/>
    <w:basedOn w:val="Normal"/>
    <w:link w:val="Bodytext0"/>
    <w:rsid w:val="00A15EA4"/>
    <w:pPr>
      <w:widowControl w:val="0"/>
      <w:shd w:val="clear" w:color="auto" w:fill="FFFFFF"/>
      <w:spacing w:before="240" w:after="60" w:line="306" w:lineRule="exact"/>
      <w:jc w:val="both"/>
    </w:pPr>
    <w:rPr>
      <w:spacing w:val="17"/>
      <w:sz w:val="21"/>
      <w:szCs w:val="21"/>
    </w:rPr>
  </w:style>
  <w:style w:type="paragraph" w:customStyle="1" w:styleId="Bodytext41">
    <w:name w:val="Body text (4)1"/>
    <w:basedOn w:val="Normal"/>
    <w:link w:val="Bodytext4"/>
    <w:rsid w:val="00A15EA4"/>
    <w:pPr>
      <w:widowControl w:val="0"/>
      <w:shd w:val="clear" w:color="auto" w:fill="FFFFFF"/>
      <w:spacing w:before="240" w:after="240" w:line="240" w:lineRule="atLeast"/>
      <w:jc w:val="center"/>
    </w:pPr>
    <w:rPr>
      <w:b/>
      <w:bCs/>
      <w:spacing w:val="12"/>
      <w:sz w:val="23"/>
      <w:szCs w:val="23"/>
    </w:rPr>
  </w:style>
  <w:style w:type="paragraph" w:customStyle="1" w:styleId="Bodytext51">
    <w:name w:val="Body text (5)1"/>
    <w:basedOn w:val="Normal"/>
    <w:link w:val="Bodytext5"/>
    <w:rsid w:val="00A15EA4"/>
    <w:pPr>
      <w:widowControl w:val="0"/>
      <w:shd w:val="clear" w:color="auto" w:fill="FFFFFF"/>
      <w:spacing w:before="60" w:line="234" w:lineRule="exact"/>
      <w:jc w:val="both"/>
    </w:pPr>
    <w:rPr>
      <w:b/>
      <w:bCs/>
      <w:spacing w:val="13"/>
      <w:sz w:val="20"/>
      <w:szCs w:val="20"/>
    </w:rPr>
  </w:style>
  <w:style w:type="paragraph" w:customStyle="1" w:styleId="Bodytext61">
    <w:name w:val="Body text (6)1"/>
    <w:basedOn w:val="Normal"/>
    <w:link w:val="Bodytext6"/>
    <w:rsid w:val="00A15EA4"/>
    <w:pPr>
      <w:widowControl w:val="0"/>
      <w:shd w:val="clear" w:color="auto" w:fill="FFFFFF"/>
      <w:spacing w:line="234" w:lineRule="exact"/>
      <w:ind w:hanging="340"/>
      <w:jc w:val="both"/>
    </w:pPr>
    <w:rPr>
      <w:spacing w:val="12"/>
      <w:sz w:val="17"/>
      <w:szCs w:val="17"/>
    </w:rPr>
  </w:style>
  <w:style w:type="paragraph" w:customStyle="1" w:styleId="Bodytext71">
    <w:name w:val="Body text (7)1"/>
    <w:basedOn w:val="Normal"/>
    <w:link w:val="Bodytext7"/>
    <w:rsid w:val="00A15EA4"/>
    <w:pPr>
      <w:widowControl w:val="0"/>
      <w:shd w:val="clear" w:color="auto" w:fill="FFFFFF"/>
      <w:spacing w:after="900" w:line="240" w:lineRule="atLeast"/>
      <w:jc w:val="both"/>
    </w:pPr>
    <w:rPr>
      <w:b/>
      <w:bCs/>
      <w:spacing w:val="13"/>
      <w:sz w:val="17"/>
      <w:szCs w:val="17"/>
    </w:rPr>
  </w:style>
  <w:style w:type="paragraph" w:customStyle="1" w:styleId="Headerorfooter31">
    <w:name w:val="Header or footer (3)1"/>
    <w:basedOn w:val="Normal"/>
    <w:link w:val="Headerorfooter3"/>
    <w:rsid w:val="00A15EA4"/>
    <w:pPr>
      <w:widowControl w:val="0"/>
      <w:shd w:val="clear" w:color="auto" w:fill="FFFFFF"/>
      <w:spacing w:line="283" w:lineRule="exact"/>
      <w:jc w:val="center"/>
    </w:pPr>
    <w:rPr>
      <w:b/>
      <w:bCs/>
      <w:spacing w:val="24"/>
      <w:sz w:val="19"/>
      <w:szCs w:val="19"/>
    </w:rPr>
  </w:style>
  <w:style w:type="paragraph" w:customStyle="1" w:styleId="Bodytext81">
    <w:name w:val="Body text (8)1"/>
    <w:basedOn w:val="Normal"/>
    <w:link w:val="Bodytext8"/>
    <w:rsid w:val="00A15EA4"/>
    <w:pPr>
      <w:widowControl w:val="0"/>
      <w:shd w:val="clear" w:color="auto" w:fill="FFFFFF"/>
      <w:spacing w:after="360" w:line="302" w:lineRule="exact"/>
      <w:jc w:val="center"/>
    </w:pPr>
    <w:rPr>
      <w:i/>
      <w:iCs/>
      <w:spacing w:val="7"/>
      <w:sz w:val="22"/>
      <w:szCs w:val="22"/>
    </w:rPr>
  </w:style>
  <w:style w:type="paragraph" w:customStyle="1" w:styleId="Bodytext91">
    <w:name w:val="Body text (9)1"/>
    <w:basedOn w:val="Normal"/>
    <w:link w:val="Bodytext90"/>
    <w:rsid w:val="00A15EA4"/>
    <w:pPr>
      <w:widowControl w:val="0"/>
      <w:shd w:val="clear" w:color="auto" w:fill="FFFFFF"/>
      <w:spacing w:before="60" w:after="60" w:line="312" w:lineRule="exact"/>
      <w:jc w:val="both"/>
    </w:pPr>
    <w:rPr>
      <w:spacing w:val="19"/>
      <w:sz w:val="20"/>
      <w:szCs w:val="20"/>
    </w:rPr>
  </w:style>
  <w:style w:type="paragraph" w:customStyle="1" w:styleId="Heading81">
    <w:name w:val="Heading #81"/>
    <w:basedOn w:val="Normal"/>
    <w:link w:val="Heading80"/>
    <w:rsid w:val="00A15EA4"/>
    <w:pPr>
      <w:widowControl w:val="0"/>
      <w:shd w:val="clear" w:color="auto" w:fill="FFFFFF"/>
      <w:spacing w:line="418" w:lineRule="exact"/>
      <w:jc w:val="both"/>
      <w:outlineLvl w:val="7"/>
    </w:pPr>
    <w:rPr>
      <w:b/>
      <w:bCs/>
      <w:spacing w:val="18"/>
      <w:sz w:val="21"/>
      <w:szCs w:val="21"/>
    </w:rPr>
  </w:style>
  <w:style w:type="paragraph" w:customStyle="1" w:styleId="Heading21">
    <w:name w:val="Heading #21"/>
    <w:basedOn w:val="Normal"/>
    <w:link w:val="Heading20"/>
    <w:rsid w:val="00A15EA4"/>
    <w:pPr>
      <w:widowControl w:val="0"/>
      <w:shd w:val="clear" w:color="auto" w:fill="FFFFFF"/>
      <w:spacing w:after="120" w:line="240" w:lineRule="atLeast"/>
      <w:outlineLvl w:val="1"/>
    </w:pPr>
    <w:rPr>
      <w:b/>
      <w:bCs/>
      <w:spacing w:val="18"/>
      <w:sz w:val="21"/>
      <w:szCs w:val="21"/>
    </w:rPr>
  </w:style>
  <w:style w:type="paragraph" w:customStyle="1" w:styleId="Heading71">
    <w:name w:val="Heading #71"/>
    <w:basedOn w:val="Normal"/>
    <w:link w:val="Heading7"/>
    <w:rsid w:val="00A15EA4"/>
    <w:pPr>
      <w:widowControl w:val="0"/>
      <w:shd w:val="clear" w:color="auto" w:fill="FFFFFF"/>
      <w:spacing w:line="418" w:lineRule="exact"/>
      <w:ind w:firstLine="720"/>
      <w:jc w:val="both"/>
      <w:outlineLvl w:val="6"/>
    </w:pPr>
    <w:rPr>
      <w:spacing w:val="17"/>
      <w:sz w:val="21"/>
      <w:szCs w:val="21"/>
    </w:rPr>
  </w:style>
  <w:style w:type="paragraph" w:customStyle="1" w:styleId="Tablecaption1">
    <w:name w:val="Table caption1"/>
    <w:basedOn w:val="Normal"/>
    <w:link w:val="Tablecaption"/>
    <w:rsid w:val="00A15EA4"/>
    <w:pPr>
      <w:widowControl w:val="0"/>
      <w:shd w:val="clear" w:color="auto" w:fill="FFFFFF"/>
      <w:spacing w:line="240" w:lineRule="atLeast"/>
    </w:pPr>
    <w:rPr>
      <w:b/>
      <w:bCs/>
      <w:spacing w:val="18"/>
      <w:sz w:val="21"/>
      <w:szCs w:val="21"/>
    </w:rPr>
  </w:style>
  <w:style w:type="paragraph" w:customStyle="1" w:styleId="Bodytext101">
    <w:name w:val="Body text (10)1"/>
    <w:basedOn w:val="Normal"/>
    <w:link w:val="Bodytext100"/>
    <w:rsid w:val="00A15EA4"/>
    <w:pPr>
      <w:widowControl w:val="0"/>
      <w:shd w:val="clear" w:color="auto" w:fill="FFFFFF"/>
      <w:spacing w:line="418" w:lineRule="exact"/>
      <w:jc w:val="both"/>
    </w:pPr>
    <w:rPr>
      <w:spacing w:val="19"/>
      <w:sz w:val="20"/>
      <w:szCs w:val="20"/>
    </w:rPr>
  </w:style>
  <w:style w:type="paragraph" w:customStyle="1" w:styleId="Heading921">
    <w:name w:val="Heading #9 (2)1"/>
    <w:basedOn w:val="Normal"/>
    <w:link w:val="Heading92"/>
    <w:rsid w:val="00A15EA4"/>
    <w:pPr>
      <w:widowControl w:val="0"/>
      <w:shd w:val="clear" w:color="auto" w:fill="FFFFFF"/>
      <w:spacing w:line="418" w:lineRule="exact"/>
      <w:jc w:val="both"/>
      <w:outlineLvl w:val="8"/>
    </w:pPr>
    <w:rPr>
      <w:spacing w:val="17"/>
      <w:sz w:val="21"/>
      <w:szCs w:val="21"/>
    </w:rPr>
  </w:style>
  <w:style w:type="paragraph" w:customStyle="1" w:styleId="Heading61">
    <w:name w:val="Heading #61"/>
    <w:basedOn w:val="Normal"/>
    <w:link w:val="Heading6"/>
    <w:rsid w:val="00A15EA4"/>
    <w:pPr>
      <w:widowControl w:val="0"/>
      <w:shd w:val="clear" w:color="auto" w:fill="FFFFFF"/>
      <w:spacing w:after="180" w:line="240" w:lineRule="atLeast"/>
      <w:jc w:val="both"/>
      <w:outlineLvl w:val="5"/>
    </w:pPr>
    <w:rPr>
      <w:b/>
      <w:bCs/>
      <w:spacing w:val="18"/>
      <w:sz w:val="21"/>
      <w:szCs w:val="21"/>
    </w:rPr>
  </w:style>
  <w:style w:type="paragraph" w:customStyle="1" w:styleId="Bodytext111">
    <w:name w:val="Body text (11)1"/>
    <w:basedOn w:val="Normal"/>
    <w:link w:val="Bodytext11"/>
    <w:rsid w:val="00A15EA4"/>
    <w:pPr>
      <w:widowControl w:val="0"/>
      <w:shd w:val="clear" w:color="auto" w:fill="FFFFFF"/>
      <w:spacing w:line="240" w:lineRule="atLeast"/>
    </w:pPr>
    <w:rPr>
      <w:b/>
      <w:bCs/>
      <w:spacing w:val="16"/>
      <w:sz w:val="16"/>
      <w:szCs w:val="16"/>
    </w:rPr>
  </w:style>
  <w:style w:type="paragraph" w:customStyle="1" w:styleId="Bodytext121">
    <w:name w:val="Body text (12)1"/>
    <w:basedOn w:val="Normal"/>
    <w:link w:val="Bodytext12"/>
    <w:rsid w:val="00A15EA4"/>
    <w:pPr>
      <w:widowControl w:val="0"/>
      <w:shd w:val="clear" w:color="auto" w:fill="FFFFFF"/>
      <w:spacing w:line="240" w:lineRule="atLeast"/>
    </w:pPr>
    <w:rPr>
      <w:rFonts w:ascii="MS Gothic" w:eastAsia="MS Gothic" w:cs="MS Gothic"/>
      <w:spacing w:val="2"/>
      <w:sz w:val="16"/>
      <w:szCs w:val="16"/>
    </w:rPr>
  </w:style>
  <w:style w:type="paragraph" w:customStyle="1" w:styleId="Footnote1">
    <w:name w:val="Footnote1"/>
    <w:basedOn w:val="Normal"/>
    <w:link w:val="Footnote"/>
    <w:rsid w:val="00A15EA4"/>
    <w:pPr>
      <w:widowControl w:val="0"/>
      <w:shd w:val="clear" w:color="auto" w:fill="FFFFFF"/>
      <w:spacing w:after="300" w:line="264" w:lineRule="exact"/>
      <w:jc w:val="both"/>
    </w:pPr>
    <w:rPr>
      <w:spacing w:val="12"/>
      <w:sz w:val="17"/>
      <w:szCs w:val="17"/>
    </w:rPr>
  </w:style>
  <w:style w:type="paragraph" w:customStyle="1" w:styleId="Footnote21">
    <w:name w:val="Footnote (2)1"/>
    <w:basedOn w:val="Normal"/>
    <w:link w:val="Footnote20"/>
    <w:rsid w:val="00A15EA4"/>
    <w:pPr>
      <w:widowControl w:val="0"/>
      <w:shd w:val="clear" w:color="auto" w:fill="FFFFFF"/>
      <w:spacing w:before="300" w:line="240" w:lineRule="atLeast"/>
    </w:pPr>
    <w:rPr>
      <w:b/>
      <w:bCs/>
      <w:spacing w:val="16"/>
      <w:sz w:val="16"/>
      <w:szCs w:val="16"/>
    </w:rPr>
  </w:style>
  <w:style w:type="paragraph" w:customStyle="1" w:styleId="Bodytext131">
    <w:name w:val="Body text (13)1"/>
    <w:basedOn w:val="Normal"/>
    <w:link w:val="Bodytext13"/>
    <w:rsid w:val="00A15EA4"/>
    <w:pPr>
      <w:widowControl w:val="0"/>
      <w:shd w:val="clear" w:color="auto" w:fill="FFFFFF"/>
      <w:spacing w:before="300" w:after="180" w:line="240" w:lineRule="atLeast"/>
      <w:jc w:val="both"/>
    </w:pPr>
    <w:rPr>
      <w:i/>
      <w:iCs/>
      <w:spacing w:val="5"/>
      <w:sz w:val="17"/>
      <w:szCs w:val="17"/>
    </w:rPr>
  </w:style>
  <w:style w:type="paragraph" w:customStyle="1" w:styleId="Bodytext151">
    <w:name w:val="Body text (15)1"/>
    <w:basedOn w:val="Normal"/>
    <w:link w:val="Bodytext15"/>
    <w:rsid w:val="00A15EA4"/>
    <w:pPr>
      <w:widowControl w:val="0"/>
      <w:shd w:val="clear" w:color="auto" w:fill="FFFFFF"/>
      <w:spacing w:line="240" w:lineRule="atLeast"/>
    </w:pPr>
    <w:rPr>
      <w:rFonts w:ascii="Arial" w:hAnsi="Arial" w:cs="Arial"/>
      <w:b/>
      <w:bCs/>
      <w:noProof/>
      <w:sz w:val="17"/>
      <w:szCs w:val="17"/>
    </w:rPr>
  </w:style>
  <w:style w:type="paragraph" w:customStyle="1" w:styleId="Bodytext141">
    <w:name w:val="Body text (14)1"/>
    <w:basedOn w:val="Normal"/>
    <w:link w:val="Bodytext14"/>
    <w:rsid w:val="00A15EA4"/>
    <w:pPr>
      <w:widowControl w:val="0"/>
      <w:shd w:val="clear" w:color="auto" w:fill="FFFFFF"/>
      <w:spacing w:line="240" w:lineRule="atLeast"/>
    </w:pPr>
    <w:rPr>
      <w:rFonts w:ascii="Lucida Sans Unicode" w:hAnsi="Lucida Sans Unicode" w:cs="Lucida Sans Unicode"/>
      <w:spacing w:val="-9"/>
      <w:sz w:val="16"/>
      <w:szCs w:val="16"/>
    </w:rPr>
  </w:style>
  <w:style w:type="paragraph" w:customStyle="1" w:styleId="Bodytext171">
    <w:name w:val="Body text (17)1"/>
    <w:basedOn w:val="Normal"/>
    <w:link w:val="Bodytext17"/>
    <w:rsid w:val="00A15EA4"/>
    <w:pPr>
      <w:widowControl w:val="0"/>
      <w:shd w:val="clear" w:color="auto" w:fill="FFFFFF"/>
      <w:spacing w:line="240" w:lineRule="atLeast"/>
    </w:pPr>
    <w:rPr>
      <w:rFonts w:ascii="Lucida Sans Unicode" w:hAnsi="Lucida Sans Unicode" w:cs="Lucida Sans Unicode"/>
      <w:spacing w:val="-7"/>
      <w:sz w:val="17"/>
      <w:szCs w:val="17"/>
    </w:rPr>
  </w:style>
  <w:style w:type="paragraph" w:customStyle="1" w:styleId="Bodytext161">
    <w:name w:val="Body text (16)1"/>
    <w:basedOn w:val="Normal"/>
    <w:link w:val="Bodytext16"/>
    <w:rsid w:val="00A15EA4"/>
    <w:pPr>
      <w:widowControl w:val="0"/>
      <w:shd w:val="clear" w:color="auto" w:fill="FFFFFF"/>
      <w:spacing w:before="540" w:line="240" w:lineRule="atLeast"/>
      <w:jc w:val="right"/>
    </w:pPr>
    <w:rPr>
      <w:rFonts w:ascii="Lucida Sans Unicode" w:hAnsi="Lucida Sans Unicode" w:cs="Lucida Sans Unicode"/>
      <w:spacing w:val="-12"/>
      <w:sz w:val="17"/>
      <w:szCs w:val="17"/>
    </w:rPr>
  </w:style>
  <w:style w:type="paragraph" w:customStyle="1" w:styleId="Tablecaption21">
    <w:name w:val="Table caption (2)1"/>
    <w:basedOn w:val="Normal"/>
    <w:link w:val="Tablecaption2"/>
    <w:rsid w:val="00A15EA4"/>
    <w:pPr>
      <w:widowControl w:val="0"/>
      <w:shd w:val="clear" w:color="auto" w:fill="FFFFFF"/>
      <w:spacing w:line="240" w:lineRule="atLeast"/>
    </w:pPr>
    <w:rPr>
      <w:b/>
      <w:bCs/>
      <w:spacing w:val="13"/>
      <w:sz w:val="17"/>
      <w:szCs w:val="17"/>
    </w:rPr>
  </w:style>
  <w:style w:type="paragraph" w:customStyle="1" w:styleId="Tablecaption31">
    <w:name w:val="Table caption (3)1"/>
    <w:basedOn w:val="Normal"/>
    <w:link w:val="Tablecaption3"/>
    <w:rsid w:val="00A15EA4"/>
    <w:pPr>
      <w:widowControl w:val="0"/>
      <w:shd w:val="clear" w:color="auto" w:fill="FFFFFF"/>
      <w:spacing w:line="240" w:lineRule="atLeast"/>
    </w:pPr>
    <w:rPr>
      <w:rFonts w:ascii="Arial" w:hAnsi="Arial" w:cs="Arial"/>
      <w:i/>
      <w:iCs/>
      <w:spacing w:val="5"/>
      <w:sz w:val="15"/>
      <w:szCs w:val="15"/>
    </w:rPr>
  </w:style>
  <w:style w:type="paragraph" w:customStyle="1" w:styleId="Bodytext181">
    <w:name w:val="Body text (18)1"/>
    <w:basedOn w:val="Normal"/>
    <w:link w:val="Bodytext18"/>
    <w:rsid w:val="00A15EA4"/>
    <w:pPr>
      <w:widowControl w:val="0"/>
      <w:shd w:val="clear" w:color="auto" w:fill="FFFFFF"/>
      <w:spacing w:before="720" w:line="240" w:lineRule="exact"/>
      <w:jc w:val="both"/>
    </w:pPr>
    <w:rPr>
      <w:rFonts w:ascii="Arial" w:hAnsi="Arial" w:cs="Arial"/>
      <w:i/>
      <w:iCs/>
      <w:spacing w:val="5"/>
      <w:sz w:val="15"/>
      <w:szCs w:val="15"/>
    </w:rPr>
  </w:style>
  <w:style w:type="paragraph" w:customStyle="1" w:styleId="Bodytext191">
    <w:name w:val="Body text (19)1"/>
    <w:basedOn w:val="Normal"/>
    <w:link w:val="Bodytext19"/>
    <w:rsid w:val="00A15EA4"/>
    <w:pPr>
      <w:widowControl w:val="0"/>
      <w:shd w:val="clear" w:color="auto" w:fill="FFFFFF"/>
      <w:spacing w:line="240" w:lineRule="exact"/>
      <w:jc w:val="both"/>
    </w:pPr>
    <w:rPr>
      <w:b/>
      <w:bCs/>
      <w:spacing w:val="9"/>
      <w:sz w:val="15"/>
      <w:szCs w:val="15"/>
    </w:rPr>
  </w:style>
  <w:style w:type="paragraph" w:customStyle="1" w:styleId="Bodytext201">
    <w:name w:val="Body text (20)1"/>
    <w:basedOn w:val="Normal"/>
    <w:link w:val="Bodytext200"/>
    <w:rsid w:val="00A15EA4"/>
    <w:pPr>
      <w:widowControl w:val="0"/>
      <w:shd w:val="clear" w:color="auto" w:fill="FFFFFF"/>
      <w:spacing w:line="240" w:lineRule="exact"/>
      <w:jc w:val="both"/>
    </w:pPr>
    <w:rPr>
      <w:rFonts w:ascii="Candara" w:hAnsi="Candara" w:cs="Candara"/>
      <w:spacing w:val="2"/>
      <w:sz w:val="18"/>
      <w:szCs w:val="18"/>
    </w:rPr>
  </w:style>
  <w:style w:type="paragraph" w:customStyle="1" w:styleId="Bodytext211">
    <w:name w:val="Body text (21)1"/>
    <w:basedOn w:val="Normal"/>
    <w:link w:val="Bodytext210"/>
    <w:rsid w:val="00A15EA4"/>
    <w:pPr>
      <w:widowControl w:val="0"/>
      <w:shd w:val="clear" w:color="auto" w:fill="FFFFFF"/>
      <w:spacing w:line="235" w:lineRule="exact"/>
      <w:jc w:val="both"/>
    </w:pPr>
    <w:rPr>
      <w:b/>
      <w:bCs/>
      <w:spacing w:val="8"/>
      <w:sz w:val="17"/>
      <w:szCs w:val="17"/>
    </w:rPr>
  </w:style>
  <w:style w:type="paragraph" w:customStyle="1" w:styleId="Bodytext2210">
    <w:name w:val="Body text (22)1"/>
    <w:basedOn w:val="Normal"/>
    <w:link w:val="Bodytext221"/>
    <w:rsid w:val="00A15EA4"/>
    <w:pPr>
      <w:widowControl w:val="0"/>
      <w:shd w:val="clear" w:color="auto" w:fill="FFFFFF"/>
      <w:spacing w:line="245" w:lineRule="exact"/>
      <w:ind w:hanging="340"/>
    </w:pPr>
    <w:rPr>
      <w:rFonts w:ascii="Arial" w:hAnsi="Arial" w:cs="Arial"/>
      <w:spacing w:val="3"/>
      <w:sz w:val="16"/>
      <w:szCs w:val="16"/>
    </w:rPr>
  </w:style>
  <w:style w:type="paragraph" w:customStyle="1" w:styleId="Heading41">
    <w:name w:val="Heading #41"/>
    <w:basedOn w:val="Normal"/>
    <w:link w:val="Heading4"/>
    <w:rsid w:val="00A15EA4"/>
    <w:pPr>
      <w:widowControl w:val="0"/>
      <w:shd w:val="clear" w:color="auto" w:fill="FFFFFF"/>
      <w:spacing w:line="240" w:lineRule="atLeast"/>
      <w:jc w:val="both"/>
      <w:outlineLvl w:val="3"/>
    </w:pPr>
    <w:rPr>
      <w:b/>
      <w:bCs/>
      <w:spacing w:val="8"/>
      <w:sz w:val="17"/>
      <w:szCs w:val="17"/>
    </w:rPr>
  </w:style>
  <w:style w:type="paragraph" w:customStyle="1" w:styleId="Heading51">
    <w:name w:val="Heading #51"/>
    <w:basedOn w:val="Normal"/>
    <w:link w:val="Heading5"/>
    <w:rsid w:val="00A15EA4"/>
    <w:pPr>
      <w:widowControl w:val="0"/>
      <w:shd w:val="clear" w:color="auto" w:fill="FFFFFF"/>
      <w:spacing w:line="240" w:lineRule="exact"/>
      <w:jc w:val="both"/>
      <w:outlineLvl w:val="4"/>
    </w:pPr>
    <w:rPr>
      <w:spacing w:val="12"/>
      <w:sz w:val="17"/>
      <w:szCs w:val="17"/>
    </w:rPr>
  </w:style>
  <w:style w:type="paragraph" w:customStyle="1" w:styleId="Heading11">
    <w:name w:val="Heading #11"/>
    <w:basedOn w:val="Normal"/>
    <w:link w:val="Heading10"/>
    <w:rsid w:val="00A15EA4"/>
    <w:pPr>
      <w:widowControl w:val="0"/>
      <w:shd w:val="clear" w:color="auto" w:fill="FFFFFF"/>
      <w:spacing w:line="235" w:lineRule="exact"/>
      <w:jc w:val="both"/>
      <w:outlineLvl w:val="0"/>
    </w:pPr>
    <w:rPr>
      <w:spacing w:val="12"/>
      <w:sz w:val="17"/>
      <w:szCs w:val="17"/>
    </w:rPr>
  </w:style>
  <w:style w:type="paragraph" w:customStyle="1" w:styleId="Heading31">
    <w:name w:val="Heading #31"/>
    <w:basedOn w:val="Normal"/>
    <w:link w:val="Heading30"/>
    <w:rsid w:val="00A15EA4"/>
    <w:pPr>
      <w:widowControl w:val="0"/>
      <w:shd w:val="clear" w:color="auto" w:fill="FFFFFF"/>
      <w:spacing w:line="235" w:lineRule="exact"/>
      <w:jc w:val="both"/>
      <w:outlineLvl w:val="2"/>
    </w:pPr>
    <w:rPr>
      <w:spacing w:val="12"/>
      <w:sz w:val="17"/>
      <w:szCs w:val="17"/>
    </w:rPr>
  </w:style>
  <w:style w:type="paragraph" w:customStyle="1" w:styleId="Tablecaption41">
    <w:name w:val="Table caption (4)1"/>
    <w:basedOn w:val="Normal"/>
    <w:link w:val="Tablecaption4"/>
    <w:rsid w:val="00A15EA4"/>
    <w:pPr>
      <w:widowControl w:val="0"/>
      <w:shd w:val="clear" w:color="auto" w:fill="FFFFFF"/>
      <w:spacing w:line="235" w:lineRule="exact"/>
    </w:pPr>
    <w:rPr>
      <w:i/>
      <w:iCs/>
      <w:spacing w:val="5"/>
      <w:sz w:val="17"/>
      <w:szCs w:val="17"/>
    </w:rPr>
  </w:style>
  <w:style w:type="paragraph" w:customStyle="1" w:styleId="Tablecaption51">
    <w:name w:val="Table caption (5)1"/>
    <w:basedOn w:val="Normal"/>
    <w:link w:val="Tablecaption5"/>
    <w:rsid w:val="00A15EA4"/>
    <w:pPr>
      <w:widowControl w:val="0"/>
      <w:shd w:val="clear" w:color="auto" w:fill="FFFFFF"/>
      <w:spacing w:after="360" w:line="240" w:lineRule="atLeast"/>
      <w:jc w:val="both"/>
    </w:pPr>
    <w:rPr>
      <w:spacing w:val="12"/>
      <w:sz w:val="17"/>
      <w:szCs w:val="17"/>
    </w:rPr>
  </w:style>
  <w:style w:type="paragraph" w:customStyle="1" w:styleId="Bodytext241">
    <w:name w:val="Body text (24)1"/>
    <w:basedOn w:val="Normal"/>
    <w:link w:val="Bodytext24"/>
    <w:rsid w:val="00A15EA4"/>
    <w:pPr>
      <w:widowControl w:val="0"/>
      <w:shd w:val="clear" w:color="auto" w:fill="FFFFFF"/>
      <w:spacing w:line="240" w:lineRule="atLeast"/>
    </w:pPr>
    <w:rPr>
      <w:rFonts w:ascii="Lucida Sans Unicode" w:hAnsi="Lucida Sans Unicode" w:cs="Lucida Sans Unicode"/>
      <w:b/>
      <w:bCs/>
      <w:spacing w:val="-11"/>
      <w:sz w:val="17"/>
      <w:szCs w:val="17"/>
    </w:rPr>
  </w:style>
  <w:style w:type="paragraph" w:customStyle="1" w:styleId="Bodytext231">
    <w:name w:val="Body text (23)1"/>
    <w:basedOn w:val="Normal"/>
    <w:link w:val="Bodytext230"/>
    <w:rsid w:val="00A15EA4"/>
    <w:pPr>
      <w:widowControl w:val="0"/>
      <w:shd w:val="clear" w:color="auto" w:fill="FFFFFF"/>
      <w:spacing w:line="240" w:lineRule="atLeast"/>
    </w:pPr>
    <w:rPr>
      <w:rFonts w:ascii="Lucida Sans Unicode" w:hAnsi="Lucida Sans Unicode" w:cs="Lucida Sans Unicode"/>
      <w:spacing w:val="-5"/>
      <w:sz w:val="16"/>
      <w:szCs w:val="16"/>
    </w:rPr>
  </w:style>
  <w:style w:type="paragraph" w:customStyle="1" w:styleId="Bodytext251">
    <w:name w:val="Body text (25)1"/>
    <w:basedOn w:val="Normal"/>
    <w:link w:val="Bodytext25"/>
    <w:rsid w:val="00A15EA4"/>
    <w:pPr>
      <w:widowControl w:val="0"/>
      <w:shd w:val="clear" w:color="auto" w:fill="FFFFFF"/>
      <w:spacing w:after="120" w:line="240" w:lineRule="atLeast"/>
    </w:pPr>
    <w:rPr>
      <w:rFonts w:ascii="Lucida Sans Unicode" w:hAnsi="Lucida Sans Unicode" w:cs="Lucida Sans Unicode"/>
      <w:i/>
      <w:iCs/>
      <w:spacing w:val="-40"/>
      <w:sz w:val="20"/>
      <w:szCs w:val="20"/>
    </w:rPr>
  </w:style>
  <w:style w:type="paragraph" w:customStyle="1" w:styleId="CharCharCharCharCharCharChar">
    <w:name w:val="Char Char Char Char Char Char Char"/>
    <w:autoRedefine/>
    <w:rsid w:val="00A15EA4"/>
    <w:pPr>
      <w:tabs>
        <w:tab w:val="left" w:pos="1152"/>
      </w:tabs>
      <w:spacing w:before="120" w:after="120" w:line="312" w:lineRule="auto"/>
    </w:pPr>
    <w:rPr>
      <w:rFonts w:ascii="Arial" w:hAnsi="Arial" w:cs="Arial"/>
      <w:sz w:val="26"/>
      <w:szCs w:val="26"/>
      <w:lang w:val="en-US"/>
    </w:rPr>
  </w:style>
  <w:style w:type="table" w:styleId="TableGrid">
    <w:name w:val="Table Grid"/>
    <w:basedOn w:val="TableNormal"/>
    <w:uiPriority w:val="39"/>
    <w:rsid w:val="00A1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00785"/>
    <w:rPr>
      <w:rFonts w:ascii="Tahoma" w:hAnsi="Tahoma" w:cs="Tahoma"/>
      <w:sz w:val="16"/>
      <w:szCs w:val="16"/>
    </w:rPr>
  </w:style>
  <w:style w:type="character" w:customStyle="1" w:styleId="BalloonTextChar">
    <w:name w:val="Balloon Text Char"/>
    <w:link w:val="BalloonText"/>
    <w:rsid w:val="00C00785"/>
    <w:rPr>
      <w:rFonts w:ascii="Tahoma" w:hAnsi="Tahoma" w:cs="Tahoma"/>
      <w:sz w:val="16"/>
      <w:szCs w:val="16"/>
    </w:rPr>
  </w:style>
  <w:style w:type="character" w:customStyle="1" w:styleId="FooterChar">
    <w:name w:val="Footer Char"/>
    <w:link w:val="Footer"/>
    <w:uiPriority w:val="99"/>
    <w:rsid w:val="00E1350C"/>
    <w:rPr>
      <w:sz w:val="24"/>
      <w:szCs w:val="24"/>
    </w:rPr>
  </w:style>
  <w:style w:type="paragraph" w:styleId="ListParagraph">
    <w:name w:val="List Paragraph"/>
    <w:basedOn w:val="Normal"/>
    <w:link w:val="ListParagraphChar"/>
    <w:uiPriority w:val="34"/>
    <w:qFormat/>
    <w:rsid w:val="00FD2737"/>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locked/>
    <w:rsid w:val="00FD2737"/>
    <w:rPr>
      <w:rFonts w:ascii="Calibri" w:hAnsi="Calibri"/>
      <w:sz w:val="22"/>
      <w:szCs w:val="22"/>
    </w:rPr>
  </w:style>
  <w:style w:type="paragraph" w:styleId="BodyTextIndent3">
    <w:name w:val="Body Text Indent 3"/>
    <w:basedOn w:val="Normal"/>
    <w:link w:val="BodyTextIndent3Char"/>
    <w:unhideWhenUsed/>
    <w:rsid w:val="008C2740"/>
    <w:pPr>
      <w:spacing w:after="120"/>
      <w:ind w:left="360"/>
      <w:jc w:val="both"/>
    </w:pPr>
    <w:rPr>
      <w:rFonts w:ascii=".VnTime" w:eastAsia="SimSun" w:hAnsi=".VnTime"/>
      <w:sz w:val="16"/>
      <w:szCs w:val="16"/>
      <w:lang w:eastAsia="zh-CN"/>
    </w:rPr>
  </w:style>
  <w:style w:type="character" w:customStyle="1" w:styleId="BodyTextIndent3Char">
    <w:name w:val="Body Text Indent 3 Char"/>
    <w:link w:val="BodyTextIndent3"/>
    <w:rsid w:val="008C2740"/>
    <w:rPr>
      <w:rFonts w:ascii=".VnTime" w:eastAsia="SimSun" w:hAnsi=".VnTime"/>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7285">
      <w:bodyDiv w:val="1"/>
      <w:marLeft w:val="0"/>
      <w:marRight w:val="0"/>
      <w:marTop w:val="0"/>
      <w:marBottom w:val="0"/>
      <w:divBdr>
        <w:top w:val="none" w:sz="0" w:space="0" w:color="auto"/>
        <w:left w:val="none" w:sz="0" w:space="0" w:color="auto"/>
        <w:bottom w:val="none" w:sz="0" w:space="0" w:color="auto"/>
        <w:right w:val="none" w:sz="0" w:space="0" w:color="auto"/>
      </w:divBdr>
    </w:div>
    <w:div w:id="33427550">
      <w:bodyDiv w:val="1"/>
      <w:marLeft w:val="0"/>
      <w:marRight w:val="0"/>
      <w:marTop w:val="0"/>
      <w:marBottom w:val="0"/>
      <w:divBdr>
        <w:top w:val="none" w:sz="0" w:space="0" w:color="auto"/>
        <w:left w:val="none" w:sz="0" w:space="0" w:color="auto"/>
        <w:bottom w:val="none" w:sz="0" w:space="0" w:color="auto"/>
        <w:right w:val="none" w:sz="0" w:space="0" w:color="auto"/>
      </w:divBdr>
    </w:div>
    <w:div w:id="241109743">
      <w:bodyDiv w:val="1"/>
      <w:marLeft w:val="0"/>
      <w:marRight w:val="0"/>
      <w:marTop w:val="0"/>
      <w:marBottom w:val="0"/>
      <w:divBdr>
        <w:top w:val="none" w:sz="0" w:space="0" w:color="auto"/>
        <w:left w:val="none" w:sz="0" w:space="0" w:color="auto"/>
        <w:bottom w:val="none" w:sz="0" w:space="0" w:color="auto"/>
        <w:right w:val="none" w:sz="0" w:space="0" w:color="auto"/>
      </w:divBdr>
    </w:div>
    <w:div w:id="396170463">
      <w:bodyDiv w:val="1"/>
      <w:marLeft w:val="0"/>
      <w:marRight w:val="0"/>
      <w:marTop w:val="0"/>
      <w:marBottom w:val="0"/>
      <w:divBdr>
        <w:top w:val="none" w:sz="0" w:space="0" w:color="auto"/>
        <w:left w:val="none" w:sz="0" w:space="0" w:color="auto"/>
        <w:bottom w:val="none" w:sz="0" w:space="0" w:color="auto"/>
        <w:right w:val="none" w:sz="0" w:space="0" w:color="auto"/>
      </w:divBdr>
    </w:div>
    <w:div w:id="882519632">
      <w:bodyDiv w:val="1"/>
      <w:marLeft w:val="0"/>
      <w:marRight w:val="0"/>
      <w:marTop w:val="0"/>
      <w:marBottom w:val="0"/>
      <w:divBdr>
        <w:top w:val="none" w:sz="0" w:space="0" w:color="auto"/>
        <w:left w:val="none" w:sz="0" w:space="0" w:color="auto"/>
        <w:bottom w:val="none" w:sz="0" w:space="0" w:color="auto"/>
        <w:right w:val="none" w:sz="0" w:space="0" w:color="auto"/>
      </w:divBdr>
    </w:div>
    <w:div w:id="901258316">
      <w:bodyDiv w:val="1"/>
      <w:marLeft w:val="0"/>
      <w:marRight w:val="0"/>
      <w:marTop w:val="0"/>
      <w:marBottom w:val="0"/>
      <w:divBdr>
        <w:top w:val="none" w:sz="0" w:space="0" w:color="auto"/>
        <w:left w:val="none" w:sz="0" w:space="0" w:color="auto"/>
        <w:bottom w:val="none" w:sz="0" w:space="0" w:color="auto"/>
        <w:right w:val="none" w:sz="0" w:space="0" w:color="auto"/>
      </w:divBdr>
    </w:div>
    <w:div w:id="1074818309">
      <w:bodyDiv w:val="1"/>
      <w:marLeft w:val="0"/>
      <w:marRight w:val="0"/>
      <w:marTop w:val="0"/>
      <w:marBottom w:val="0"/>
      <w:divBdr>
        <w:top w:val="none" w:sz="0" w:space="0" w:color="auto"/>
        <w:left w:val="none" w:sz="0" w:space="0" w:color="auto"/>
        <w:bottom w:val="none" w:sz="0" w:space="0" w:color="auto"/>
        <w:right w:val="none" w:sz="0" w:space="0" w:color="auto"/>
      </w:divBdr>
    </w:div>
    <w:div w:id="1261109446">
      <w:bodyDiv w:val="1"/>
      <w:marLeft w:val="0"/>
      <w:marRight w:val="0"/>
      <w:marTop w:val="0"/>
      <w:marBottom w:val="0"/>
      <w:divBdr>
        <w:top w:val="none" w:sz="0" w:space="0" w:color="auto"/>
        <w:left w:val="none" w:sz="0" w:space="0" w:color="auto"/>
        <w:bottom w:val="none" w:sz="0" w:space="0" w:color="auto"/>
        <w:right w:val="none" w:sz="0" w:space="0" w:color="auto"/>
      </w:divBdr>
    </w:div>
    <w:div w:id="149927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23652-1491-4B6F-A044-FFEA9D7B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7389</Words>
  <Characters>42122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49413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dqhoa</dc:creator>
  <cp:keywords/>
  <cp:lastModifiedBy>Vu Ngoc Long</cp:lastModifiedBy>
  <cp:revision>3</cp:revision>
  <cp:lastPrinted>2020-03-18T05:48:00Z</cp:lastPrinted>
  <dcterms:created xsi:type="dcterms:W3CDTF">2020-03-18T06:38:00Z</dcterms:created>
  <dcterms:modified xsi:type="dcterms:W3CDTF">2020-03-29T04:49:00Z</dcterms:modified>
</cp:coreProperties>
</file>